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8FBC7" w14:textId="1BCE79A8" w:rsidR="00C70BD4" w:rsidRPr="0049781F" w:rsidRDefault="0049781F" w:rsidP="00C70BD4">
      <w:pPr>
        <w:pStyle w:val="Heading1"/>
        <w:keepNext w:val="0"/>
        <w:spacing w:before="0" w:after="0" w:line="252" w:lineRule="auto"/>
        <w:ind w:firstLine="0"/>
        <w:jc w:val="center"/>
        <w:rPr>
          <w:szCs w:val="28"/>
          <w:lang w:val="en-US"/>
        </w:rPr>
      </w:pPr>
      <w:r>
        <w:rPr>
          <w:szCs w:val="28"/>
          <w:lang w:val="en-US"/>
        </w:rPr>
        <w:t>NỘI DUNG</w:t>
      </w:r>
      <w:r w:rsidR="00AB5994">
        <w:rPr>
          <w:szCs w:val="28"/>
          <w:lang w:val="en-US"/>
        </w:rPr>
        <w:t xml:space="preserve"> </w:t>
      </w:r>
      <w:r>
        <w:rPr>
          <w:szCs w:val="28"/>
          <w:lang w:val="en-US"/>
        </w:rPr>
        <w:t>CHÍNH SÁCH</w:t>
      </w:r>
    </w:p>
    <w:p w14:paraId="6AE15D8C" w14:textId="77777777" w:rsidR="000264CE" w:rsidRDefault="0049781F" w:rsidP="005C17FA">
      <w:pPr>
        <w:pStyle w:val="BodyText"/>
        <w:spacing w:before="0" w:after="0" w:line="252" w:lineRule="auto"/>
        <w:ind w:firstLine="0"/>
        <w:jc w:val="center"/>
        <w:rPr>
          <w:rFonts w:asciiTheme="majorHAnsi" w:hAnsiTheme="majorHAnsi" w:cstheme="majorHAnsi"/>
          <w:b/>
          <w:bCs/>
          <w:sz w:val="28"/>
          <w:szCs w:val="28"/>
          <w:lang w:val="vi-VN"/>
        </w:rPr>
      </w:pPr>
      <w:r>
        <w:rPr>
          <w:rFonts w:asciiTheme="majorHAnsi" w:hAnsiTheme="majorHAnsi" w:cstheme="majorHAnsi"/>
          <w:b/>
          <w:bCs/>
          <w:sz w:val="28"/>
          <w:szCs w:val="28"/>
        </w:rPr>
        <w:t>Trong d</w:t>
      </w:r>
      <w:r w:rsidR="00C70BD4" w:rsidRPr="00D2644F">
        <w:rPr>
          <w:rFonts w:asciiTheme="majorHAnsi" w:hAnsiTheme="majorHAnsi" w:cstheme="majorHAnsi"/>
          <w:b/>
          <w:bCs/>
          <w:sz w:val="28"/>
          <w:szCs w:val="28"/>
          <w:lang w:val="vi-VN"/>
        </w:rPr>
        <w:t xml:space="preserve">ự thảo Nghị định </w:t>
      </w:r>
      <w:r w:rsidR="005C17FA" w:rsidRPr="00D2644F">
        <w:rPr>
          <w:rFonts w:asciiTheme="majorHAnsi" w:hAnsiTheme="majorHAnsi" w:cstheme="majorHAnsi"/>
          <w:b/>
          <w:bCs/>
          <w:sz w:val="28"/>
          <w:szCs w:val="28"/>
          <w:lang w:val="vi-VN"/>
        </w:rPr>
        <w:t xml:space="preserve">quy định chi tiết một số điều của Luật </w:t>
      </w:r>
    </w:p>
    <w:p w14:paraId="0A64E919" w14:textId="76EC8619" w:rsidR="00C70BD4" w:rsidRPr="002B0F08" w:rsidRDefault="005C17FA" w:rsidP="005C17FA">
      <w:pPr>
        <w:pStyle w:val="BodyText"/>
        <w:spacing w:before="0" w:after="0" w:line="252" w:lineRule="auto"/>
        <w:ind w:firstLine="0"/>
        <w:jc w:val="center"/>
        <w:rPr>
          <w:rFonts w:asciiTheme="majorHAnsi" w:hAnsiTheme="majorHAnsi" w:cstheme="majorHAnsi"/>
          <w:b/>
          <w:bCs/>
          <w:sz w:val="28"/>
          <w:szCs w:val="28"/>
        </w:rPr>
      </w:pPr>
      <w:r w:rsidRPr="00D2644F">
        <w:rPr>
          <w:rFonts w:asciiTheme="majorHAnsi" w:hAnsiTheme="majorHAnsi" w:cstheme="majorHAnsi"/>
          <w:b/>
          <w:bCs/>
          <w:sz w:val="28"/>
          <w:szCs w:val="28"/>
          <w:lang w:val="vi-VN"/>
        </w:rPr>
        <w:t xml:space="preserve">Hàng không dân dụng Việt Nam về </w:t>
      </w:r>
      <w:r w:rsidR="002B0F08">
        <w:rPr>
          <w:rFonts w:asciiTheme="majorHAnsi" w:hAnsiTheme="majorHAnsi" w:cstheme="majorHAnsi"/>
          <w:b/>
          <w:bCs/>
          <w:sz w:val="28"/>
          <w:szCs w:val="28"/>
        </w:rPr>
        <w:t>vận tải hàng không</w:t>
      </w:r>
    </w:p>
    <w:p w14:paraId="2AD2DBEE" w14:textId="63B7DA5D" w:rsidR="00A719AA" w:rsidRPr="00D2644F" w:rsidRDefault="006B7537" w:rsidP="002B37A9">
      <w:pPr>
        <w:keepNext w:val="0"/>
        <w:spacing w:before="0" w:after="120" w:line="252" w:lineRule="auto"/>
        <w:rPr>
          <w:b/>
          <w:szCs w:val="28"/>
          <w:lang w:val="vi-VN"/>
        </w:rPr>
      </w:pPr>
      <w:r>
        <w:rPr>
          <w:b/>
          <w:noProof/>
          <w:szCs w:val="28"/>
        </w:rPr>
        <mc:AlternateContent>
          <mc:Choice Requires="wps">
            <w:drawing>
              <wp:anchor distT="0" distB="0" distL="114300" distR="114300" simplePos="0" relativeHeight="251661312" behindDoc="0" locked="0" layoutInCell="1" allowOverlap="1" wp14:anchorId="1F411A46" wp14:editId="0191D695">
                <wp:simplePos x="0" y="0"/>
                <wp:positionH relativeFrom="column">
                  <wp:posOffset>1924988</wp:posOffset>
                </wp:positionH>
                <wp:positionV relativeFrom="paragraph">
                  <wp:posOffset>49834</wp:posOffset>
                </wp:positionV>
                <wp:extent cx="1987826"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9878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9FAA7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55pt,3.9pt" to="308.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" strokecolor="black [3200]" strokeweight="1pt">
                <v:stroke joinstyle="miter"/>
              </v:line>
            </w:pict>
          </mc:Fallback>
        </mc:AlternateContent>
      </w:r>
    </w:p>
    <w:p w14:paraId="38D37CF9" w14:textId="58932232" w:rsidR="006B7537" w:rsidRPr="00D2644F" w:rsidRDefault="006B7537" w:rsidP="006B7537">
      <w:pPr>
        <w:keepNext w:val="0"/>
        <w:spacing w:before="0" w:after="120" w:line="252" w:lineRule="auto"/>
        <w:ind w:firstLine="0"/>
        <w:rPr>
          <w:szCs w:val="28"/>
          <w:lang w:val="vi-VN"/>
        </w:rPr>
      </w:pPr>
      <w:r w:rsidRPr="00D2644F">
        <w:rPr>
          <w:b/>
          <w:szCs w:val="28"/>
          <w:lang w:val="vi-VN"/>
        </w:rPr>
        <w:tab/>
      </w:r>
      <w:r w:rsidRPr="00D2644F">
        <w:rPr>
          <w:szCs w:val="28"/>
          <w:lang w:val="vi-VN"/>
        </w:rPr>
        <w:t xml:space="preserve">Triển khai thực hiện công tác xây dựng dự thảo Nghị định </w:t>
      </w:r>
      <w:r w:rsidR="005C17FA" w:rsidRPr="00D2644F">
        <w:rPr>
          <w:szCs w:val="28"/>
          <w:lang w:val="vi-VN"/>
        </w:rPr>
        <w:t xml:space="preserve">quy định chi tiết một số điều của Luật Hàng không dân dụng Việt Nam về </w:t>
      </w:r>
      <w:r w:rsidR="0049781F">
        <w:rPr>
          <w:szCs w:val="28"/>
        </w:rPr>
        <w:t>vận tải hàng không</w:t>
      </w:r>
      <w:r w:rsidRPr="00D2644F">
        <w:rPr>
          <w:szCs w:val="28"/>
          <w:lang w:val="vi-VN"/>
        </w:rPr>
        <w:t xml:space="preserve"> (dự thảo Nghị định), </w:t>
      </w:r>
      <w:r w:rsidR="002944B9" w:rsidRPr="0036750D">
        <w:rPr>
          <w:spacing w:val="4"/>
          <w:szCs w:val="28"/>
          <w:lang w:val="nl-NL"/>
        </w:rPr>
        <w:t xml:space="preserve">Bộ Xây dựng </w:t>
      </w:r>
      <w:r w:rsidR="002944B9">
        <w:rPr>
          <w:spacing w:val="4"/>
          <w:szCs w:val="28"/>
          <w:lang w:val="nl-NL"/>
        </w:rPr>
        <w:t>đã</w:t>
      </w:r>
      <w:r w:rsidR="002944B9">
        <w:rPr>
          <w:spacing w:val="4"/>
          <w:szCs w:val="28"/>
          <w:lang w:val="vi-VN"/>
        </w:rPr>
        <w:t xml:space="preserve"> </w:t>
      </w:r>
      <w:r w:rsidR="002944B9" w:rsidRPr="0036750D">
        <w:rPr>
          <w:spacing w:val="4"/>
          <w:szCs w:val="28"/>
          <w:lang w:val="nl-NL"/>
        </w:rPr>
        <w:t xml:space="preserve">dự thảo Nghị định quy định chi tiết một số điều của Luật Hàng không dân dụng Việt Nam về </w:t>
      </w:r>
      <w:r w:rsidR="002B0F08">
        <w:rPr>
          <w:spacing w:val="4"/>
          <w:szCs w:val="28"/>
          <w:lang w:val="nl-NL"/>
        </w:rPr>
        <w:t>vận tải hàng không</w:t>
      </w:r>
      <w:r w:rsidR="002944B9" w:rsidRPr="0036750D">
        <w:rPr>
          <w:spacing w:val="4"/>
          <w:szCs w:val="28"/>
          <w:lang w:val="nl-NL"/>
        </w:rPr>
        <w:t xml:space="preserve"> (sau đây gọi</w:t>
      </w:r>
      <w:r w:rsidR="002944B9" w:rsidRPr="0036750D">
        <w:rPr>
          <w:spacing w:val="4"/>
          <w:szCs w:val="28"/>
          <w:lang w:val="vi-VN"/>
        </w:rPr>
        <w:t xml:space="preserve"> tắt</w:t>
      </w:r>
      <w:r w:rsidR="002944B9" w:rsidRPr="0036750D">
        <w:rPr>
          <w:spacing w:val="4"/>
          <w:szCs w:val="28"/>
          <w:lang w:val="nl-NL"/>
        </w:rPr>
        <w:t xml:space="preserve"> là dự thảo Nghị định)</w:t>
      </w:r>
      <w:r w:rsidR="00D7397C">
        <w:rPr>
          <w:spacing w:val="4"/>
          <w:szCs w:val="28"/>
          <w:lang w:val="vi-VN"/>
        </w:rPr>
        <w:t xml:space="preserve"> </w:t>
      </w:r>
      <w:r w:rsidR="00D7397C">
        <w:rPr>
          <w:spacing w:val="4"/>
          <w:szCs w:val="28"/>
        </w:rPr>
        <w:t xml:space="preserve">với những nội dung chính </w:t>
      </w:r>
      <w:r w:rsidR="002944B9">
        <w:rPr>
          <w:spacing w:val="4"/>
          <w:szCs w:val="28"/>
          <w:lang w:val="vi-VN"/>
        </w:rPr>
        <w:t>như sau</w:t>
      </w:r>
      <w:r w:rsidRPr="00D2644F">
        <w:rPr>
          <w:szCs w:val="28"/>
          <w:lang w:val="vi-VN"/>
        </w:rPr>
        <w:t>:</w:t>
      </w:r>
    </w:p>
    <w:p w14:paraId="07597CEB" w14:textId="6793EEC5" w:rsidR="006B7537" w:rsidRPr="00D2644F" w:rsidRDefault="006B7537" w:rsidP="00153F10">
      <w:pPr>
        <w:pStyle w:val="ListParagraph"/>
        <w:keepNext w:val="0"/>
        <w:numPr>
          <w:ilvl w:val="0"/>
          <w:numId w:val="8"/>
        </w:numPr>
        <w:spacing w:before="0" w:after="120" w:line="252" w:lineRule="auto"/>
        <w:contextualSpacing w:val="0"/>
        <w:rPr>
          <w:b/>
          <w:szCs w:val="28"/>
          <w:lang w:val="vi-VN"/>
        </w:rPr>
      </w:pPr>
      <w:r w:rsidRPr="00D2644F">
        <w:rPr>
          <w:b/>
          <w:szCs w:val="28"/>
          <w:lang w:val="vi-VN"/>
        </w:rPr>
        <w:t>Phạm vi điều chỉnh</w:t>
      </w:r>
      <w:r w:rsidR="00EB4A5D">
        <w:rPr>
          <w:b/>
          <w:szCs w:val="28"/>
        </w:rPr>
        <w:t>, đối tượng áp dụng</w:t>
      </w:r>
    </w:p>
    <w:p w14:paraId="0F8D524F" w14:textId="1F36463B" w:rsidR="00EB4A5D" w:rsidRPr="00EB4A5D" w:rsidRDefault="00EB4A5D" w:rsidP="00EB4A5D">
      <w:pPr>
        <w:tabs>
          <w:tab w:val="left" w:pos="720"/>
          <w:tab w:val="right" w:leader="dot" w:pos="8640"/>
        </w:tabs>
        <w:spacing w:before="60" w:after="60" w:line="360" w:lineRule="exact"/>
        <w:rPr>
          <w:spacing w:val="4"/>
          <w:szCs w:val="28"/>
        </w:rPr>
      </w:pPr>
      <w:r w:rsidRPr="00EB4A5D">
        <w:rPr>
          <w:spacing w:val="4"/>
          <w:szCs w:val="28"/>
        </w:rPr>
        <w:t xml:space="preserve">Phạm vi điều chỉnh: </w:t>
      </w:r>
      <w:r w:rsidR="00CF07A9" w:rsidRPr="00EB4A5D">
        <w:rPr>
          <w:spacing w:val="4"/>
          <w:szCs w:val="28"/>
        </w:rPr>
        <w:t xml:space="preserve">Dự thảo Nghị định quy định </w:t>
      </w:r>
      <w:r w:rsidR="006B7537" w:rsidRPr="00EB4A5D">
        <w:rPr>
          <w:spacing w:val="4"/>
          <w:szCs w:val="28"/>
          <w:lang w:val="vi-VN"/>
        </w:rPr>
        <w:t>chi tiết</w:t>
      </w:r>
      <w:r w:rsidR="00CF07A9" w:rsidRPr="00EB4A5D">
        <w:rPr>
          <w:spacing w:val="4"/>
          <w:szCs w:val="28"/>
        </w:rPr>
        <w:t xml:space="preserve"> một số điều của Luật Hàng không dân dụng Việt Nam về vận tải hàng không, bao gồm</w:t>
      </w:r>
      <w:r w:rsidR="006B7537" w:rsidRPr="00EB4A5D">
        <w:rPr>
          <w:spacing w:val="4"/>
          <w:szCs w:val="28"/>
          <w:lang w:val="vi-VN"/>
        </w:rPr>
        <w:t xml:space="preserve"> </w:t>
      </w:r>
      <w:r w:rsidRPr="00EB4A5D">
        <w:rPr>
          <w:spacing w:val="4"/>
          <w:szCs w:val="28"/>
        </w:rPr>
        <w:t>quản lý hoạt động vận tải hàng không thương mại, vận tải hàng không chuyên dùng và hàng không chung; thuê, mua tàu bay; điều phối giờ đi, đến tại cảng hàng không; điều lệ vận chuyển hàng không; quyền vận chuyển hàng không; hoạt động mua bán dịch vụ vận tải hàng không thương mại; vận chuyển hành khách, hành lý, hàng hóa; hàng không chung; mức bồi thường thiệt hại và mức giới hạn trách nhiệm bồi thường thiệt hại của người vận chuyển nêu tại các Điều 22, 37, 49, 50, 51, 52, 53, 57, 63, khoản 8 Điều 64 và diểm đ khoản 1 Điều 99 Luật HKDD Việt Nam.</w:t>
      </w:r>
    </w:p>
    <w:p w14:paraId="6C09B0DF" w14:textId="7EC6E854" w:rsidR="00EB4A5D" w:rsidRPr="00FE5D04" w:rsidRDefault="00EB4A5D" w:rsidP="00EB4A5D">
      <w:pPr>
        <w:tabs>
          <w:tab w:val="left" w:pos="720"/>
          <w:tab w:val="right" w:leader="dot" w:pos="8640"/>
        </w:tabs>
        <w:spacing w:before="60" w:after="60" w:line="360" w:lineRule="exact"/>
        <w:rPr>
          <w:szCs w:val="28"/>
        </w:rPr>
      </w:pPr>
      <w:r w:rsidRPr="00EB4A5D">
        <w:rPr>
          <w:szCs w:val="28"/>
        </w:rPr>
        <w:t>Đối tượng áp dụng:</w:t>
      </w:r>
      <w:r w:rsidRPr="00FE5D04">
        <w:rPr>
          <w:szCs w:val="28"/>
        </w:rPr>
        <w:t xml:space="preserve"> Nghị định này áp dụng đối với các cơ quan, tổ chức, cá nhân Việt Nam và nước ngoài liên quan đến hoạt động hàng không dân dụng tại Việt Nam.</w:t>
      </w:r>
    </w:p>
    <w:p w14:paraId="1099730C" w14:textId="429BBF60" w:rsidR="006D6556" w:rsidRPr="006D6556" w:rsidRDefault="006D6556" w:rsidP="00EB4A5D">
      <w:pPr>
        <w:keepNext w:val="0"/>
        <w:spacing w:before="0" w:after="120" w:line="252" w:lineRule="auto"/>
        <w:rPr>
          <w:b/>
          <w:szCs w:val="28"/>
        </w:rPr>
      </w:pPr>
      <w:r>
        <w:rPr>
          <w:b/>
          <w:szCs w:val="28"/>
        </w:rPr>
        <w:t xml:space="preserve">2. </w:t>
      </w:r>
      <w:r w:rsidRPr="006D6556">
        <w:rPr>
          <w:b/>
          <w:szCs w:val="28"/>
        </w:rPr>
        <w:t>Bố cục của dự thảo Nghị định</w:t>
      </w:r>
    </w:p>
    <w:p w14:paraId="69DF5119"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Kết cầu của dự thảo Nghị định gồm gồm 7 chương, 66 điều, cụ thể:</w:t>
      </w:r>
    </w:p>
    <w:p w14:paraId="37371FB2"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 xml:space="preserve">- Chương I - Quy định chung, gồm 04 điều: từ Điều 1 đến Điều 4; </w:t>
      </w:r>
    </w:p>
    <w:p w14:paraId="58C7D3EB"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 Chương II - Kinh doanh vận tải hàng không, 3 Mục gồm 22 điều  (Mục 1: Kinh doanh vận tải hàng không thương mại từ Điều 5 đến Điều 14; Mục 2: Điều lệ vận chuyển hàng không, quyền vận chuyển hàng không quốc tế thường lệ và hoạt động của văn phòng đại diện, chi nhánh từ Điều 15 đến Điều 18; Mục 3: Kinh doanh vận tải hàng không chuyên dùng từ Điều 19 đến Điều 26).</w:t>
      </w:r>
    </w:p>
    <w:p w14:paraId="0519B990"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 xml:space="preserve"> - Chương III - Thuê, mua tàu bay để hoạt động hàng không dân dụng tại Việt Nam, gồm 04 điều, từ Điều 27 đến Điều 30; </w:t>
      </w:r>
    </w:p>
    <w:p w14:paraId="46F07EF6"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ab/>
        <w:t>- Chương IV - Vận chuyển hành khách, hành lý, hàng hoá và trách nhiệm dân sự, gồm 24 Điều (Mục 1: Vận chuyển hành khách, hành lý, từ Điều 31 đến Điều 41; Mục 2: Vận chuyển hàng hóa, từ Điều 42 đến Điều 52; Mục 3: Trách nhiệm dân sự, từ Điều 53 đến Điều 54);</w:t>
      </w:r>
    </w:p>
    <w:p w14:paraId="13437F4F"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 xml:space="preserve">- Chương V - Hàng không chung, gồm 04 điều: từ Điều 55 đến Điều 58; </w:t>
      </w:r>
    </w:p>
    <w:p w14:paraId="1F77A84F"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 xml:space="preserve">- Chương VI - Điều phối giờ đi, đến tại cảng hàng không, gồm 05 điều: từ </w:t>
      </w:r>
      <w:r w:rsidRPr="00FE5D04">
        <w:rPr>
          <w:bCs/>
          <w:szCs w:val="28"/>
        </w:rPr>
        <w:lastRenderedPageBreak/>
        <w:t xml:space="preserve">Điều 59 đến Điều 63; </w:t>
      </w:r>
    </w:p>
    <w:p w14:paraId="4C80916D"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ab/>
        <w:t>- Chương VII - Điều khoản thi hành, gồm 03 điều: từ Điều 64 đến Điều 66.</w:t>
      </w:r>
    </w:p>
    <w:p w14:paraId="7B57DB4F" w14:textId="77777777" w:rsidR="006D6556" w:rsidRPr="00FE5D04" w:rsidRDefault="006D6556" w:rsidP="006D6556">
      <w:pPr>
        <w:tabs>
          <w:tab w:val="left" w:pos="720"/>
          <w:tab w:val="right" w:leader="dot" w:pos="8640"/>
        </w:tabs>
        <w:spacing w:before="60" w:after="60" w:line="360" w:lineRule="exact"/>
        <w:rPr>
          <w:bCs/>
          <w:szCs w:val="28"/>
        </w:rPr>
      </w:pPr>
      <w:r w:rsidRPr="00FE5D04">
        <w:rPr>
          <w:bCs/>
          <w:szCs w:val="28"/>
        </w:rPr>
        <w:t>Phụ lục: 06 biểu mẫu.</w:t>
      </w:r>
    </w:p>
    <w:p w14:paraId="4A32DF43" w14:textId="78260708" w:rsidR="00035B28" w:rsidRPr="00DE6FD1" w:rsidRDefault="006D6556" w:rsidP="002B0F08">
      <w:pPr>
        <w:keepNext w:val="0"/>
        <w:spacing w:before="0" w:after="120" w:line="252" w:lineRule="auto"/>
        <w:ind w:left="720" w:firstLine="0"/>
        <w:rPr>
          <w:b/>
          <w:iCs/>
          <w:szCs w:val="28"/>
          <w:lang w:val="vi-VN"/>
        </w:rPr>
      </w:pPr>
      <w:r>
        <w:rPr>
          <w:b/>
          <w:iCs/>
          <w:szCs w:val="28"/>
          <w:lang w:val="de-DE"/>
        </w:rPr>
        <w:t xml:space="preserve">3. </w:t>
      </w:r>
      <w:r w:rsidR="00F9413D" w:rsidRPr="00DE6FD1">
        <w:rPr>
          <w:b/>
          <w:iCs/>
          <w:szCs w:val="28"/>
          <w:lang w:val="de-DE"/>
        </w:rPr>
        <w:t>Các quy định tại dự thảo Nghị định</w:t>
      </w:r>
    </w:p>
    <w:p w14:paraId="091F79D1"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a) Sửa đổi quy định về loại hình kinh doanh có điều kiện, bao gồm: (i) vận tải hàng không thương mại; (ii) vận tải hàng không chuyên dùng; và (iii) hàng không chung. Các thủ tục hành chính tương ứng với các loại hình cũng được sửa đổi cho phù hợp với từng loại hình khai thác. Theo đó: </w:t>
      </w:r>
    </w:p>
    <w:p w14:paraId="1790FD67" w14:textId="0532823C" w:rsidR="00B02350" w:rsidRPr="00FE5D04" w:rsidRDefault="0049781F" w:rsidP="00B02350">
      <w:pPr>
        <w:tabs>
          <w:tab w:val="left" w:pos="720"/>
          <w:tab w:val="right" w:leader="dot" w:pos="8640"/>
        </w:tabs>
        <w:spacing w:before="60" w:after="60" w:line="340" w:lineRule="exact"/>
        <w:rPr>
          <w:bCs/>
          <w:szCs w:val="28"/>
        </w:rPr>
      </w:pPr>
      <w:r>
        <w:rPr>
          <w:bCs/>
          <w:szCs w:val="28"/>
        </w:rPr>
        <w:t>(i) Sửa đổi điều kiện về vốn;</w:t>
      </w:r>
      <w:r w:rsidR="00B02350" w:rsidRPr="00FE5D04">
        <w:rPr>
          <w:bCs/>
          <w:szCs w:val="28"/>
        </w:rPr>
        <w:t xml:space="preserve"> </w:t>
      </w:r>
      <w:r>
        <w:rPr>
          <w:bCs/>
          <w:szCs w:val="28"/>
        </w:rPr>
        <w:t>đ</w:t>
      </w:r>
      <w:r w:rsidR="00B02350" w:rsidRPr="00FE5D04">
        <w:rPr>
          <w:bCs/>
          <w:szCs w:val="28"/>
        </w:rPr>
        <w:t>ơn giảm hóa tài liệu chứng minh điều kiện về vốn phù hợp với thực tiễn, hoạt động kế toán, kiểm toán.</w:t>
      </w:r>
    </w:p>
    <w:p w14:paraId="30560DEB"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(ii) Bãi bỏ điều kiện về phương án kinh doanh và chiến lược phát triển; cắt giảm điều kiện về tổ chức bộ máy; Điều chỉnh giảm thời gian thực hiện thủ tục hành chính (TTHC) theo chỉ đạo của Thủ tướng Chính phủ tại Quyết định số 1757/QĐ-TTg ngày 18 tháng 8 năm 2025 về việc phê duyệt phương án cắt giảm, đơn giản hóa thủ tục hành chính liên quan đến hoạt động sản xuất, kinh doanh thuộc phạm vi quản lý của Bộ Xây dựng (Quyết định 1757). </w:t>
      </w:r>
    </w:p>
    <w:p w14:paraId="7060BE5E" w14:textId="64CE557D" w:rsidR="00B02350" w:rsidRPr="00FE5D04" w:rsidRDefault="00B02350" w:rsidP="00B02350">
      <w:pPr>
        <w:tabs>
          <w:tab w:val="left" w:pos="720"/>
          <w:tab w:val="right" w:leader="dot" w:pos="8640"/>
        </w:tabs>
        <w:spacing w:before="60" w:after="60" w:line="340" w:lineRule="exact"/>
        <w:rPr>
          <w:bCs/>
          <w:szCs w:val="28"/>
        </w:rPr>
      </w:pPr>
      <w:r w:rsidRPr="00FE5D04">
        <w:rPr>
          <w:bCs/>
          <w:szCs w:val="28"/>
        </w:rPr>
        <w:t>(iii) Rà soát các trường hợp hủy bỏ Giấy phép phù hợp với điều kiện để cấp giấy phép, cũng như thực tiễn hoạt động của doanh nghiệp. Đồng thời, bổ sung các trường hợp miễn trừ hủ</w:t>
      </w:r>
      <w:r w:rsidR="00CA2062">
        <w:rPr>
          <w:bCs/>
          <w:szCs w:val="28"/>
        </w:rPr>
        <w:t xml:space="preserve">y bỏ giấy phép do không duy trì điều kiện về </w:t>
      </w:r>
      <w:r w:rsidRPr="00FE5D04">
        <w:rPr>
          <w:bCs/>
          <w:szCs w:val="28"/>
        </w:rPr>
        <w:t>vốn.</w:t>
      </w:r>
    </w:p>
    <w:p w14:paraId="4A741FB9"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(iv) Bổ sung quy định thời hạn phải thực hiện cung cấp hoặc khai thác dịch vụ vận tải hàng không thương mại, hàng không chuyên dùng; về báo cáo định kỳ duy trì điều kiện Giấy phép; trình tự hủy bỏ Giấy phép.</w:t>
      </w:r>
    </w:p>
    <w:p w14:paraId="63F1D48C"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(v) Sửa đổi tên các TTHC cấp/cấp lại Giấy phép kinh doanh vận chuyển hàng không, Giấy phép kinh doanh hàng không chung (mã 1.00312; mã 1.00423)  thành các Thủ tục cấp/cấp lại Giấy phép kinh doanh vận tải hàng không thương mại, Thủ tục cấp/cấp lại Giấy phép kinh doanh vận tải hàng không chuyên dùng.</w:t>
      </w:r>
    </w:p>
    <w:p w14:paraId="4F73DE9E"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(vi) Bãi bỏ TTHC Giấy chứng nhận sử dụng thương hiệu của các hãng hàng không Viêt Nam (mã 1.003472) theo Quyết định số 1757.</w:t>
      </w:r>
    </w:p>
    <w:p w14:paraId="2B30327C"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b) Sửa đổi nội dung điều lệ vận chuyển, quyền vận chuyển hàng không quốc tế thường lệ và hoạt động của văn phòng đại diện, chi nhánh:</w:t>
      </w:r>
    </w:p>
    <w:p w14:paraId="730D85C7"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(i) Sửa đổi quy định về Điều lệ vận chuyển của hãng hàng không Việt Nam: Các hãng HKVN chỉ có trách nhiệm thông báo Điều lệ vận chuyển (đăng ký lần đầu, nội dung thay đổi) tới Cục Hàng không Việt Nam; Bãi bỏ TTHC đăng ký Điều lệ vận chuyển của hãng hàng không Việt Nam (mã số 2.001037). </w:t>
      </w:r>
    </w:p>
    <w:p w14:paraId="68D20F1D" w14:textId="039771E6"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(ii) Sửa đổi quy định về quyền vận chuyển hàng không quốc tế: tích hợp các quy định cụ thể về điều kiện và trình tự, thủ tục cấp quyền vận chuyển hàng không quốc tế cho các hãng hàng không; </w:t>
      </w:r>
      <w:r w:rsidR="008F16FA">
        <w:rPr>
          <w:bCs/>
          <w:szCs w:val="28"/>
        </w:rPr>
        <w:t xml:space="preserve">việc cấp quyền vận chuyển hàng không nội địa được cấp cùng phép bay; </w:t>
      </w:r>
      <w:r w:rsidRPr="00FE5D04">
        <w:rPr>
          <w:bCs/>
          <w:szCs w:val="28"/>
        </w:rPr>
        <w:t>Giảm thời gian thực hiện TTHC.</w:t>
      </w:r>
    </w:p>
    <w:p w14:paraId="5D9AB40F"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(iii) Sửa đổi quy định về Văn phòng đại diện, Chi nhánh của các hãng hàng không nước ngoài tại Việt Nam theo phương án phân cấp giải quyết TTHC tại </w:t>
      </w:r>
      <w:r w:rsidRPr="00FE5D04">
        <w:rPr>
          <w:bCs/>
          <w:szCs w:val="28"/>
        </w:rPr>
        <w:lastRenderedPageBreak/>
        <w:t>Quyết định số 1015/QĐ-TTg, việc thành lập Văn phòng đại diện, Chi nhánh thực hiện theo quy định pháp luật về thương mại. Bãi bỏ TTHC cấp/cấp lại Giấy phép thành lập văn phòng đại diện, văn phòng bán vé của hãng hàng không nước ngoài tại Việt Nam (mã 1.004480 và mã 1.004465).</w:t>
      </w:r>
    </w:p>
    <w:p w14:paraId="12FA8C34"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c) Sửa đổi quy định đối với việc thuê, mua tàu bay để hoạt động hàng không dân dụng tại Việt Nam:</w:t>
      </w:r>
    </w:p>
    <w:p w14:paraId="30E157D2"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(i) Sửa đổi quy định về việc đưa tàu bay thuê, mua, thuê mua vào khai thác tại Việt Nam nhằm bảo đảm phù hợp với định hướng quản lý tàu bay quy định của Luật Hàng không dân dụng Việt Nam, đồng thời làm rõ những trách nhiệm, thời gian thực hiện của bên mua và cơ quan quản lý khi tàu bay được mua và đưa về Việt Nam khai thác.</w:t>
      </w:r>
    </w:p>
    <w:p w14:paraId="4FF2DE37" w14:textId="25651252" w:rsidR="00B02350" w:rsidRPr="0049781F" w:rsidRDefault="00B02350" w:rsidP="00B02350">
      <w:pPr>
        <w:tabs>
          <w:tab w:val="left" w:pos="720"/>
          <w:tab w:val="right" w:leader="dot" w:pos="8640"/>
        </w:tabs>
        <w:spacing w:before="60" w:after="60" w:line="340" w:lineRule="exact"/>
        <w:rPr>
          <w:bCs/>
          <w:szCs w:val="28"/>
        </w:rPr>
      </w:pPr>
      <w:r w:rsidRPr="0049781F">
        <w:rPr>
          <w:bCs/>
          <w:szCs w:val="28"/>
        </w:rPr>
        <w:t xml:space="preserve">(ii) </w:t>
      </w:r>
      <w:r w:rsidR="0049781F">
        <w:rPr>
          <w:bCs/>
          <w:szCs w:val="28"/>
        </w:rPr>
        <w:t>Sửa đổi</w:t>
      </w:r>
      <w:r w:rsidRPr="0049781F">
        <w:rPr>
          <w:bCs/>
          <w:szCs w:val="28"/>
        </w:rPr>
        <w:t xml:space="preserve"> quy định về tỷ lệ tàu bay thuê có tổ bay.</w:t>
      </w:r>
    </w:p>
    <w:p w14:paraId="3343D666"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(iii) Quy định về thời hạn thuê tàu bay có tổ bay; điều chỉnh tăng tuổi tàu bay nhập khẩu khai thác tại Việt Nam phù hợp với thực tiễn tuổi tàu bay trong hoạt động thuê, mua tàu bay trên thế giới. </w:t>
      </w:r>
    </w:p>
    <w:p w14:paraId="4C84C88B"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d) Sửa đổi quy định về vận tải hành khách, hành lý, hàng hóa và trách nhiệm dân sự: </w:t>
      </w:r>
    </w:p>
    <w:p w14:paraId="1D0E4CE6"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(i) Quy định mới về công bố công khai tiêu chuẩn dịch vụ vận tải hàng không thường lệ; quy định mới về hoàn vé, nghĩa vụ của người vận chuyển trong trường hợp thay đổi lịch và chậm chuyến trên khoang.</w:t>
      </w:r>
    </w:p>
    <w:p w14:paraId="48A8C335"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(ii) Sửa đổi nghĩa vụ của người vận chuyển trong trường hợp chậm chuyến, hủy chuyến theo hướng nâng cao chất lượng dịch vụ và bảo vệ hành khách. </w:t>
      </w:r>
    </w:p>
    <w:p w14:paraId="0D55B62D"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(iii) Mức giới hạn trách nhiệm bồi thường thiệt hại của người vận chuyển trong vận chuyển bằng đường hàng không theo hướng tăng mức giới hạn trách nhiệm bồi thường.</w:t>
      </w:r>
    </w:p>
    <w:p w14:paraId="2C3AA1BC" w14:textId="77777777" w:rsidR="00B02350" w:rsidRPr="00FE5D04" w:rsidRDefault="00B02350" w:rsidP="00B02350">
      <w:pPr>
        <w:tabs>
          <w:tab w:val="left" w:pos="720"/>
          <w:tab w:val="right" w:leader="dot" w:pos="8640"/>
        </w:tabs>
        <w:spacing w:before="60" w:after="60" w:line="340" w:lineRule="exact"/>
        <w:rPr>
          <w:bCs/>
          <w:szCs w:val="28"/>
        </w:rPr>
      </w:pPr>
      <w:r w:rsidRPr="00FE5D04">
        <w:rPr>
          <w:bCs/>
          <w:szCs w:val="28"/>
        </w:rPr>
        <w:t xml:space="preserve">e) Quy định khung về quản lý, điều phối giờ đi, đến (Slot): </w:t>
      </w:r>
    </w:p>
    <w:p w14:paraId="2D281C69" w14:textId="5D147C13" w:rsidR="00B02350" w:rsidRPr="00FE5D04" w:rsidRDefault="00B02350" w:rsidP="00B02350">
      <w:pPr>
        <w:tabs>
          <w:tab w:val="left" w:pos="720"/>
          <w:tab w:val="right" w:leader="dot" w:pos="8640"/>
        </w:tabs>
        <w:spacing w:before="60" w:after="60" w:line="340" w:lineRule="exact"/>
        <w:rPr>
          <w:bCs/>
          <w:szCs w:val="28"/>
        </w:rPr>
      </w:pPr>
      <w:r w:rsidRPr="00FE5D04">
        <w:rPr>
          <w:bCs/>
          <w:szCs w:val="28"/>
        </w:rPr>
        <w:t>Các quy định kế thừa các nội dung chính, có tính ổn định của Thông tư 29/2021/TT-BGTVT</w:t>
      </w:r>
      <w:r w:rsidR="00CA2062">
        <w:rPr>
          <w:bCs/>
          <w:szCs w:val="28"/>
        </w:rPr>
        <w:t>, Thông tư 52/2023/TT-BGTVT</w:t>
      </w:r>
      <w:r w:rsidRPr="00FE5D04">
        <w:rPr>
          <w:bCs/>
          <w:szCs w:val="28"/>
        </w:rPr>
        <w:t xml:space="preserve"> vào dự thảo Nghị định. Các nội dung chi tiết liên quan công tác quản lý, điều phối slot</w:t>
      </w:r>
      <w:r w:rsidR="004B2F4C">
        <w:rPr>
          <w:bCs/>
          <w:szCs w:val="28"/>
        </w:rPr>
        <w:t xml:space="preserve"> của</w:t>
      </w:r>
      <w:r w:rsidRPr="00FE5D04">
        <w:rPr>
          <w:bCs/>
          <w:szCs w:val="28"/>
        </w:rPr>
        <w:t xml:space="preserve"> Cục Hàng không </w:t>
      </w:r>
      <w:r w:rsidR="000264CE">
        <w:rPr>
          <w:bCs/>
          <w:szCs w:val="28"/>
        </w:rPr>
        <w:t xml:space="preserve">Việt Nam thực hiện theo </w:t>
      </w:r>
      <w:r w:rsidRPr="00FE5D04">
        <w:rPr>
          <w:bCs/>
          <w:szCs w:val="28"/>
        </w:rPr>
        <w:t>quy định của Bộ trưởng Bộ Xây dựng,</w:t>
      </w:r>
    </w:p>
    <w:p w14:paraId="38D979C8" w14:textId="25B1B24C" w:rsidR="00EE30D9" w:rsidRPr="008B7B3E" w:rsidRDefault="0049781F" w:rsidP="004B2F4C">
      <w:pPr>
        <w:keepNext w:val="0"/>
        <w:spacing w:before="0" w:after="120" w:line="252" w:lineRule="auto"/>
        <w:ind w:left="720" w:firstLine="0"/>
        <w:rPr>
          <w:b/>
          <w:bCs/>
          <w:iCs/>
          <w:szCs w:val="28"/>
          <w:lang w:val="de-DE"/>
        </w:rPr>
      </w:pPr>
      <w:r>
        <w:rPr>
          <w:b/>
          <w:bCs/>
          <w:iCs/>
          <w:szCs w:val="28"/>
        </w:rPr>
        <w:t>3</w:t>
      </w:r>
      <w:r w:rsidR="002C3E4D">
        <w:rPr>
          <w:b/>
          <w:bCs/>
          <w:iCs/>
          <w:szCs w:val="28"/>
          <w:lang w:val="vi-VN"/>
        </w:rPr>
        <w:t xml:space="preserve">. </w:t>
      </w:r>
      <w:r w:rsidR="00EE30D9" w:rsidRPr="008B7B3E">
        <w:rPr>
          <w:b/>
          <w:bCs/>
          <w:iCs/>
          <w:szCs w:val="28"/>
          <w:lang w:val="de-DE"/>
        </w:rPr>
        <w:t>Phân cấp</w:t>
      </w:r>
      <w:r w:rsidR="00D51874">
        <w:rPr>
          <w:b/>
          <w:bCs/>
          <w:iCs/>
          <w:szCs w:val="28"/>
          <w:lang w:val="de-DE"/>
        </w:rPr>
        <w:t xml:space="preserve"> giải quyết thủ tục hành chính</w:t>
      </w:r>
      <w:bookmarkStart w:id="0" w:name="_GoBack"/>
      <w:bookmarkEnd w:id="0"/>
    </w:p>
    <w:p w14:paraId="4D11A342" w14:textId="23D9787C" w:rsidR="00EE30D9" w:rsidRPr="00F416A1" w:rsidRDefault="002944B9" w:rsidP="00125088">
      <w:pPr>
        <w:keepNext w:val="0"/>
        <w:spacing w:before="0" w:after="120" w:line="252" w:lineRule="auto"/>
        <w:rPr>
          <w:spacing w:val="4"/>
          <w:szCs w:val="28"/>
        </w:rPr>
      </w:pPr>
      <w:r w:rsidRPr="00F416A1">
        <w:rPr>
          <w:spacing w:val="4"/>
          <w:szCs w:val="28"/>
          <w:lang w:val="vi-VN"/>
        </w:rPr>
        <w:t xml:space="preserve">Dự thảo Nghị định </w:t>
      </w:r>
      <w:r w:rsidR="002B0F08" w:rsidRPr="00F416A1">
        <w:rPr>
          <w:spacing w:val="4"/>
          <w:szCs w:val="28"/>
        </w:rPr>
        <w:t>đã</w:t>
      </w:r>
      <w:r w:rsidR="004B2F4C" w:rsidRPr="00F416A1">
        <w:rPr>
          <w:spacing w:val="4"/>
          <w:szCs w:val="28"/>
        </w:rPr>
        <w:t xml:space="preserve"> triển khai thực hiện phân cấp </w:t>
      </w:r>
      <w:r w:rsidR="002B0F08" w:rsidRPr="00F416A1">
        <w:rPr>
          <w:spacing w:val="4"/>
          <w:szCs w:val="28"/>
        </w:rPr>
        <w:t>ở các thủ tục hành chính sau:</w:t>
      </w:r>
    </w:p>
    <w:p w14:paraId="4DDE8B47" w14:textId="347F129D" w:rsidR="002B0F08" w:rsidRPr="00FE5D04" w:rsidRDefault="002B0F08" w:rsidP="002B0F08">
      <w:pPr>
        <w:tabs>
          <w:tab w:val="left" w:pos="720"/>
          <w:tab w:val="right" w:leader="dot" w:pos="8640"/>
        </w:tabs>
        <w:spacing w:before="60" w:after="60" w:line="340" w:lineRule="exact"/>
        <w:rPr>
          <w:bCs/>
          <w:szCs w:val="28"/>
        </w:rPr>
      </w:pPr>
      <w:r w:rsidRPr="00FE5D04">
        <w:rPr>
          <w:bCs/>
          <w:szCs w:val="28"/>
        </w:rPr>
        <w:t xml:space="preserve">(i) Thủ tục Cấp Giấy phép kinh doanh vận tải hàng không đề nghị phân cấp giao Cục </w:t>
      </w:r>
      <w:r w:rsidR="00FF7C68">
        <w:rPr>
          <w:bCs/>
          <w:szCs w:val="28"/>
        </w:rPr>
        <w:t>Hàng không Việt Nam</w:t>
      </w:r>
      <w:r w:rsidRPr="00FE5D04">
        <w:rPr>
          <w:bCs/>
          <w:szCs w:val="28"/>
        </w:rPr>
        <w:t xml:space="preserve"> cấp Giấy phép sau khi có ý kiến của Bộ Xây dựng. Trường hợp cấp lại Giấy phép, </w:t>
      </w:r>
      <w:r w:rsidR="00FF7C68" w:rsidRPr="00FE5D04">
        <w:rPr>
          <w:bCs/>
          <w:szCs w:val="28"/>
        </w:rPr>
        <w:t xml:space="preserve">Cục </w:t>
      </w:r>
      <w:r w:rsidR="00FF7C68">
        <w:rPr>
          <w:bCs/>
          <w:szCs w:val="28"/>
        </w:rPr>
        <w:t>Hàng không Việt Nam</w:t>
      </w:r>
      <w:r w:rsidR="00FF7C68" w:rsidRPr="00FE5D04">
        <w:rPr>
          <w:bCs/>
          <w:szCs w:val="28"/>
        </w:rPr>
        <w:t xml:space="preserve"> </w:t>
      </w:r>
      <w:r w:rsidRPr="00FE5D04">
        <w:rPr>
          <w:bCs/>
          <w:szCs w:val="28"/>
        </w:rPr>
        <w:t xml:space="preserve">thực hiện. </w:t>
      </w:r>
    </w:p>
    <w:p w14:paraId="6D920459" w14:textId="3CC1616F" w:rsidR="002B0F08" w:rsidRPr="00FE5D04" w:rsidRDefault="002B0F08" w:rsidP="002B0F08">
      <w:pPr>
        <w:tabs>
          <w:tab w:val="left" w:pos="720"/>
          <w:tab w:val="right" w:leader="dot" w:pos="8640"/>
        </w:tabs>
        <w:spacing w:before="60" w:after="60" w:line="340" w:lineRule="exact"/>
        <w:rPr>
          <w:bCs/>
          <w:szCs w:val="28"/>
        </w:rPr>
      </w:pPr>
      <w:r w:rsidRPr="00FE5D04">
        <w:rPr>
          <w:bCs/>
          <w:szCs w:val="28"/>
        </w:rPr>
        <w:t xml:space="preserve">(ii) Thủ tục Giấy phép kinh doanh vận tải hàng không chuyên dùng đề nghị phân cấp giao Cục </w:t>
      </w:r>
      <w:r w:rsidR="00FF7C68">
        <w:rPr>
          <w:bCs/>
          <w:szCs w:val="28"/>
        </w:rPr>
        <w:t>Hàng không Việt Nam</w:t>
      </w:r>
      <w:r w:rsidRPr="00FE5D04">
        <w:rPr>
          <w:bCs/>
          <w:szCs w:val="28"/>
        </w:rPr>
        <w:t xml:space="preserve"> giải quyết thủ tục hành chính và cấp </w:t>
      </w:r>
      <w:r w:rsidRPr="00FE5D04">
        <w:rPr>
          <w:bCs/>
          <w:szCs w:val="28"/>
        </w:rPr>
        <w:lastRenderedPageBreak/>
        <w:t>Giấy phép.</w:t>
      </w:r>
    </w:p>
    <w:p w14:paraId="15BDB735" w14:textId="1BCD1EA6" w:rsidR="002B0F08" w:rsidRPr="00356C3F" w:rsidRDefault="002B0F08" w:rsidP="002B0F08">
      <w:pPr>
        <w:tabs>
          <w:tab w:val="left" w:pos="720"/>
          <w:tab w:val="right" w:leader="dot" w:pos="8640"/>
        </w:tabs>
        <w:spacing w:before="60" w:after="60" w:line="340" w:lineRule="exact"/>
        <w:rPr>
          <w:bCs/>
          <w:spacing w:val="-4"/>
          <w:szCs w:val="28"/>
        </w:rPr>
      </w:pPr>
      <w:r w:rsidRPr="00FE5D04">
        <w:rPr>
          <w:bCs/>
          <w:szCs w:val="28"/>
        </w:rPr>
        <w:t xml:space="preserve">(iii) </w:t>
      </w:r>
      <w:r w:rsidRPr="00356C3F">
        <w:rPr>
          <w:bCs/>
          <w:spacing w:val="-4"/>
          <w:szCs w:val="28"/>
        </w:rPr>
        <w:t xml:space="preserve">Phân cấp ủy quyền đối với việc hủy bỏ Giấy phép kinh doanh vận tải hàng không theo hướng giao </w:t>
      </w:r>
      <w:r w:rsidR="00FF7C68" w:rsidRPr="00356C3F">
        <w:rPr>
          <w:bCs/>
          <w:spacing w:val="-4"/>
          <w:szCs w:val="28"/>
        </w:rPr>
        <w:t xml:space="preserve">Cục Hàng không Việt Nam </w:t>
      </w:r>
      <w:r w:rsidRPr="00356C3F">
        <w:rPr>
          <w:bCs/>
          <w:spacing w:val="-4"/>
          <w:szCs w:val="28"/>
        </w:rPr>
        <w:t>hủy bỏ Giấy phép đã cấp.</w:t>
      </w:r>
    </w:p>
    <w:p w14:paraId="2A2A1CE2" w14:textId="77777777" w:rsidR="002B0F08" w:rsidRPr="00FE5D04" w:rsidRDefault="002B0F08" w:rsidP="002B0F08">
      <w:pPr>
        <w:tabs>
          <w:tab w:val="left" w:pos="720"/>
          <w:tab w:val="right" w:leader="dot" w:pos="8640"/>
        </w:tabs>
        <w:spacing w:before="60" w:after="60" w:line="340" w:lineRule="exact"/>
        <w:rPr>
          <w:bCs/>
          <w:szCs w:val="28"/>
        </w:rPr>
      </w:pPr>
      <w:r w:rsidRPr="00FE5D04">
        <w:rPr>
          <w:bCs/>
          <w:szCs w:val="28"/>
        </w:rPr>
        <w:t>(iv) Phân cấp thẩm quyền giải quyết thủ tục hành chính từ Cục Hàng không Việt Nam về cơ quan chức năng do Uỷ ban nhân dân cấp tỉnh chỉ định theo pháp luật về thương mại đối với thủ tục cấp/cấp lại Giấy phép thành lập văn phòng đại diện, văn phòng bán vé của hàng hãng không nước ngoài tại Việt Nam theo Quyết định số 1015/QĐ-TTg ngày 30/8/2022.</w:t>
      </w:r>
    </w:p>
    <w:sectPr w:rsidR="002B0F08" w:rsidRPr="00FE5D04" w:rsidSect="00E303CF">
      <w:headerReference w:type="default" r:id="rId8"/>
      <w:footerReference w:type="even" r:id="rId9"/>
      <w:pgSz w:w="11907" w:h="16839" w:code="9"/>
      <w:pgMar w:top="1134" w:right="1134" w:bottom="907"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C9FB5" w14:textId="77777777" w:rsidR="00F73ED7" w:rsidRDefault="00F73ED7">
      <w:r>
        <w:separator/>
      </w:r>
    </w:p>
  </w:endnote>
  <w:endnote w:type="continuationSeparator" w:id="0">
    <w:p w14:paraId="2E706EB9" w14:textId="77777777" w:rsidR="00F73ED7" w:rsidRDefault="00F7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s New Roman">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venir 65 Medium">
    <w:altName w:val="Calibri"/>
    <w:panose1 w:val="00000000000000000000"/>
    <w:charset w:val="00"/>
    <w:family w:val="roman"/>
    <w:notTrueType/>
    <w:pitch w:val="default"/>
  </w:font>
  <w:font w:name="CIDFont+F2">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99187" w14:textId="77777777" w:rsidR="006D425D" w:rsidRDefault="006D42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D61DD">
      <w:rPr>
        <w:rStyle w:val="PageNumber"/>
        <w:noProof/>
      </w:rPr>
      <w:t>51</w:t>
    </w:r>
    <w:r>
      <w:rPr>
        <w:rStyle w:val="PageNumber"/>
      </w:rPr>
      <w:fldChar w:fldCharType="end"/>
    </w:r>
  </w:p>
  <w:p w14:paraId="6F709E83" w14:textId="77777777" w:rsidR="006D425D" w:rsidRDefault="006D42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554DB" w14:textId="77777777" w:rsidR="00F73ED7" w:rsidRDefault="00F73ED7">
      <w:r>
        <w:separator/>
      </w:r>
    </w:p>
  </w:footnote>
  <w:footnote w:type="continuationSeparator" w:id="0">
    <w:p w14:paraId="45D0CF3D" w14:textId="77777777" w:rsidR="00F73ED7" w:rsidRDefault="00F73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753450"/>
      <w:docPartObj>
        <w:docPartGallery w:val="Page Numbers (Top of Page)"/>
        <w:docPartUnique/>
      </w:docPartObj>
    </w:sdtPr>
    <w:sdtEndPr>
      <w:rPr>
        <w:noProof/>
      </w:rPr>
    </w:sdtEndPr>
    <w:sdtContent>
      <w:p w14:paraId="0715F1DE" w14:textId="5A63CAAB" w:rsidR="002A6D7C" w:rsidRDefault="002A6D7C">
        <w:pPr>
          <w:pStyle w:val="Header"/>
          <w:jc w:val="center"/>
        </w:pPr>
        <w:r>
          <w:fldChar w:fldCharType="begin"/>
        </w:r>
        <w:r>
          <w:instrText xml:space="preserve"> PAGE   \* MERGEFORMAT </w:instrText>
        </w:r>
        <w:r>
          <w:fldChar w:fldCharType="separate"/>
        </w:r>
        <w:r w:rsidR="00D51874">
          <w:rPr>
            <w:noProof/>
          </w:rPr>
          <w:t>4</w:t>
        </w:r>
        <w:r>
          <w:rPr>
            <w:noProof/>
          </w:rPr>
          <w:fldChar w:fldCharType="end"/>
        </w:r>
      </w:p>
    </w:sdtContent>
  </w:sdt>
  <w:p w14:paraId="26FCB52B" w14:textId="1298B2F4" w:rsidR="002A6D7C" w:rsidRDefault="002A6D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64245468"/>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84A4135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DB87046"/>
    <w:multiLevelType w:val="hybridMultilevel"/>
    <w:tmpl w:val="EB326116"/>
    <w:lvl w:ilvl="0" w:tplc="F490FFE0">
      <w:start w:val="1"/>
      <w:numFmt w:val="decimal"/>
      <w:pStyle w:val="Style3"/>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6606408"/>
    <w:multiLevelType w:val="hybridMultilevel"/>
    <w:tmpl w:val="CD721E4C"/>
    <w:lvl w:ilvl="0" w:tplc="BFEE7F9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E779D1"/>
    <w:multiLevelType w:val="hybridMultilevel"/>
    <w:tmpl w:val="2D0C8DDE"/>
    <w:lvl w:ilvl="0" w:tplc="CFE2C446">
      <w:numFmt w:val="bullet"/>
      <w:lvlText w:val="□"/>
      <w:lvlJc w:val="left"/>
      <w:pPr>
        <w:ind w:left="720" w:hanging="360"/>
      </w:pPr>
      <w:rPr>
        <w:rFonts w:ascii="Verdana" w:eastAsia="Verdana" w:hAnsi="Verdana" w:cs="Verdana" w:hint="default"/>
        <w:b w:val="0"/>
        <w:bCs w:val="0"/>
        <w:i w:val="0"/>
        <w:iCs w:val="0"/>
        <w:spacing w:val="0"/>
        <w:w w:val="98"/>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E54BCA"/>
    <w:multiLevelType w:val="hybridMultilevel"/>
    <w:tmpl w:val="1A8487E2"/>
    <w:lvl w:ilvl="0" w:tplc="FF3ADA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C93FEA"/>
    <w:multiLevelType w:val="multilevel"/>
    <w:tmpl w:val="2FBA7F48"/>
    <w:lvl w:ilvl="0">
      <w:start w:val="1"/>
      <w:numFmt w:val="decimal"/>
      <w:suff w:val="space"/>
      <w:lvlText w:val="%1."/>
      <w:lvlJc w:val="left"/>
      <w:pPr>
        <w:ind w:left="1080" w:hanging="360"/>
      </w:pPr>
      <w:rPr>
        <w:rFonts w:hint="default"/>
        <w:b/>
        <w:bCs/>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6"/>
  </w:num>
  <w:num w:numId="2">
    <w:abstractNumId w:val="5"/>
  </w:num>
  <w:num w:numId="3">
    <w:abstractNumId w:val="3"/>
  </w:num>
  <w:num w:numId="4">
    <w:abstractNumId w:val="2"/>
  </w:num>
  <w:num w:numId="5">
    <w:abstractNumId w:val="4"/>
  </w:num>
  <w:num w:numId="6">
    <w:abstractNumId w:val="1"/>
  </w:num>
  <w:num w:numId="7">
    <w:abstractNumId w:val="0"/>
  </w:num>
  <w:num w:numId="8">
    <w:abstractNumId w:val="10"/>
  </w:num>
  <w:num w:numId="9">
    <w:abstractNumId w:val="7"/>
  </w:num>
  <w:num w:numId="10">
    <w:abstractNumId w:val="8"/>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n-US" w:vendorID="64" w:dllVersion="6" w:nlCheck="1" w:checkStyle="0"/>
  <w:activeWritingStyle w:appName="MSWord" w:lang="fr-FR" w:vendorID="64" w:dllVersion="6" w:nlCheck="1" w:checkStyle="0"/>
  <w:activeWritingStyle w:appName="MSWord" w:lang="en-AU" w:vendorID="64" w:dllVersion="6" w:nlCheck="1" w:checkStyle="1"/>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B28"/>
    <w:rsid w:val="000001C1"/>
    <w:rsid w:val="00000290"/>
    <w:rsid w:val="00000550"/>
    <w:rsid w:val="0000060F"/>
    <w:rsid w:val="00000724"/>
    <w:rsid w:val="0000087A"/>
    <w:rsid w:val="00000987"/>
    <w:rsid w:val="00000AAA"/>
    <w:rsid w:val="00000C45"/>
    <w:rsid w:val="00001474"/>
    <w:rsid w:val="0000175E"/>
    <w:rsid w:val="00001784"/>
    <w:rsid w:val="0000182D"/>
    <w:rsid w:val="000019E6"/>
    <w:rsid w:val="00001E51"/>
    <w:rsid w:val="000021D5"/>
    <w:rsid w:val="0000225F"/>
    <w:rsid w:val="000024B0"/>
    <w:rsid w:val="00002672"/>
    <w:rsid w:val="00002747"/>
    <w:rsid w:val="00002A41"/>
    <w:rsid w:val="00002A46"/>
    <w:rsid w:val="00002BCD"/>
    <w:rsid w:val="00002BFF"/>
    <w:rsid w:val="00002CF0"/>
    <w:rsid w:val="00003050"/>
    <w:rsid w:val="00003162"/>
    <w:rsid w:val="00003AB2"/>
    <w:rsid w:val="00003D07"/>
    <w:rsid w:val="00004742"/>
    <w:rsid w:val="000047F8"/>
    <w:rsid w:val="00004AB1"/>
    <w:rsid w:val="00004C91"/>
    <w:rsid w:val="00004DD5"/>
    <w:rsid w:val="00004E49"/>
    <w:rsid w:val="00004E74"/>
    <w:rsid w:val="00005025"/>
    <w:rsid w:val="000050C3"/>
    <w:rsid w:val="000052A9"/>
    <w:rsid w:val="000052F2"/>
    <w:rsid w:val="0000533B"/>
    <w:rsid w:val="00005919"/>
    <w:rsid w:val="00005941"/>
    <w:rsid w:val="00005C86"/>
    <w:rsid w:val="00005FB3"/>
    <w:rsid w:val="00005FEF"/>
    <w:rsid w:val="00006265"/>
    <w:rsid w:val="000063B3"/>
    <w:rsid w:val="00006613"/>
    <w:rsid w:val="0000666C"/>
    <w:rsid w:val="000069BF"/>
    <w:rsid w:val="00006A10"/>
    <w:rsid w:val="00006DD9"/>
    <w:rsid w:val="00006F8B"/>
    <w:rsid w:val="000071DC"/>
    <w:rsid w:val="00007333"/>
    <w:rsid w:val="000075BC"/>
    <w:rsid w:val="00007EC1"/>
    <w:rsid w:val="00007F1A"/>
    <w:rsid w:val="00007F69"/>
    <w:rsid w:val="00010092"/>
    <w:rsid w:val="00010244"/>
    <w:rsid w:val="000103B9"/>
    <w:rsid w:val="00010503"/>
    <w:rsid w:val="0001083B"/>
    <w:rsid w:val="00010BAE"/>
    <w:rsid w:val="00010FBA"/>
    <w:rsid w:val="00011003"/>
    <w:rsid w:val="00011054"/>
    <w:rsid w:val="0001167C"/>
    <w:rsid w:val="0001195F"/>
    <w:rsid w:val="0001198B"/>
    <w:rsid w:val="00011B37"/>
    <w:rsid w:val="00011BE6"/>
    <w:rsid w:val="00011FBB"/>
    <w:rsid w:val="0001212B"/>
    <w:rsid w:val="000122E5"/>
    <w:rsid w:val="00012339"/>
    <w:rsid w:val="00012EAA"/>
    <w:rsid w:val="0001304C"/>
    <w:rsid w:val="0001319F"/>
    <w:rsid w:val="00013457"/>
    <w:rsid w:val="00013466"/>
    <w:rsid w:val="00013542"/>
    <w:rsid w:val="00013990"/>
    <w:rsid w:val="0001457E"/>
    <w:rsid w:val="00014592"/>
    <w:rsid w:val="0001462A"/>
    <w:rsid w:val="000146B0"/>
    <w:rsid w:val="00014816"/>
    <w:rsid w:val="00014A14"/>
    <w:rsid w:val="00014A9E"/>
    <w:rsid w:val="00014AB5"/>
    <w:rsid w:val="00014B47"/>
    <w:rsid w:val="00014D11"/>
    <w:rsid w:val="00014D2A"/>
    <w:rsid w:val="00014DE0"/>
    <w:rsid w:val="00014EA4"/>
    <w:rsid w:val="00014F19"/>
    <w:rsid w:val="000150A7"/>
    <w:rsid w:val="000150B6"/>
    <w:rsid w:val="00015224"/>
    <w:rsid w:val="00015DFE"/>
    <w:rsid w:val="00015EF1"/>
    <w:rsid w:val="000161E6"/>
    <w:rsid w:val="000168C7"/>
    <w:rsid w:val="00016907"/>
    <w:rsid w:val="00016D60"/>
    <w:rsid w:val="00016F2E"/>
    <w:rsid w:val="00017470"/>
    <w:rsid w:val="0001747E"/>
    <w:rsid w:val="00017732"/>
    <w:rsid w:val="00017830"/>
    <w:rsid w:val="000178C9"/>
    <w:rsid w:val="00017D17"/>
    <w:rsid w:val="0002015D"/>
    <w:rsid w:val="00020509"/>
    <w:rsid w:val="00020754"/>
    <w:rsid w:val="00020BA0"/>
    <w:rsid w:val="00020C46"/>
    <w:rsid w:val="00020F31"/>
    <w:rsid w:val="00021371"/>
    <w:rsid w:val="00021421"/>
    <w:rsid w:val="000215BE"/>
    <w:rsid w:val="00021661"/>
    <w:rsid w:val="000216CF"/>
    <w:rsid w:val="0002176E"/>
    <w:rsid w:val="0002193D"/>
    <w:rsid w:val="00021F39"/>
    <w:rsid w:val="00021FB0"/>
    <w:rsid w:val="0002229C"/>
    <w:rsid w:val="0002243E"/>
    <w:rsid w:val="00022798"/>
    <w:rsid w:val="00022868"/>
    <w:rsid w:val="00022B33"/>
    <w:rsid w:val="00022E18"/>
    <w:rsid w:val="000235E6"/>
    <w:rsid w:val="0002378D"/>
    <w:rsid w:val="000237F4"/>
    <w:rsid w:val="0002394E"/>
    <w:rsid w:val="00023E0C"/>
    <w:rsid w:val="00023E48"/>
    <w:rsid w:val="000246A5"/>
    <w:rsid w:val="00024914"/>
    <w:rsid w:val="00024A8C"/>
    <w:rsid w:val="00024D00"/>
    <w:rsid w:val="00024EA2"/>
    <w:rsid w:val="00024FB9"/>
    <w:rsid w:val="000252A0"/>
    <w:rsid w:val="0002542A"/>
    <w:rsid w:val="00025692"/>
    <w:rsid w:val="0002577F"/>
    <w:rsid w:val="00025958"/>
    <w:rsid w:val="00025D94"/>
    <w:rsid w:val="000263A0"/>
    <w:rsid w:val="000264CE"/>
    <w:rsid w:val="000267D8"/>
    <w:rsid w:val="00026A3E"/>
    <w:rsid w:val="00026F37"/>
    <w:rsid w:val="00027230"/>
    <w:rsid w:val="000272BF"/>
    <w:rsid w:val="00027311"/>
    <w:rsid w:val="0002744A"/>
    <w:rsid w:val="00027A88"/>
    <w:rsid w:val="00027ABA"/>
    <w:rsid w:val="00027B11"/>
    <w:rsid w:val="00027BBA"/>
    <w:rsid w:val="00027CAA"/>
    <w:rsid w:val="00027CEB"/>
    <w:rsid w:val="00027D63"/>
    <w:rsid w:val="000302FC"/>
    <w:rsid w:val="0003067B"/>
    <w:rsid w:val="00030B8B"/>
    <w:rsid w:val="00030BEA"/>
    <w:rsid w:val="00030C5A"/>
    <w:rsid w:val="00030C65"/>
    <w:rsid w:val="00030E06"/>
    <w:rsid w:val="00030F43"/>
    <w:rsid w:val="000312C0"/>
    <w:rsid w:val="00031568"/>
    <w:rsid w:val="000317AB"/>
    <w:rsid w:val="00031AA4"/>
    <w:rsid w:val="00031E51"/>
    <w:rsid w:val="000323CE"/>
    <w:rsid w:val="000323DE"/>
    <w:rsid w:val="000324CB"/>
    <w:rsid w:val="000326EE"/>
    <w:rsid w:val="0003275D"/>
    <w:rsid w:val="0003286B"/>
    <w:rsid w:val="00032AEA"/>
    <w:rsid w:val="00032BA1"/>
    <w:rsid w:val="00032D4A"/>
    <w:rsid w:val="00032DC9"/>
    <w:rsid w:val="00032F00"/>
    <w:rsid w:val="0003320B"/>
    <w:rsid w:val="0003335F"/>
    <w:rsid w:val="0003337A"/>
    <w:rsid w:val="000334A5"/>
    <w:rsid w:val="00033513"/>
    <w:rsid w:val="00033A51"/>
    <w:rsid w:val="00033D8C"/>
    <w:rsid w:val="00033EB0"/>
    <w:rsid w:val="00034241"/>
    <w:rsid w:val="000343D5"/>
    <w:rsid w:val="000344FB"/>
    <w:rsid w:val="000347E7"/>
    <w:rsid w:val="00034BE5"/>
    <w:rsid w:val="00034C8B"/>
    <w:rsid w:val="00034CEA"/>
    <w:rsid w:val="00034DD3"/>
    <w:rsid w:val="00034E45"/>
    <w:rsid w:val="0003514F"/>
    <w:rsid w:val="000354C5"/>
    <w:rsid w:val="000357EE"/>
    <w:rsid w:val="00035B28"/>
    <w:rsid w:val="00035FD7"/>
    <w:rsid w:val="000360FF"/>
    <w:rsid w:val="000361EA"/>
    <w:rsid w:val="000363B5"/>
    <w:rsid w:val="0003672D"/>
    <w:rsid w:val="000367D9"/>
    <w:rsid w:val="0003680E"/>
    <w:rsid w:val="00036A70"/>
    <w:rsid w:val="00036AAF"/>
    <w:rsid w:val="00036B3C"/>
    <w:rsid w:val="00036D32"/>
    <w:rsid w:val="00036E53"/>
    <w:rsid w:val="00036EAA"/>
    <w:rsid w:val="000371B4"/>
    <w:rsid w:val="00037277"/>
    <w:rsid w:val="0003765C"/>
    <w:rsid w:val="000377BC"/>
    <w:rsid w:val="00037A25"/>
    <w:rsid w:val="00037A8F"/>
    <w:rsid w:val="00037E3C"/>
    <w:rsid w:val="00040743"/>
    <w:rsid w:val="000409C4"/>
    <w:rsid w:val="00040A86"/>
    <w:rsid w:val="00040B2C"/>
    <w:rsid w:val="00040C05"/>
    <w:rsid w:val="00041108"/>
    <w:rsid w:val="00041445"/>
    <w:rsid w:val="000417D5"/>
    <w:rsid w:val="00041C9B"/>
    <w:rsid w:val="00042344"/>
    <w:rsid w:val="00042883"/>
    <w:rsid w:val="00042A02"/>
    <w:rsid w:val="00042D4C"/>
    <w:rsid w:val="00042F00"/>
    <w:rsid w:val="000430CF"/>
    <w:rsid w:val="00043895"/>
    <w:rsid w:val="000438E0"/>
    <w:rsid w:val="00043B91"/>
    <w:rsid w:val="00043D26"/>
    <w:rsid w:val="000446AA"/>
    <w:rsid w:val="00044A7B"/>
    <w:rsid w:val="00044AEA"/>
    <w:rsid w:val="00044C4F"/>
    <w:rsid w:val="00044CEE"/>
    <w:rsid w:val="00044E06"/>
    <w:rsid w:val="00044E1D"/>
    <w:rsid w:val="00045CEA"/>
    <w:rsid w:val="0004603D"/>
    <w:rsid w:val="000462E7"/>
    <w:rsid w:val="00046383"/>
    <w:rsid w:val="000463C9"/>
    <w:rsid w:val="00046475"/>
    <w:rsid w:val="000464DF"/>
    <w:rsid w:val="000464FA"/>
    <w:rsid w:val="00046681"/>
    <w:rsid w:val="0004689B"/>
    <w:rsid w:val="000468E5"/>
    <w:rsid w:val="00046908"/>
    <w:rsid w:val="00046BC9"/>
    <w:rsid w:val="00047073"/>
    <w:rsid w:val="00047560"/>
    <w:rsid w:val="00047B06"/>
    <w:rsid w:val="00047B7E"/>
    <w:rsid w:val="00047EB9"/>
    <w:rsid w:val="00047F25"/>
    <w:rsid w:val="000501D4"/>
    <w:rsid w:val="000502ED"/>
    <w:rsid w:val="00050361"/>
    <w:rsid w:val="00050474"/>
    <w:rsid w:val="00050CD0"/>
    <w:rsid w:val="00050D73"/>
    <w:rsid w:val="000511E8"/>
    <w:rsid w:val="000511EC"/>
    <w:rsid w:val="00051421"/>
    <w:rsid w:val="0005160C"/>
    <w:rsid w:val="00051779"/>
    <w:rsid w:val="00051789"/>
    <w:rsid w:val="0005193D"/>
    <w:rsid w:val="00051B07"/>
    <w:rsid w:val="00051FD4"/>
    <w:rsid w:val="00052036"/>
    <w:rsid w:val="0005212A"/>
    <w:rsid w:val="0005214A"/>
    <w:rsid w:val="0005231D"/>
    <w:rsid w:val="0005265B"/>
    <w:rsid w:val="00052811"/>
    <w:rsid w:val="00052923"/>
    <w:rsid w:val="00052B09"/>
    <w:rsid w:val="0005343C"/>
    <w:rsid w:val="0005360D"/>
    <w:rsid w:val="00053784"/>
    <w:rsid w:val="00053B74"/>
    <w:rsid w:val="00053D5B"/>
    <w:rsid w:val="00053E18"/>
    <w:rsid w:val="000541B8"/>
    <w:rsid w:val="00054848"/>
    <w:rsid w:val="00054EED"/>
    <w:rsid w:val="00054FE3"/>
    <w:rsid w:val="0005502F"/>
    <w:rsid w:val="00055095"/>
    <w:rsid w:val="0005578A"/>
    <w:rsid w:val="0005598A"/>
    <w:rsid w:val="00055FBF"/>
    <w:rsid w:val="00056021"/>
    <w:rsid w:val="00056075"/>
    <w:rsid w:val="00056242"/>
    <w:rsid w:val="00056386"/>
    <w:rsid w:val="00056691"/>
    <w:rsid w:val="00056966"/>
    <w:rsid w:val="00056E46"/>
    <w:rsid w:val="00056EE3"/>
    <w:rsid w:val="00056F4B"/>
    <w:rsid w:val="0005713B"/>
    <w:rsid w:val="00057949"/>
    <w:rsid w:val="00057A75"/>
    <w:rsid w:val="00057C56"/>
    <w:rsid w:val="00057F2B"/>
    <w:rsid w:val="00060004"/>
    <w:rsid w:val="0006009A"/>
    <w:rsid w:val="0006025D"/>
    <w:rsid w:val="000602AD"/>
    <w:rsid w:val="000605F9"/>
    <w:rsid w:val="000606CD"/>
    <w:rsid w:val="000608B1"/>
    <w:rsid w:val="0006097C"/>
    <w:rsid w:val="00060BBE"/>
    <w:rsid w:val="00060D22"/>
    <w:rsid w:val="00060F1B"/>
    <w:rsid w:val="00061294"/>
    <w:rsid w:val="00061530"/>
    <w:rsid w:val="00061828"/>
    <w:rsid w:val="000618D5"/>
    <w:rsid w:val="00061BD6"/>
    <w:rsid w:val="00061E0D"/>
    <w:rsid w:val="0006229D"/>
    <w:rsid w:val="00062446"/>
    <w:rsid w:val="000624A8"/>
    <w:rsid w:val="000624B7"/>
    <w:rsid w:val="00062623"/>
    <w:rsid w:val="000627D0"/>
    <w:rsid w:val="00062898"/>
    <w:rsid w:val="000629AB"/>
    <w:rsid w:val="00062BBF"/>
    <w:rsid w:val="00062BE3"/>
    <w:rsid w:val="00062F59"/>
    <w:rsid w:val="00062FB2"/>
    <w:rsid w:val="00063249"/>
    <w:rsid w:val="00063337"/>
    <w:rsid w:val="0006335E"/>
    <w:rsid w:val="000633A5"/>
    <w:rsid w:val="00063AC0"/>
    <w:rsid w:val="00063AD0"/>
    <w:rsid w:val="00063F61"/>
    <w:rsid w:val="00063FB4"/>
    <w:rsid w:val="0006408B"/>
    <w:rsid w:val="00064769"/>
    <w:rsid w:val="00064780"/>
    <w:rsid w:val="00064AAA"/>
    <w:rsid w:val="00064C37"/>
    <w:rsid w:val="00064D10"/>
    <w:rsid w:val="0006509B"/>
    <w:rsid w:val="000653E5"/>
    <w:rsid w:val="00065BC0"/>
    <w:rsid w:val="00066109"/>
    <w:rsid w:val="00066340"/>
    <w:rsid w:val="000663B7"/>
    <w:rsid w:val="00066745"/>
    <w:rsid w:val="00066B3A"/>
    <w:rsid w:val="00066BCF"/>
    <w:rsid w:val="00066CAA"/>
    <w:rsid w:val="00066F17"/>
    <w:rsid w:val="0006735C"/>
    <w:rsid w:val="000675A4"/>
    <w:rsid w:val="000675A7"/>
    <w:rsid w:val="000676BA"/>
    <w:rsid w:val="00067D49"/>
    <w:rsid w:val="00067D5C"/>
    <w:rsid w:val="0007003B"/>
    <w:rsid w:val="0007005D"/>
    <w:rsid w:val="000702DD"/>
    <w:rsid w:val="0007042A"/>
    <w:rsid w:val="000706D2"/>
    <w:rsid w:val="00070790"/>
    <w:rsid w:val="00070975"/>
    <w:rsid w:val="00070B3B"/>
    <w:rsid w:val="00070CE2"/>
    <w:rsid w:val="00070D0C"/>
    <w:rsid w:val="000711E2"/>
    <w:rsid w:val="000712AE"/>
    <w:rsid w:val="00071389"/>
    <w:rsid w:val="00071611"/>
    <w:rsid w:val="000716E4"/>
    <w:rsid w:val="0007187F"/>
    <w:rsid w:val="00071AC0"/>
    <w:rsid w:val="00071BDA"/>
    <w:rsid w:val="00072091"/>
    <w:rsid w:val="00072206"/>
    <w:rsid w:val="00072237"/>
    <w:rsid w:val="00072297"/>
    <w:rsid w:val="00072684"/>
    <w:rsid w:val="0007301A"/>
    <w:rsid w:val="0007308A"/>
    <w:rsid w:val="000735E8"/>
    <w:rsid w:val="0007363A"/>
    <w:rsid w:val="0007380C"/>
    <w:rsid w:val="00073ABD"/>
    <w:rsid w:val="00073ECC"/>
    <w:rsid w:val="00074086"/>
    <w:rsid w:val="0007421A"/>
    <w:rsid w:val="0007421F"/>
    <w:rsid w:val="00074234"/>
    <w:rsid w:val="00074501"/>
    <w:rsid w:val="0007482A"/>
    <w:rsid w:val="0007494D"/>
    <w:rsid w:val="00074CAB"/>
    <w:rsid w:val="00074D5F"/>
    <w:rsid w:val="000751F7"/>
    <w:rsid w:val="000752C4"/>
    <w:rsid w:val="000753CB"/>
    <w:rsid w:val="000753E7"/>
    <w:rsid w:val="000753FF"/>
    <w:rsid w:val="00075465"/>
    <w:rsid w:val="0007557A"/>
    <w:rsid w:val="00075794"/>
    <w:rsid w:val="00075798"/>
    <w:rsid w:val="000761B9"/>
    <w:rsid w:val="0007655F"/>
    <w:rsid w:val="0007679A"/>
    <w:rsid w:val="00076AB4"/>
    <w:rsid w:val="00076D09"/>
    <w:rsid w:val="00076D42"/>
    <w:rsid w:val="00076F81"/>
    <w:rsid w:val="00076FB7"/>
    <w:rsid w:val="00077518"/>
    <w:rsid w:val="00077537"/>
    <w:rsid w:val="00077556"/>
    <w:rsid w:val="000778D2"/>
    <w:rsid w:val="00077AFA"/>
    <w:rsid w:val="00077B90"/>
    <w:rsid w:val="00077C82"/>
    <w:rsid w:val="00077E68"/>
    <w:rsid w:val="00077F0F"/>
    <w:rsid w:val="0008038F"/>
    <w:rsid w:val="00080C58"/>
    <w:rsid w:val="00080D5F"/>
    <w:rsid w:val="00080DB8"/>
    <w:rsid w:val="00080F38"/>
    <w:rsid w:val="000813AE"/>
    <w:rsid w:val="00081400"/>
    <w:rsid w:val="000815A5"/>
    <w:rsid w:val="000819DB"/>
    <w:rsid w:val="00081AEF"/>
    <w:rsid w:val="00081B7A"/>
    <w:rsid w:val="00081BB4"/>
    <w:rsid w:val="00082179"/>
    <w:rsid w:val="000825DB"/>
    <w:rsid w:val="0008269F"/>
    <w:rsid w:val="000828F9"/>
    <w:rsid w:val="00082BDC"/>
    <w:rsid w:val="00082FA2"/>
    <w:rsid w:val="00082FFF"/>
    <w:rsid w:val="00083287"/>
    <w:rsid w:val="0008349B"/>
    <w:rsid w:val="00083620"/>
    <w:rsid w:val="00083A29"/>
    <w:rsid w:val="00083B5A"/>
    <w:rsid w:val="00083EC9"/>
    <w:rsid w:val="0008440D"/>
    <w:rsid w:val="00084445"/>
    <w:rsid w:val="0008472C"/>
    <w:rsid w:val="0008497A"/>
    <w:rsid w:val="000849B1"/>
    <w:rsid w:val="00084C05"/>
    <w:rsid w:val="00084FF0"/>
    <w:rsid w:val="00085026"/>
    <w:rsid w:val="00085439"/>
    <w:rsid w:val="0008569B"/>
    <w:rsid w:val="000858A2"/>
    <w:rsid w:val="00085A29"/>
    <w:rsid w:val="00085D7B"/>
    <w:rsid w:val="00086071"/>
    <w:rsid w:val="00086332"/>
    <w:rsid w:val="0008652B"/>
    <w:rsid w:val="00086763"/>
    <w:rsid w:val="00086766"/>
    <w:rsid w:val="0008677E"/>
    <w:rsid w:val="0008688E"/>
    <w:rsid w:val="00086984"/>
    <w:rsid w:val="000869B1"/>
    <w:rsid w:val="00086A90"/>
    <w:rsid w:val="00086B1D"/>
    <w:rsid w:val="00086D20"/>
    <w:rsid w:val="00086F6C"/>
    <w:rsid w:val="000870E4"/>
    <w:rsid w:val="00087392"/>
    <w:rsid w:val="000878A6"/>
    <w:rsid w:val="000878EC"/>
    <w:rsid w:val="00087F03"/>
    <w:rsid w:val="0009019D"/>
    <w:rsid w:val="000902D7"/>
    <w:rsid w:val="0009039F"/>
    <w:rsid w:val="000906A1"/>
    <w:rsid w:val="0009074B"/>
    <w:rsid w:val="0009094B"/>
    <w:rsid w:val="00090B80"/>
    <w:rsid w:val="00090DF1"/>
    <w:rsid w:val="000911D0"/>
    <w:rsid w:val="000916C9"/>
    <w:rsid w:val="00091A06"/>
    <w:rsid w:val="00091D04"/>
    <w:rsid w:val="00091EA6"/>
    <w:rsid w:val="0009268A"/>
    <w:rsid w:val="00092826"/>
    <w:rsid w:val="000928B4"/>
    <w:rsid w:val="000929C9"/>
    <w:rsid w:val="00092B5F"/>
    <w:rsid w:val="00092BFC"/>
    <w:rsid w:val="00092C27"/>
    <w:rsid w:val="00092E7A"/>
    <w:rsid w:val="000930D5"/>
    <w:rsid w:val="0009325F"/>
    <w:rsid w:val="000933C6"/>
    <w:rsid w:val="00093653"/>
    <w:rsid w:val="00093B46"/>
    <w:rsid w:val="00093E25"/>
    <w:rsid w:val="00093F74"/>
    <w:rsid w:val="0009407D"/>
    <w:rsid w:val="000941CE"/>
    <w:rsid w:val="00094447"/>
    <w:rsid w:val="000946FB"/>
    <w:rsid w:val="00094B8F"/>
    <w:rsid w:val="00095444"/>
    <w:rsid w:val="0009576F"/>
    <w:rsid w:val="000957CB"/>
    <w:rsid w:val="000959F3"/>
    <w:rsid w:val="00095A30"/>
    <w:rsid w:val="00095AAB"/>
    <w:rsid w:val="00095BC3"/>
    <w:rsid w:val="00095FFC"/>
    <w:rsid w:val="00096112"/>
    <w:rsid w:val="0009620B"/>
    <w:rsid w:val="00096313"/>
    <w:rsid w:val="000965C4"/>
    <w:rsid w:val="00096838"/>
    <w:rsid w:val="00096CB6"/>
    <w:rsid w:val="00096EAD"/>
    <w:rsid w:val="000971C2"/>
    <w:rsid w:val="0009727E"/>
    <w:rsid w:val="0009733B"/>
    <w:rsid w:val="00097398"/>
    <w:rsid w:val="000973CA"/>
    <w:rsid w:val="00097586"/>
    <w:rsid w:val="000976D7"/>
    <w:rsid w:val="000976DE"/>
    <w:rsid w:val="00097AEB"/>
    <w:rsid w:val="00097C5C"/>
    <w:rsid w:val="00097CB7"/>
    <w:rsid w:val="00097CCA"/>
    <w:rsid w:val="00097EE7"/>
    <w:rsid w:val="000A037A"/>
    <w:rsid w:val="000A070F"/>
    <w:rsid w:val="000A0723"/>
    <w:rsid w:val="000A0822"/>
    <w:rsid w:val="000A08A5"/>
    <w:rsid w:val="000A0AD2"/>
    <w:rsid w:val="000A0F02"/>
    <w:rsid w:val="000A11D2"/>
    <w:rsid w:val="000A136F"/>
    <w:rsid w:val="000A1831"/>
    <w:rsid w:val="000A18F4"/>
    <w:rsid w:val="000A1AA4"/>
    <w:rsid w:val="000A1F25"/>
    <w:rsid w:val="000A20F3"/>
    <w:rsid w:val="000A2146"/>
    <w:rsid w:val="000A24D2"/>
    <w:rsid w:val="000A25DA"/>
    <w:rsid w:val="000A2936"/>
    <w:rsid w:val="000A2C26"/>
    <w:rsid w:val="000A2EC7"/>
    <w:rsid w:val="000A2F6C"/>
    <w:rsid w:val="000A369E"/>
    <w:rsid w:val="000A3B59"/>
    <w:rsid w:val="000A3B9D"/>
    <w:rsid w:val="000A3ECB"/>
    <w:rsid w:val="000A40A7"/>
    <w:rsid w:val="000A42A9"/>
    <w:rsid w:val="000A4558"/>
    <w:rsid w:val="000A471A"/>
    <w:rsid w:val="000A4DA0"/>
    <w:rsid w:val="000A5501"/>
    <w:rsid w:val="000A561D"/>
    <w:rsid w:val="000A57D6"/>
    <w:rsid w:val="000A5855"/>
    <w:rsid w:val="000A5AB7"/>
    <w:rsid w:val="000A5B7A"/>
    <w:rsid w:val="000A5C07"/>
    <w:rsid w:val="000A5D74"/>
    <w:rsid w:val="000A63A3"/>
    <w:rsid w:val="000A63BC"/>
    <w:rsid w:val="000A6548"/>
    <w:rsid w:val="000A6D37"/>
    <w:rsid w:val="000A6E99"/>
    <w:rsid w:val="000A739C"/>
    <w:rsid w:val="000A74D5"/>
    <w:rsid w:val="000A75C5"/>
    <w:rsid w:val="000A7713"/>
    <w:rsid w:val="000A7B80"/>
    <w:rsid w:val="000A7BB6"/>
    <w:rsid w:val="000B0069"/>
    <w:rsid w:val="000B015F"/>
    <w:rsid w:val="000B02F3"/>
    <w:rsid w:val="000B05F5"/>
    <w:rsid w:val="000B061A"/>
    <w:rsid w:val="000B0789"/>
    <w:rsid w:val="000B0E7E"/>
    <w:rsid w:val="000B1104"/>
    <w:rsid w:val="000B11DB"/>
    <w:rsid w:val="000B13A4"/>
    <w:rsid w:val="000B16C9"/>
    <w:rsid w:val="000B1BA6"/>
    <w:rsid w:val="000B1BE4"/>
    <w:rsid w:val="000B229E"/>
    <w:rsid w:val="000B2447"/>
    <w:rsid w:val="000B24A8"/>
    <w:rsid w:val="000B2637"/>
    <w:rsid w:val="000B2886"/>
    <w:rsid w:val="000B29B4"/>
    <w:rsid w:val="000B2F0D"/>
    <w:rsid w:val="000B3053"/>
    <w:rsid w:val="000B3219"/>
    <w:rsid w:val="000B37E6"/>
    <w:rsid w:val="000B3B03"/>
    <w:rsid w:val="000B3C53"/>
    <w:rsid w:val="000B3D47"/>
    <w:rsid w:val="000B43A9"/>
    <w:rsid w:val="000B4427"/>
    <w:rsid w:val="000B457A"/>
    <w:rsid w:val="000B4664"/>
    <w:rsid w:val="000B47CC"/>
    <w:rsid w:val="000B4A5E"/>
    <w:rsid w:val="000B4ACA"/>
    <w:rsid w:val="000B4FCA"/>
    <w:rsid w:val="000B5A1B"/>
    <w:rsid w:val="000B5A34"/>
    <w:rsid w:val="000B5AAA"/>
    <w:rsid w:val="000B5C30"/>
    <w:rsid w:val="000B5C90"/>
    <w:rsid w:val="000B5FEB"/>
    <w:rsid w:val="000B604C"/>
    <w:rsid w:val="000B6269"/>
    <w:rsid w:val="000B6319"/>
    <w:rsid w:val="000B6352"/>
    <w:rsid w:val="000B63D7"/>
    <w:rsid w:val="000B644C"/>
    <w:rsid w:val="000B6CF1"/>
    <w:rsid w:val="000B6F52"/>
    <w:rsid w:val="000B714D"/>
    <w:rsid w:val="000B7D7A"/>
    <w:rsid w:val="000B7F4F"/>
    <w:rsid w:val="000B7FD1"/>
    <w:rsid w:val="000C00C3"/>
    <w:rsid w:val="000C0341"/>
    <w:rsid w:val="000C0381"/>
    <w:rsid w:val="000C05A7"/>
    <w:rsid w:val="000C1003"/>
    <w:rsid w:val="000C10C3"/>
    <w:rsid w:val="000C12B3"/>
    <w:rsid w:val="000C12B7"/>
    <w:rsid w:val="000C13CF"/>
    <w:rsid w:val="000C177C"/>
    <w:rsid w:val="000C1842"/>
    <w:rsid w:val="000C1A43"/>
    <w:rsid w:val="000C209F"/>
    <w:rsid w:val="000C20EF"/>
    <w:rsid w:val="000C2170"/>
    <w:rsid w:val="000C21D5"/>
    <w:rsid w:val="000C2425"/>
    <w:rsid w:val="000C255F"/>
    <w:rsid w:val="000C275F"/>
    <w:rsid w:val="000C291C"/>
    <w:rsid w:val="000C29CE"/>
    <w:rsid w:val="000C3361"/>
    <w:rsid w:val="000C3462"/>
    <w:rsid w:val="000C35EA"/>
    <w:rsid w:val="000C398A"/>
    <w:rsid w:val="000C3B09"/>
    <w:rsid w:val="000C3B98"/>
    <w:rsid w:val="000C3D8A"/>
    <w:rsid w:val="000C46F6"/>
    <w:rsid w:val="000C4D11"/>
    <w:rsid w:val="000C4DD9"/>
    <w:rsid w:val="000C5155"/>
    <w:rsid w:val="000C51A6"/>
    <w:rsid w:val="000C51B9"/>
    <w:rsid w:val="000C5353"/>
    <w:rsid w:val="000C540A"/>
    <w:rsid w:val="000C5427"/>
    <w:rsid w:val="000C543F"/>
    <w:rsid w:val="000C563B"/>
    <w:rsid w:val="000C576D"/>
    <w:rsid w:val="000C5A6B"/>
    <w:rsid w:val="000C5B63"/>
    <w:rsid w:val="000C5C84"/>
    <w:rsid w:val="000C5DCC"/>
    <w:rsid w:val="000C6577"/>
    <w:rsid w:val="000C68E3"/>
    <w:rsid w:val="000C68F9"/>
    <w:rsid w:val="000C68FF"/>
    <w:rsid w:val="000C6D56"/>
    <w:rsid w:val="000C6E8D"/>
    <w:rsid w:val="000C6F21"/>
    <w:rsid w:val="000C7240"/>
    <w:rsid w:val="000C72C2"/>
    <w:rsid w:val="000C74D5"/>
    <w:rsid w:val="000C77D6"/>
    <w:rsid w:val="000C7E42"/>
    <w:rsid w:val="000C7E7E"/>
    <w:rsid w:val="000D06A2"/>
    <w:rsid w:val="000D0777"/>
    <w:rsid w:val="000D0C10"/>
    <w:rsid w:val="000D0D94"/>
    <w:rsid w:val="000D1082"/>
    <w:rsid w:val="000D12AE"/>
    <w:rsid w:val="000D16C5"/>
    <w:rsid w:val="000D19A0"/>
    <w:rsid w:val="000D224C"/>
    <w:rsid w:val="000D25B4"/>
    <w:rsid w:val="000D2A28"/>
    <w:rsid w:val="000D2DC8"/>
    <w:rsid w:val="000D2DD9"/>
    <w:rsid w:val="000D2DDE"/>
    <w:rsid w:val="000D34E2"/>
    <w:rsid w:val="000D3752"/>
    <w:rsid w:val="000D3F9F"/>
    <w:rsid w:val="000D4245"/>
    <w:rsid w:val="000D4429"/>
    <w:rsid w:val="000D4AD7"/>
    <w:rsid w:val="000D4EB0"/>
    <w:rsid w:val="000D51F7"/>
    <w:rsid w:val="000D52C3"/>
    <w:rsid w:val="000D57BC"/>
    <w:rsid w:val="000D5836"/>
    <w:rsid w:val="000D59F7"/>
    <w:rsid w:val="000D61FA"/>
    <w:rsid w:val="000D6222"/>
    <w:rsid w:val="000D6A88"/>
    <w:rsid w:val="000D6C1D"/>
    <w:rsid w:val="000D70F8"/>
    <w:rsid w:val="000D7346"/>
    <w:rsid w:val="000D73EC"/>
    <w:rsid w:val="000D7561"/>
    <w:rsid w:val="000D7655"/>
    <w:rsid w:val="000D77CA"/>
    <w:rsid w:val="000D7818"/>
    <w:rsid w:val="000D794F"/>
    <w:rsid w:val="000D7CA1"/>
    <w:rsid w:val="000D7EA8"/>
    <w:rsid w:val="000D7F8A"/>
    <w:rsid w:val="000E0007"/>
    <w:rsid w:val="000E0113"/>
    <w:rsid w:val="000E01F9"/>
    <w:rsid w:val="000E0830"/>
    <w:rsid w:val="000E0A64"/>
    <w:rsid w:val="000E1AC0"/>
    <w:rsid w:val="000E1C3B"/>
    <w:rsid w:val="000E219B"/>
    <w:rsid w:val="000E2315"/>
    <w:rsid w:val="000E247B"/>
    <w:rsid w:val="000E24B9"/>
    <w:rsid w:val="000E2556"/>
    <w:rsid w:val="000E26C4"/>
    <w:rsid w:val="000E2895"/>
    <w:rsid w:val="000E2A1D"/>
    <w:rsid w:val="000E2B72"/>
    <w:rsid w:val="000E2CB6"/>
    <w:rsid w:val="000E2F44"/>
    <w:rsid w:val="000E3A81"/>
    <w:rsid w:val="000E3B3F"/>
    <w:rsid w:val="000E3BE4"/>
    <w:rsid w:val="000E4436"/>
    <w:rsid w:val="000E456D"/>
    <w:rsid w:val="000E473A"/>
    <w:rsid w:val="000E47F6"/>
    <w:rsid w:val="000E4861"/>
    <w:rsid w:val="000E48C2"/>
    <w:rsid w:val="000E500F"/>
    <w:rsid w:val="000E51BD"/>
    <w:rsid w:val="000E51C7"/>
    <w:rsid w:val="000E5360"/>
    <w:rsid w:val="000E598E"/>
    <w:rsid w:val="000E5C8E"/>
    <w:rsid w:val="000E6134"/>
    <w:rsid w:val="000E63A2"/>
    <w:rsid w:val="000E6551"/>
    <w:rsid w:val="000E6B21"/>
    <w:rsid w:val="000E6BF2"/>
    <w:rsid w:val="000E6E81"/>
    <w:rsid w:val="000E6E93"/>
    <w:rsid w:val="000E7595"/>
    <w:rsid w:val="000E75A3"/>
    <w:rsid w:val="000E7C66"/>
    <w:rsid w:val="000E7ECF"/>
    <w:rsid w:val="000F00F2"/>
    <w:rsid w:val="000F0209"/>
    <w:rsid w:val="000F067C"/>
    <w:rsid w:val="000F0835"/>
    <w:rsid w:val="000F0895"/>
    <w:rsid w:val="000F0AF5"/>
    <w:rsid w:val="000F0D81"/>
    <w:rsid w:val="000F0E93"/>
    <w:rsid w:val="000F0F83"/>
    <w:rsid w:val="000F1514"/>
    <w:rsid w:val="000F1642"/>
    <w:rsid w:val="000F1AB4"/>
    <w:rsid w:val="000F1BC9"/>
    <w:rsid w:val="000F1FBB"/>
    <w:rsid w:val="000F256E"/>
    <w:rsid w:val="000F2678"/>
    <w:rsid w:val="000F2829"/>
    <w:rsid w:val="000F28D5"/>
    <w:rsid w:val="000F31AF"/>
    <w:rsid w:val="000F327C"/>
    <w:rsid w:val="000F34F1"/>
    <w:rsid w:val="000F3544"/>
    <w:rsid w:val="000F355D"/>
    <w:rsid w:val="000F360C"/>
    <w:rsid w:val="000F37F3"/>
    <w:rsid w:val="000F38A7"/>
    <w:rsid w:val="000F3AF8"/>
    <w:rsid w:val="000F3DFA"/>
    <w:rsid w:val="000F3F43"/>
    <w:rsid w:val="000F4670"/>
    <w:rsid w:val="000F4675"/>
    <w:rsid w:val="000F47E9"/>
    <w:rsid w:val="000F483A"/>
    <w:rsid w:val="000F49BB"/>
    <w:rsid w:val="000F49E9"/>
    <w:rsid w:val="000F4B5F"/>
    <w:rsid w:val="000F4CB6"/>
    <w:rsid w:val="000F4DAA"/>
    <w:rsid w:val="000F569E"/>
    <w:rsid w:val="000F5BF1"/>
    <w:rsid w:val="000F5D30"/>
    <w:rsid w:val="000F5D91"/>
    <w:rsid w:val="000F5F6C"/>
    <w:rsid w:val="000F5FA5"/>
    <w:rsid w:val="000F60C3"/>
    <w:rsid w:val="000F61EE"/>
    <w:rsid w:val="000F6675"/>
    <w:rsid w:val="000F68F2"/>
    <w:rsid w:val="000F69BA"/>
    <w:rsid w:val="000F6A67"/>
    <w:rsid w:val="000F6D5D"/>
    <w:rsid w:val="000F6F00"/>
    <w:rsid w:val="000F6F82"/>
    <w:rsid w:val="000F7129"/>
    <w:rsid w:val="000F7339"/>
    <w:rsid w:val="000F735F"/>
    <w:rsid w:val="000F7697"/>
    <w:rsid w:val="000F7998"/>
    <w:rsid w:val="000F7C57"/>
    <w:rsid w:val="000F7DEA"/>
    <w:rsid w:val="0010008B"/>
    <w:rsid w:val="001001BB"/>
    <w:rsid w:val="0010038A"/>
    <w:rsid w:val="00100836"/>
    <w:rsid w:val="00100B11"/>
    <w:rsid w:val="00100CE3"/>
    <w:rsid w:val="001018AB"/>
    <w:rsid w:val="00101A00"/>
    <w:rsid w:val="001021D0"/>
    <w:rsid w:val="0010227C"/>
    <w:rsid w:val="0010235E"/>
    <w:rsid w:val="00102569"/>
    <w:rsid w:val="00102589"/>
    <w:rsid w:val="00102715"/>
    <w:rsid w:val="001028A8"/>
    <w:rsid w:val="001028F1"/>
    <w:rsid w:val="00102D0D"/>
    <w:rsid w:val="001030D8"/>
    <w:rsid w:val="001031BC"/>
    <w:rsid w:val="001031EF"/>
    <w:rsid w:val="0010328A"/>
    <w:rsid w:val="001034FA"/>
    <w:rsid w:val="00103893"/>
    <w:rsid w:val="00103944"/>
    <w:rsid w:val="00103B03"/>
    <w:rsid w:val="00104096"/>
    <w:rsid w:val="001048C8"/>
    <w:rsid w:val="001049F8"/>
    <w:rsid w:val="00104BFF"/>
    <w:rsid w:val="00104D07"/>
    <w:rsid w:val="00104E20"/>
    <w:rsid w:val="00104E2B"/>
    <w:rsid w:val="001050A0"/>
    <w:rsid w:val="00105370"/>
    <w:rsid w:val="00105505"/>
    <w:rsid w:val="00105693"/>
    <w:rsid w:val="00105795"/>
    <w:rsid w:val="0010586D"/>
    <w:rsid w:val="00105A63"/>
    <w:rsid w:val="00105B73"/>
    <w:rsid w:val="00105BCF"/>
    <w:rsid w:val="00105F12"/>
    <w:rsid w:val="00106254"/>
    <w:rsid w:val="001064F1"/>
    <w:rsid w:val="001066EC"/>
    <w:rsid w:val="00106769"/>
    <w:rsid w:val="00106CB7"/>
    <w:rsid w:val="0010782C"/>
    <w:rsid w:val="001078D8"/>
    <w:rsid w:val="001078EE"/>
    <w:rsid w:val="00107AEE"/>
    <w:rsid w:val="00107E9A"/>
    <w:rsid w:val="00107EF7"/>
    <w:rsid w:val="0011000D"/>
    <w:rsid w:val="001100D9"/>
    <w:rsid w:val="001101C7"/>
    <w:rsid w:val="001101E2"/>
    <w:rsid w:val="001103B1"/>
    <w:rsid w:val="0011054E"/>
    <w:rsid w:val="0011075F"/>
    <w:rsid w:val="001107FB"/>
    <w:rsid w:val="00110932"/>
    <w:rsid w:val="00110B0A"/>
    <w:rsid w:val="00110FE3"/>
    <w:rsid w:val="00111404"/>
    <w:rsid w:val="001114EF"/>
    <w:rsid w:val="00111572"/>
    <w:rsid w:val="001115AC"/>
    <w:rsid w:val="0011161C"/>
    <w:rsid w:val="00111893"/>
    <w:rsid w:val="00111E01"/>
    <w:rsid w:val="00111EA1"/>
    <w:rsid w:val="0011225E"/>
    <w:rsid w:val="00112367"/>
    <w:rsid w:val="0011262F"/>
    <w:rsid w:val="00112709"/>
    <w:rsid w:val="00112798"/>
    <w:rsid w:val="001128E3"/>
    <w:rsid w:val="00112A90"/>
    <w:rsid w:val="00112AB4"/>
    <w:rsid w:val="00112C84"/>
    <w:rsid w:val="00112F99"/>
    <w:rsid w:val="00113057"/>
    <w:rsid w:val="0011328F"/>
    <w:rsid w:val="0011338C"/>
    <w:rsid w:val="001136FC"/>
    <w:rsid w:val="00113900"/>
    <w:rsid w:val="001140E4"/>
    <w:rsid w:val="00114739"/>
    <w:rsid w:val="00114858"/>
    <w:rsid w:val="00114B43"/>
    <w:rsid w:val="00114D60"/>
    <w:rsid w:val="00114E21"/>
    <w:rsid w:val="00114EDD"/>
    <w:rsid w:val="00114FD7"/>
    <w:rsid w:val="00115588"/>
    <w:rsid w:val="00115A49"/>
    <w:rsid w:val="00115D67"/>
    <w:rsid w:val="00116282"/>
    <w:rsid w:val="0011697C"/>
    <w:rsid w:val="00116A5B"/>
    <w:rsid w:val="001175AC"/>
    <w:rsid w:val="0011765F"/>
    <w:rsid w:val="0011791C"/>
    <w:rsid w:val="00117949"/>
    <w:rsid w:val="001179E3"/>
    <w:rsid w:val="00117AFF"/>
    <w:rsid w:val="00117B72"/>
    <w:rsid w:val="00117B74"/>
    <w:rsid w:val="00117C3A"/>
    <w:rsid w:val="001201E9"/>
    <w:rsid w:val="001206FB"/>
    <w:rsid w:val="001208C0"/>
    <w:rsid w:val="00121213"/>
    <w:rsid w:val="00121247"/>
    <w:rsid w:val="00121875"/>
    <w:rsid w:val="00121B36"/>
    <w:rsid w:val="00121FCD"/>
    <w:rsid w:val="00121FF8"/>
    <w:rsid w:val="00122245"/>
    <w:rsid w:val="0012252A"/>
    <w:rsid w:val="00122591"/>
    <w:rsid w:val="0012284A"/>
    <w:rsid w:val="00122E3F"/>
    <w:rsid w:val="00122E81"/>
    <w:rsid w:val="00122F57"/>
    <w:rsid w:val="0012321A"/>
    <w:rsid w:val="0012377B"/>
    <w:rsid w:val="00123B86"/>
    <w:rsid w:val="00123E43"/>
    <w:rsid w:val="0012436D"/>
    <w:rsid w:val="0012464D"/>
    <w:rsid w:val="00124683"/>
    <w:rsid w:val="00124988"/>
    <w:rsid w:val="00124A46"/>
    <w:rsid w:val="00124B9A"/>
    <w:rsid w:val="00124D4F"/>
    <w:rsid w:val="00124DA9"/>
    <w:rsid w:val="00124E9D"/>
    <w:rsid w:val="0012502D"/>
    <w:rsid w:val="00125088"/>
    <w:rsid w:val="001250E1"/>
    <w:rsid w:val="00125443"/>
    <w:rsid w:val="00125659"/>
    <w:rsid w:val="001256F0"/>
    <w:rsid w:val="001257AA"/>
    <w:rsid w:val="00125F26"/>
    <w:rsid w:val="001262BF"/>
    <w:rsid w:val="001263BA"/>
    <w:rsid w:val="001263F2"/>
    <w:rsid w:val="0012662D"/>
    <w:rsid w:val="00126F55"/>
    <w:rsid w:val="0012749D"/>
    <w:rsid w:val="001274B4"/>
    <w:rsid w:val="00130114"/>
    <w:rsid w:val="00130BF1"/>
    <w:rsid w:val="00130DAD"/>
    <w:rsid w:val="00131171"/>
    <w:rsid w:val="0013136C"/>
    <w:rsid w:val="001315C4"/>
    <w:rsid w:val="00131891"/>
    <w:rsid w:val="00131A5C"/>
    <w:rsid w:val="00131E29"/>
    <w:rsid w:val="0013243A"/>
    <w:rsid w:val="00132931"/>
    <w:rsid w:val="00132E72"/>
    <w:rsid w:val="00133347"/>
    <w:rsid w:val="00133428"/>
    <w:rsid w:val="001335C0"/>
    <w:rsid w:val="00133AF4"/>
    <w:rsid w:val="00133C7D"/>
    <w:rsid w:val="00133D5A"/>
    <w:rsid w:val="00133EA3"/>
    <w:rsid w:val="00133F33"/>
    <w:rsid w:val="0013402D"/>
    <w:rsid w:val="001340A1"/>
    <w:rsid w:val="001343C3"/>
    <w:rsid w:val="00134680"/>
    <w:rsid w:val="001346D5"/>
    <w:rsid w:val="00134879"/>
    <w:rsid w:val="00134C68"/>
    <w:rsid w:val="00134D9F"/>
    <w:rsid w:val="001350D9"/>
    <w:rsid w:val="0013541E"/>
    <w:rsid w:val="001357F3"/>
    <w:rsid w:val="00135833"/>
    <w:rsid w:val="00135994"/>
    <w:rsid w:val="001359A2"/>
    <w:rsid w:val="00135B57"/>
    <w:rsid w:val="00135C6C"/>
    <w:rsid w:val="00135F36"/>
    <w:rsid w:val="001361AE"/>
    <w:rsid w:val="0013627E"/>
    <w:rsid w:val="001364B5"/>
    <w:rsid w:val="0013667A"/>
    <w:rsid w:val="001366B4"/>
    <w:rsid w:val="001366E7"/>
    <w:rsid w:val="001367E8"/>
    <w:rsid w:val="00136A5B"/>
    <w:rsid w:val="001371D4"/>
    <w:rsid w:val="00137413"/>
    <w:rsid w:val="00137A7F"/>
    <w:rsid w:val="00137BA9"/>
    <w:rsid w:val="00137BD1"/>
    <w:rsid w:val="00137C75"/>
    <w:rsid w:val="00140697"/>
    <w:rsid w:val="001409A7"/>
    <w:rsid w:val="00141027"/>
    <w:rsid w:val="001412FF"/>
    <w:rsid w:val="0014141A"/>
    <w:rsid w:val="001414E0"/>
    <w:rsid w:val="0014169F"/>
    <w:rsid w:val="00141E46"/>
    <w:rsid w:val="00141E64"/>
    <w:rsid w:val="001423D7"/>
    <w:rsid w:val="001425AC"/>
    <w:rsid w:val="00142762"/>
    <w:rsid w:val="001429B5"/>
    <w:rsid w:val="00142C72"/>
    <w:rsid w:val="0014305C"/>
    <w:rsid w:val="001430EE"/>
    <w:rsid w:val="001431D3"/>
    <w:rsid w:val="001434CF"/>
    <w:rsid w:val="001435F3"/>
    <w:rsid w:val="00143B32"/>
    <w:rsid w:val="00143EC1"/>
    <w:rsid w:val="00143EC9"/>
    <w:rsid w:val="00143F7C"/>
    <w:rsid w:val="00143F95"/>
    <w:rsid w:val="0014418C"/>
    <w:rsid w:val="00144379"/>
    <w:rsid w:val="001446A5"/>
    <w:rsid w:val="001446F1"/>
    <w:rsid w:val="00144769"/>
    <w:rsid w:val="00144B5D"/>
    <w:rsid w:val="00144E83"/>
    <w:rsid w:val="00145053"/>
    <w:rsid w:val="0014578B"/>
    <w:rsid w:val="001457DA"/>
    <w:rsid w:val="001459E5"/>
    <w:rsid w:val="00145A2A"/>
    <w:rsid w:val="00145D37"/>
    <w:rsid w:val="00146120"/>
    <w:rsid w:val="0014655F"/>
    <w:rsid w:val="00146697"/>
    <w:rsid w:val="0014676E"/>
    <w:rsid w:val="0014698F"/>
    <w:rsid w:val="00146A2E"/>
    <w:rsid w:val="00146B2E"/>
    <w:rsid w:val="00146BED"/>
    <w:rsid w:val="00146F88"/>
    <w:rsid w:val="00147267"/>
    <w:rsid w:val="001475C3"/>
    <w:rsid w:val="0014787F"/>
    <w:rsid w:val="00147925"/>
    <w:rsid w:val="00147989"/>
    <w:rsid w:val="0014798E"/>
    <w:rsid w:val="00147F48"/>
    <w:rsid w:val="00150035"/>
    <w:rsid w:val="0015004B"/>
    <w:rsid w:val="001500B1"/>
    <w:rsid w:val="00150471"/>
    <w:rsid w:val="00150B69"/>
    <w:rsid w:val="00150B72"/>
    <w:rsid w:val="00150F81"/>
    <w:rsid w:val="001510E1"/>
    <w:rsid w:val="001511C3"/>
    <w:rsid w:val="0015149C"/>
    <w:rsid w:val="001514F1"/>
    <w:rsid w:val="001517AC"/>
    <w:rsid w:val="00151953"/>
    <w:rsid w:val="00151ADA"/>
    <w:rsid w:val="00151BEB"/>
    <w:rsid w:val="00151C21"/>
    <w:rsid w:val="00151D5B"/>
    <w:rsid w:val="00151F68"/>
    <w:rsid w:val="00151F7E"/>
    <w:rsid w:val="00152081"/>
    <w:rsid w:val="00152336"/>
    <w:rsid w:val="0015243E"/>
    <w:rsid w:val="00152762"/>
    <w:rsid w:val="00152A3B"/>
    <w:rsid w:val="00152A65"/>
    <w:rsid w:val="00152B95"/>
    <w:rsid w:val="00152D43"/>
    <w:rsid w:val="001531E5"/>
    <w:rsid w:val="001531FD"/>
    <w:rsid w:val="0015384C"/>
    <w:rsid w:val="00153A0D"/>
    <w:rsid w:val="00153B84"/>
    <w:rsid w:val="00153D31"/>
    <w:rsid w:val="00153DDF"/>
    <w:rsid w:val="00153F10"/>
    <w:rsid w:val="001540A6"/>
    <w:rsid w:val="0015410D"/>
    <w:rsid w:val="001542EB"/>
    <w:rsid w:val="00154330"/>
    <w:rsid w:val="0015443C"/>
    <w:rsid w:val="0015454E"/>
    <w:rsid w:val="0015460A"/>
    <w:rsid w:val="00154615"/>
    <w:rsid w:val="001547F0"/>
    <w:rsid w:val="00154859"/>
    <w:rsid w:val="00154B4A"/>
    <w:rsid w:val="00154B7D"/>
    <w:rsid w:val="00154D29"/>
    <w:rsid w:val="00154FC8"/>
    <w:rsid w:val="00155053"/>
    <w:rsid w:val="001552CF"/>
    <w:rsid w:val="001553FA"/>
    <w:rsid w:val="00155503"/>
    <w:rsid w:val="00155772"/>
    <w:rsid w:val="0015624E"/>
    <w:rsid w:val="0015650A"/>
    <w:rsid w:val="00156661"/>
    <w:rsid w:val="00156962"/>
    <w:rsid w:val="00156B13"/>
    <w:rsid w:val="00156FD1"/>
    <w:rsid w:val="001571C9"/>
    <w:rsid w:val="0015731C"/>
    <w:rsid w:val="001578AF"/>
    <w:rsid w:val="0015799E"/>
    <w:rsid w:val="00157D43"/>
    <w:rsid w:val="00157E2F"/>
    <w:rsid w:val="001604DD"/>
    <w:rsid w:val="00160768"/>
    <w:rsid w:val="00160FD1"/>
    <w:rsid w:val="001613DB"/>
    <w:rsid w:val="00161ACE"/>
    <w:rsid w:val="00161B46"/>
    <w:rsid w:val="00161BE4"/>
    <w:rsid w:val="0016263D"/>
    <w:rsid w:val="001628BD"/>
    <w:rsid w:val="00162A2F"/>
    <w:rsid w:val="00162AA5"/>
    <w:rsid w:val="00162EA8"/>
    <w:rsid w:val="00162FB4"/>
    <w:rsid w:val="0016313E"/>
    <w:rsid w:val="0016322A"/>
    <w:rsid w:val="001634F0"/>
    <w:rsid w:val="001635E6"/>
    <w:rsid w:val="00163741"/>
    <w:rsid w:val="00163BCC"/>
    <w:rsid w:val="00163C0D"/>
    <w:rsid w:val="00163FD6"/>
    <w:rsid w:val="00164250"/>
    <w:rsid w:val="00164A65"/>
    <w:rsid w:val="00164AEA"/>
    <w:rsid w:val="00164C16"/>
    <w:rsid w:val="00164CC9"/>
    <w:rsid w:val="00164D4B"/>
    <w:rsid w:val="001651C1"/>
    <w:rsid w:val="00165C19"/>
    <w:rsid w:val="00165FE3"/>
    <w:rsid w:val="001660B1"/>
    <w:rsid w:val="001663C2"/>
    <w:rsid w:val="001663E9"/>
    <w:rsid w:val="001665AA"/>
    <w:rsid w:val="00166993"/>
    <w:rsid w:val="00166BA6"/>
    <w:rsid w:val="00166E37"/>
    <w:rsid w:val="001670A2"/>
    <w:rsid w:val="0016711C"/>
    <w:rsid w:val="001672F5"/>
    <w:rsid w:val="0016733C"/>
    <w:rsid w:val="00167391"/>
    <w:rsid w:val="0016755E"/>
    <w:rsid w:val="001675FF"/>
    <w:rsid w:val="00167DAB"/>
    <w:rsid w:val="00170138"/>
    <w:rsid w:val="00170333"/>
    <w:rsid w:val="0017054E"/>
    <w:rsid w:val="00170587"/>
    <w:rsid w:val="00170632"/>
    <w:rsid w:val="00170A77"/>
    <w:rsid w:val="00170AB9"/>
    <w:rsid w:val="00170B0B"/>
    <w:rsid w:val="00170B39"/>
    <w:rsid w:val="001710D0"/>
    <w:rsid w:val="0017116C"/>
    <w:rsid w:val="0017139C"/>
    <w:rsid w:val="00171B72"/>
    <w:rsid w:val="00171BA0"/>
    <w:rsid w:val="001724EC"/>
    <w:rsid w:val="0017250C"/>
    <w:rsid w:val="00172916"/>
    <w:rsid w:val="001730E6"/>
    <w:rsid w:val="001731D5"/>
    <w:rsid w:val="00173352"/>
    <w:rsid w:val="00173635"/>
    <w:rsid w:val="00173EA9"/>
    <w:rsid w:val="00173ECF"/>
    <w:rsid w:val="00173F82"/>
    <w:rsid w:val="0017409F"/>
    <w:rsid w:val="0017472B"/>
    <w:rsid w:val="00174889"/>
    <w:rsid w:val="00174B09"/>
    <w:rsid w:val="00174BC2"/>
    <w:rsid w:val="00174E65"/>
    <w:rsid w:val="00174F7A"/>
    <w:rsid w:val="001750DB"/>
    <w:rsid w:val="00175158"/>
    <w:rsid w:val="00175214"/>
    <w:rsid w:val="00175522"/>
    <w:rsid w:val="001758A0"/>
    <w:rsid w:val="00175952"/>
    <w:rsid w:val="00176123"/>
    <w:rsid w:val="001765C4"/>
    <w:rsid w:val="001765D6"/>
    <w:rsid w:val="001766A7"/>
    <w:rsid w:val="001768EE"/>
    <w:rsid w:val="00176FBC"/>
    <w:rsid w:val="00176FFF"/>
    <w:rsid w:val="001772D5"/>
    <w:rsid w:val="0017730F"/>
    <w:rsid w:val="001773B3"/>
    <w:rsid w:val="00177461"/>
    <w:rsid w:val="0017748F"/>
    <w:rsid w:val="00177866"/>
    <w:rsid w:val="001800BF"/>
    <w:rsid w:val="0018018F"/>
    <w:rsid w:val="00180466"/>
    <w:rsid w:val="00180470"/>
    <w:rsid w:val="0018051C"/>
    <w:rsid w:val="0018056A"/>
    <w:rsid w:val="0018057A"/>
    <w:rsid w:val="001805CB"/>
    <w:rsid w:val="0018060A"/>
    <w:rsid w:val="00180820"/>
    <w:rsid w:val="00180AE5"/>
    <w:rsid w:val="00180BBF"/>
    <w:rsid w:val="00180C53"/>
    <w:rsid w:val="00180C85"/>
    <w:rsid w:val="00181304"/>
    <w:rsid w:val="00181AF0"/>
    <w:rsid w:val="00181C3D"/>
    <w:rsid w:val="001824F7"/>
    <w:rsid w:val="00182986"/>
    <w:rsid w:val="001829F9"/>
    <w:rsid w:val="00182A1B"/>
    <w:rsid w:val="00182B77"/>
    <w:rsid w:val="00182D5D"/>
    <w:rsid w:val="00183120"/>
    <w:rsid w:val="001831D8"/>
    <w:rsid w:val="00183856"/>
    <w:rsid w:val="001838B8"/>
    <w:rsid w:val="00183B60"/>
    <w:rsid w:val="00183E4E"/>
    <w:rsid w:val="00183EC5"/>
    <w:rsid w:val="001841F8"/>
    <w:rsid w:val="00184620"/>
    <w:rsid w:val="0018480E"/>
    <w:rsid w:val="0018490F"/>
    <w:rsid w:val="00184BC3"/>
    <w:rsid w:val="00184C0C"/>
    <w:rsid w:val="00184C45"/>
    <w:rsid w:val="00184E14"/>
    <w:rsid w:val="00185018"/>
    <w:rsid w:val="00185038"/>
    <w:rsid w:val="00185076"/>
    <w:rsid w:val="0018519E"/>
    <w:rsid w:val="0018534B"/>
    <w:rsid w:val="001857A6"/>
    <w:rsid w:val="00185844"/>
    <w:rsid w:val="0018593F"/>
    <w:rsid w:val="00185A82"/>
    <w:rsid w:val="00185C46"/>
    <w:rsid w:val="00185E3C"/>
    <w:rsid w:val="0018622B"/>
    <w:rsid w:val="00186269"/>
    <w:rsid w:val="001864E8"/>
    <w:rsid w:val="0018673D"/>
    <w:rsid w:val="00186A59"/>
    <w:rsid w:val="00186ED6"/>
    <w:rsid w:val="00186F7D"/>
    <w:rsid w:val="00187192"/>
    <w:rsid w:val="0018752F"/>
    <w:rsid w:val="0018764C"/>
    <w:rsid w:val="0018764E"/>
    <w:rsid w:val="00187776"/>
    <w:rsid w:val="001877F6"/>
    <w:rsid w:val="00187AB9"/>
    <w:rsid w:val="00187DFA"/>
    <w:rsid w:val="0019010D"/>
    <w:rsid w:val="0019032E"/>
    <w:rsid w:val="001906C2"/>
    <w:rsid w:val="001906F7"/>
    <w:rsid w:val="001908AC"/>
    <w:rsid w:val="001909A1"/>
    <w:rsid w:val="00190AA7"/>
    <w:rsid w:val="00191105"/>
    <w:rsid w:val="0019110A"/>
    <w:rsid w:val="00191126"/>
    <w:rsid w:val="00191129"/>
    <w:rsid w:val="00191339"/>
    <w:rsid w:val="0019169A"/>
    <w:rsid w:val="00191710"/>
    <w:rsid w:val="001918B0"/>
    <w:rsid w:val="00191B11"/>
    <w:rsid w:val="00191C60"/>
    <w:rsid w:val="00191F63"/>
    <w:rsid w:val="00192193"/>
    <w:rsid w:val="001921CC"/>
    <w:rsid w:val="001921FA"/>
    <w:rsid w:val="001924F2"/>
    <w:rsid w:val="0019254F"/>
    <w:rsid w:val="00192942"/>
    <w:rsid w:val="00192AFA"/>
    <w:rsid w:val="00192B52"/>
    <w:rsid w:val="00193001"/>
    <w:rsid w:val="001930DA"/>
    <w:rsid w:val="00193205"/>
    <w:rsid w:val="00193221"/>
    <w:rsid w:val="001938E9"/>
    <w:rsid w:val="00193B3F"/>
    <w:rsid w:val="00193CA3"/>
    <w:rsid w:val="00193EF5"/>
    <w:rsid w:val="00194107"/>
    <w:rsid w:val="00194224"/>
    <w:rsid w:val="001948D9"/>
    <w:rsid w:val="001949E4"/>
    <w:rsid w:val="00194D98"/>
    <w:rsid w:val="00195768"/>
    <w:rsid w:val="00195844"/>
    <w:rsid w:val="00195A0F"/>
    <w:rsid w:val="00195C6E"/>
    <w:rsid w:val="00195D5F"/>
    <w:rsid w:val="00196060"/>
    <w:rsid w:val="00196244"/>
    <w:rsid w:val="00196469"/>
    <w:rsid w:val="00196895"/>
    <w:rsid w:val="001969B9"/>
    <w:rsid w:val="00196D70"/>
    <w:rsid w:val="00196E61"/>
    <w:rsid w:val="00196FB1"/>
    <w:rsid w:val="0019702B"/>
    <w:rsid w:val="00197183"/>
    <w:rsid w:val="00197573"/>
    <w:rsid w:val="00197669"/>
    <w:rsid w:val="00197D95"/>
    <w:rsid w:val="00197DEA"/>
    <w:rsid w:val="00197F7D"/>
    <w:rsid w:val="001A0090"/>
    <w:rsid w:val="001A009B"/>
    <w:rsid w:val="001A0455"/>
    <w:rsid w:val="001A053D"/>
    <w:rsid w:val="001A055D"/>
    <w:rsid w:val="001A0650"/>
    <w:rsid w:val="001A06AA"/>
    <w:rsid w:val="001A08FA"/>
    <w:rsid w:val="001A0978"/>
    <w:rsid w:val="001A0AD5"/>
    <w:rsid w:val="001A0EB0"/>
    <w:rsid w:val="001A18BB"/>
    <w:rsid w:val="001A19BD"/>
    <w:rsid w:val="001A1C16"/>
    <w:rsid w:val="001A1F00"/>
    <w:rsid w:val="001A235D"/>
    <w:rsid w:val="001A23ED"/>
    <w:rsid w:val="001A2A11"/>
    <w:rsid w:val="001A2D4A"/>
    <w:rsid w:val="001A2EE3"/>
    <w:rsid w:val="001A330A"/>
    <w:rsid w:val="001A3378"/>
    <w:rsid w:val="001A33B2"/>
    <w:rsid w:val="001A341A"/>
    <w:rsid w:val="001A34B1"/>
    <w:rsid w:val="001A357A"/>
    <w:rsid w:val="001A3858"/>
    <w:rsid w:val="001A394A"/>
    <w:rsid w:val="001A3B4B"/>
    <w:rsid w:val="001A3D70"/>
    <w:rsid w:val="001A3EB9"/>
    <w:rsid w:val="001A4031"/>
    <w:rsid w:val="001A4100"/>
    <w:rsid w:val="001A4696"/>
    <w:rsid w:val="001A4705"/>
    <w:rsid w:val="001A4916"/>
    <w:rsid w:val="001A4EBA"/>
    <w:rsid w:val="001A4F43"/>
    <w:rsid w:val="001A51E1"/>
    <w:rsid w:val="001A5590"/>
    <w:rsid w:val="001A5663"/>
    <w:rsid w:val="001A5746"/>
    <w:rsid w:val="001A58DA"/>
    <w:rsid w:val="001A593E"/>
    <w:rsid w:val="001A5F5A"/>
    <w:rsid w:val="001A626F"/>
    <w:rsid w:val="001A6329"/>
    <w:rsid w:val="001A6680"/>
    <w:rsid w:val="001A66CA"/>
    <w:rsid w:val="001A6869"/>
    <w:rsid w:val="001A6A31"/>
    <w:rsid w:val="001A6E32"/>
    <w:rsid w:val="001A7043"/>
    <w:rsid w:val="001A7498"/>
    <w:rsid w:val="001A7786"/>
    <w:rsid w:val="001A77A7"/>
    <w:rsid w:val="001A7821"/>
    <w:rsid w:val="001A7941"/>
    <w:rsid w:val="001A7B3F"/>
    <w:rsid w:val="001A7B75"/>
    <w:rsid w:val="001B0288"/>
    <w:rsid w:val="001B0549"/>
    <w:rsid w:val="001B0706"/>
    <w:rsid w:val="001B090A"/>
    <w:rsid w:val="001B1258"/>
    <w:rsid w:val="001B170E"/>
    <w:rsid w:val="001B1A55"/>
    <w:rsid w:val="001B1CE4"/>
    <w:rsid w:val="001B1F91"/>
    <w:rsid w:val="001B1FB9"/>
    <w:rsid w:val="001B1FE5"/>
    <w:rsid w:val="001B2221"/>
    <w:rsid w:val="001B2488"/>
    <w:rsid w:val="001B261D"/>
    <w:rsid w:val="001B27BE"/>
    <w:rsid w:val="001B2AE2"/>
    <w:rsid w:val="001B3074"/>
    <w:rsid w:val="001B3295"/>
    <w:rsid w:val="001B34FD"/>
    <w:rsid w:val="001B366D"/>
    <w:rsid w:val="001B36AF"/>
    <w:rsid w:val="001B39A3"/>
    <w:rsid w:val="001B3B39"/>
    <w:rsid w:val="001B3BDE"/>
    <w:rsid w:val="001B3E85"/>
    <w:rsid w:val="001B3F41"/>
    <w:rsid w:val="001B3FEE"/>
    <w:rsid w:val="001B41C3"/>
    <w:rsid w:val="001B42E0"/>
    <w:rsid w:val="001B44EF"/>
    <w:rsid w:val="001B471B"/>
    <w:rsid w:val="001B4C65"/>
    <w:rsid w:val="001B533A"/>
    <w:rsid w:val="001B543F"/>
    <w:rsid w:val="001B5943"/>
    <w:rsid w:val="001B5A71"/>
    <w:rsid w:val="001B5EAE"/>
    <w:rsid w:val="001B5FE1"/>
    <w:rsid w:val="001B6C13"/>
    <w:rsid w:val="001B6D11"/>
    <w:rsid w:val="001B6D20"/>
    <w:rsid w:val="001B7154"/>
    <w:rsid w:val="001B73D7"/>
    <w:rsid w:val="001B7662"/>
    <w:rsid w:val="001B775E"/>
    <w:rsid w:val="001B7780"/>
    <w:rsid w:val="001B78FE"/>
    <w:rsid w:val="001B7B5D"/>
    <w:rsid w:val="001C011E"/>
    <w:rsid w:val="001C0177"/>
    <w:rsid w:val="001C01E4"/>
    <w:rsid w:val="001C05B2"/>
    <w:rsid w:val="001C08A7"/>
    <w:rsid w:val="001C116E"/>
    <w:rsid w:val="001C179C"/>
    <w:rsid w:val="001C17A3"/>
    <w:rsid w:val="001C1ECC"/>
    <w:rsid w:val="001C1F69"/>
    <w:rsid w:val="001C2101"/>
    <w:rsid w:val="001C2309"/>
    <w:rsid w:val="001C265A"/>
    <w:rsid w:val="001C2664"/>
    <w:rsid w:val="001C26DA"/>
    <w:rsid w:val="001C2787"/>
    <w:rsid w:val="001C2A91"/>
    <w:rsid w:val="001C2C0F"/>
    <w:rsid w:val="001C2EDC"/>
    <w:rsid w:val="001C2F12"/>
    <w:rsid w:val="001C310C"/>
    <w:rsid w:val="001C365D"/>
    <w:rsid w:val="001C37DB"/>
    <w:rsid w:val="001C38DA"/>
    <w:rsid w:val="001C395E"/>
    <w:rsid w:val="001C3A09"/>
    <w:rsid w:val="001C3D32"/>
    <w:rsid w:val="001C3D9E"/>
    <w:rsid w:val="001C4209"/>
    <w:rsid w:val="001C43E0"/>
    <w:rsid w:val="001C4508"/>
    <w:rsid w:val="001C4678"/>
    <w:rsid w:val="001C4834"/>
    <w:rsid w:val="001C4A7B"/>
    <w:rsid w:val="001C4ECE"/>
    <w:rsid w:val="001C4EF0"/>
    <w:rsid w:val="001C53BD"/>
    <w:rsid w:val="001C563D"/>
    <w:rsid w:val="001C59D3"/>
    <w:rsid w:val="001C5BA0"/>
    <w:rsid w:val="001C5BE1"/>
    <w:rsid w:val="001C5CEE"/>
    <w:rsid w:val="001C5E28"/>
    <w:rsid w:val="001C6079"/>
    <w:rsid w:val="001C6553"/>
    <w:rsid w:val="001C6782"/>
    <w:rsid w:val="001C6797"/>
    <w:rsid w:val="001C68F6"/>
    <w:rsid w:val="001C693D"/>
    <w:rsid w:val="001C6AE5"/>
    <w:rsid w:val="001C6ECC"/>
    <w:rsid w:val="001C6F6F"/>
    <w:rsid w:val="001C7050"/>
    <w:rsid w:val="001C75A5"/>
    <w:rsid w:val="001C7CAF"/>
    <w:rsid w:val="001D003C"/>
    <w:rsid w:val="001D0079"/>
    <w:rsid w:val="001D0115"/>
    <w:rsid w:val="001D025B"/>
    <w:rsid w:val="001D02D9"/>
    <w:rsid w:val="001D0A75"/>
    <w:rsid w:val="001D0D8F"/>
    <w:rsid w:val="001D0F9C"/>
    <w:rsid w:val="001D1112"/>
    <w:rsid w:val="001D1598"/>
    <w:rsid w:val="001D1E1F"/>
    <w:rsid w:val="001D1E7C"/>
    <w:rsid w:val="001D2233"/>
    <w:rsid w:val="001D27D1"/>
    <w:rsid w:val="001D29ED"/>
    <w:rsid w:val="001D2A88"/>
    <w:rsid w:val="001D2C65"/>
    <w:rsid w:val="001D2E8F"/>
    <w:rsid w:val="001D315C"/>
    <w:rsid w:val="001D33E6"/>
    <w:rsid w:val="001D360C"/>
    <w:rsid w:val="001D36CE"/>
    <w:rsid w:val="001D3EBA"/>
    <w:rsid w:val="001D3FFA"/>
    <w:rsid w:val="001D4616"/>
    <w:rsid w:val="001D46C3"/>
    <w:rsid w:val="001D47AB"/>
    <w:rsid w:val="001D4AF2"/>
    <w:rsid w:val="001D4B35"/>
    <w:rsid w:val="001D4F29"/>
    <w:rsid w:val="001D50FC"/>
    <w:rsid w:val="001D52E5"/>
    <w:rsid w:val="001D567A"/>
    <w:rsid w:val="001D59D6"/>
    <w:rsid w:val="001D5C06"/>
    <w:rsid w:val="001D5E2E"/>
    <w:rsid w:val="001D63B5"/>
    <w:rsid w:val="001D63E0"/>
    <w:rsid w:val="001D6596"/>
    <w:rsid w:val="001D6A63"/>
    <w:rsid w:val="001D6B90"/>
    <w:rsid w:val="001D6E56"/>
    <w:rsid w:val="001D6F43"/>
    <w:rsid w:val="001D72BC"/>
    <w:rsid w:val="001D760F"/>
    <w:rsid w:val="001D79AB"/>
    <w:rsid w:val="001D7AC8"/>
    <w:rsid w:val="001D7AE5"/>
    <w:rsid w:val="001D7AFC"/>
    <w:rsid w:val="001D7D22"/>
    <w:rsid w:val="001D7E1D"/>
    <w:rsid w:val="001D7E22"/>
    <w:rsid w:val="001E04C0"/>
    <w:rsid w:val="001E0719"/>
    <w:rsid w:val="001E0983"/>
    <w:rsid w:val="001E0C9B"/>
    <w:rsid w:val="001E0EE2"/>
    <w:rsid w:val="001E10D2"/>
    <w:rsid w:val="001E12E4"/>
    <w:rsid w:val="001E144D"/>
    <w:rsid w:val="001E154C"/>
    <w:rsid w:val="001E1599"/>
    <w:rsid w:val="001E19EF"/>
    <w:rsid w:val="001E1C61"/>
    <w:rsid w:val="001E1D3E"/>
    <w:rsid w:val="001E206B"/>
    <w:rsid w:val="001E20C9"/>
    <w:rsid w:val="001E2272"/>
    <w:rsid w:val="001E22D7"/>
    <w:rsid w:val="001E2839"/>
    <w:rsid w:val="001E283C"/>
    <w:rsid w:val="001E2875"/>
    <w:rsid w:val="001E29AE"/>
    <w:rsid w:val="001E2B5D"/>
    <w:rsid w:val="001E2C3A"/>
    <w:rsid w:val="001E2DE6"/>
    <w:rsid w:val="001E33D1"/>
    <w:rsid w:val="001E35A8"/>
    <w:rsid w:val="001E361C"/>
    <w:rsid w:val="001E36C3"/>
    <w:rsid w:val="001E378C"/>
    <w:rsid w:val="001E385B"/>
    <w:rsid w:val="001E38F3"/>
    <w:rsid w:val="001E3B57"/>
    <w:rsid w:val="001E3D4F"/>
    <w:rsid w:val="001E3DFC"/>
    <w:rsid w:val="001E3FC7"/>
    <w:rsid w:val="001E42C4"/>
    <w:rsid w:val="001E469F"/>
    <w:rsid w:val="001E4A48"/>
    <w:rsid w:val="001E4B1D"/>
    <w:rsid w:val="001E4ED9"/>
    <w:rsid w:val="001E4F25"/>
    <w:rsid w:val="001E4F5B"/>
    <w:rsid w:val="001E4FC3"/>
    <w:rsid w:val="001E5361"/>
    <w:rsid w:val="001E569F"/>
    <w:rsid w:val="001E5949"/>
    <w:rsid w:val="001E59C2"/>
    <w:rsid w:val="001E5A7F"/>
    <w:rsid w:val="001E5F19"/>
    <w:rsid w:val="001E60EB"/>
    <w:rsid w:val="001E6341"/>
    <w:rsid w:val="001E6675"/>
    <w:rsid w:val="001E6903"/>
    <w:rsid w:val="001E695A"/>
    <w:rsid w:val="001E6CEB"/>
    <w:rsid w:val="001E704C"/>
    <w:rsid w:val="001E722C"/>
    <w:rsid w:val="001E7247"/>
    <w:rsid w:val="001E732A"/>
    <w:rsid w:val="001E7433"/>
    <w:rsid w:val="001E7919"/>
    <w:rsid w:val="001E7CA8"/>
    <w:rsid w:val="001E7D19"/>
    <w:rsid w:val="001F02A7"/>
    <w:rsid w:val="001F073C"/>
    <w:rsid w:val="001F094C"/>
    <w:rsid w:val="001F0D6A"/>
    <w:rsid w:val="001F0EC7"/>
    <w:rsid w:val="001F12FA"/>
    <w:rsid w:val="001F146E"/>
    <w:rsid w:val="001F174B"/>
    <w:rsid w:val="001F1775"/>
    <w:rsid w:val="001F17ED"/>
    <w:rsid w:val="001F1DCD"/>
    <w:rsid w:val="001F1E72"/>
    <w:rsid w:val="001F2050"/>
    <w:rsid w:val="001F26C0"/>
    <w:rsid w:val="001F2988"/>
    <w:rsid w:val="001F3220"/>
    <w:rsid w:val="001F345A"/>
    <w:rsid w:val="001F372B"/>
    <w:rsid w:val="001F4176"/>
    <w:rsid w:val="001F45D0"/>
    <w:rsid w:val="001F48A5"/>
    <w:rsid w:val="001F491A"/>
    <w:rsid w:val="001F4AB3"/>
    <w:rsid w:val="001F4B39"/>
    <w:rsid w:val="001F4D93"/>
    <w:rsid w:val="001F50EC"/>
    <w:rsid w:val="001F5225"/>
    <w:rsid w:val="001F549A"/>
    <w:rsid w:val="001F59AC"/>
    <w:rsid w:val="001F5B19"/>
    <w:rsid w:val="001F5B39"/>
    <w:rsid w:val="001F5C0E"/>
    <w:rsid w:val="001F5C6D"/>
    <w:rsid w:val="001F5F64"/>
    <w:rsid w:val="001F61B7"/>
    <w:rsid w:val="001F6364"/>
    <w:rsid w:val="001F6636"/>
    <w:rsid w:val="001F68E4"/>
    <w:rsid w:val="001F68FF"/>
    <w:rsid w:val="001F6C8D"/>
    <w:rsid w:val="001F700F"/>
    <w:rsid w:val="001F7169"/>
    <w:rsid w:val="001F72BE"/>
    <w:rsid w:val="001F751D"/>
    <w:rsid w:val="001F7860"/>
    <w:rsid w:val="001F7A41"/>
    <w:rsid w:val="001F7CA4"/>
    <w:rsid w:val="00200164"/>
    <w:rsid w:val="00200721"/>
    <w:rsid w:val="0020092E"/>
    <w:rsid w:val="00200E7B"/>
    <w:rsid w:val="00200EFA"/>
    <w:rsid w:val="00200FEF"/>
    <w:rsid w:val="00201120"/>
    <w:rsid w:val="002023A2"/>
    <w:rsid w:val="0020281D"/>
    <w:rsid w:val="0020288E"/>
    <w:rsid w:val="002029D4"/>
    <w:rsid w:val="00202A58"/>
    <w:rsid w:val="00202B3E"/>
    <w:rsid w:val="00202D78"/>
    <w:rsid w:val="00202E30"/>
    <w:rsid w:val="00202E4B"/>
    <w:rsid w:val="00203074"/>
    <w:rsid w:val="002030BE"/>
    <w:rsid w:val="0020315B"/>
    <w:rsid w:val="0020365B"/>
    <w:rsid w:val="0020367A"/>
    <w:rsid w:val="00203B3D"/>
    <w:rsid w:val="00203C1C"/>
    <w:rsid w:val="0020457F"/>
    <w:rsid w:val="002047A6"/>
    <w:rsid w:val="00204831"/>
    <w:rsid w:val="00204AED"/>
    <w:rsid w:val="00204D23"/>
    <w:rsid w:val="0020554B"/>
    <w:rsid w:val="0020586E"/>
    <w:rsid w:val="00205CAD"/>
    <w:rsid w:val="00205D89"/>
    <w:rsid w:val="00205FA3"/>
    <w:rsid w:val="00206122"/>
    <w:rsid w:val="00206610"/>
    <w:rsid w:val="0020695F"/>
    <w:rsid w:val="002069A9"/>
    <w:rsid w:val="00206DBC"/>
    <w:rsid w:val="00206EC7"/>
    <w:rsid w:val="00206F57"/>
    <w:rsid w:val="00207725"/>
    <w:rsid w:val="00207813"/>
    <w:rsid w:val="00207C4B"/>
    <w:rsid w:val="00207C90"/>
    <w:rsid w:val="00210119"/>
    <w:rsid w:val="002102AC"/>
    <w:rsid w:val="002103F2"/>
    <w:rsid w:val="002105B6"/>
    <w:rsid w:val="00210678"/>
    <w:rsid w:val="0021098B"/>
    <w:rsid w:val="00210AC4"/>
    <w:rsid w:val="00210D2B"/>
    <w:rsid w:val="00210EE4"/>
    <w:rsid w:val="00211217"/>
    <w:rsid w:val="002113BE"/>
    <w:rsid w:val="0021196C"/>
    <w:rsid w:val="00211A38"/>
    <w:rsid w:val="00211AD3"/>
    <w:rsid w:val="00211AD8"/>
    <w:rsid w:val="00211CDE"/>
    <w:rsid w:val="00211F45"/>
    <w:rsid w:val="00211F6D"/>
    <w:rsid w:val="00211F6F"/>
    <w:rsid w:val="00211FFA"/>
    <w:rsid w:val="00212013"/>
    <w:rsid w:val="00212933"/>
    <w:rsid w:val="00212A0F"/>
    <w:rsid w:val="00213026"/>
    <w:rsid w:val="00213043"/>
    <w:rsid w:val="002130A8"/>
    <w:rsid w:val="0021317A"/>
    <w:rsid w:val="00213534"/>
    <w:rsid w:val="00213BF4"/>
    <w:rsid w:val="0021400F"/>
    <w:rsid w:val="00214231"/>
    <w:rsid w:val="002143AC"/>
    <w:rsid w:val="002143C1"/>
    <w:rsid w:val="0021449E"/>
    <w:rsid w:val="00214F81"/>
    <w:rsid w:val="00215023"/>
    <w:rsid w:val="00215077"/>
    <w:rsid w:val="0021510F"/>
    <w:rsid w:val="002151D4"/>
    <w:rsid w:val="002153C8"/>
    <w:rsid w:val="002154FA"/>
    <w:rsid w:val="002156BB"/>
    <w:rsid w:val="00215747"/>
    <w:rsid w:val="00215C21"/>
    <w:rsid w:val="00215E76"/>
    <w:rsid w:val="00215EB4"/>
    <w:rsid w:val="00216006"/>
    <w:rsid w:val="002162A4"/>
    <w:rsid w:val="002162F6"/>
    <w:rsid w:val="00216419"/>
    <w:rsid w:val="0021659E"/>
    <w:rsid w:val="00216647"/>
    <w:rsid w:val="0021667C"/>
    <w:rsid w:val="002167D9"/>
    <w:rsid w:val="00216C2E"/>
    <w:rsid w:val="00217470"/>
    <w:rsid w:val="00217996"/>
    <w:rsid w:val="00217A31"/>
    <w:rsid w:val="00217CB5"/>
    <w:rsid w:val="00217CC4"/>
    <w:rsid w:val="00217DFC"/>
    <w:rsid w:val="00217ECB"/>
    <w:rsid w:val="00217F22"/>
    <w:rsid w:val="002200E0"/>
    <w:rsid w:val="00220185"/>
    <w:rsid w:val="00220B2E"/>
    <w:rsid w:val="00220BDF"/>
    <w:rsid w:val="00220CB7"/>
    <w:rsid w:val="00220D8D"/>
    <w:rsid w:val="00220E9B"/>
    <w:rsid w:val="00221002"/>
    <w:rsid w:val="00221052"/>
    <w:rsid w:val="00221085"/>
    <w:rsid w:val="002210CE"/>
    <w:rsid w:val="0022127D"/>
    <w:rsid w:val="00221640"/>
    <w:rsid w:val="00221737"/>
    <w:rsid w:val="002217B1"/>
    <w:rsid w:val="00221871"/>
    <w:rsid w:val="00221A94"/>
    <w:rsid w:val="00221B0E"/>
    <w:rsid w:val="002220EC"/>
    <w:rsid w:val="002220FC"/>
    <w:rsid w:val="002221CF"/>
    <w:rsid w:val="002222A1"/>
    <w:rsid w:val="0022274B"/>
    <w:rsid w:val="00222CCC"/>
    <w:rsid w:val="00223070"/>
    <w:rsid w:val="0022329F"/>
    <w:rsid w:val="002238DE"/>
    <w:rsid w:val="00223940"/>
    <w:rsid w:val="00223C8B"/>
    <w:rsid w:val="00223D77"/>
    <w:rsid w:val="00223EE2"/>
    <w:rsid w:val="00223F1D"/>
    <w:rsid w:val="0022404A"/>
    <w:rsid w:val="00224260"/>
    <w:rsid w:val="002246D7"/>
    <w:rsid w:val="0022475B"/>
    <w:rsid w:val="00224787"/>
    <w:rsid w:val="0022481D"/>
    <w:rsid w:val="00224896"/>
    <w:rsid w:val="002248A6"/>
    <w:rsid w:val="00224D5F"/>
    <w:rsid w:val="00224EC6"/>
    <w:rsid w:val="0022504C"/>
    <w:rsid w:val="0022512A"/>
    <w:rsid w:val="002251A3"/>
    <w:rsid w:val="00225221"/>
    <w:rsid w:val="0022530E"/>
    <w:rsid w:val="00225423"/>
    <w:rsid w:val="002256E8"/>
    <w:rsid w:val="0022570B"/>
    <w:rsid w:val="002258C6"/>
    <w:rsid w:val="002258EA"/>
    <w:rsid w:val="00225E26"/>
    <w:rsid w:val="00225EA1"/>
    <w:rsid w:val="00225FCA"/>
    <w:rsid w:val="0022612A"/>
    <w:rsid w:val="002266A5"/>
    <w:rsid w:val="00226861"/>
    <w:rsid w:val="00226928"/>
    <w:rsid w:val="0022693F"/>
    <w:rsid w:val="00226A96"/>
    <w:rsid w:val="00226E24"/>
    <w:rsid w:val="00227057"/>
    <w:rsid w:val="002270B2"/>
    <w:rsid w:val="002274DB"/>
    <w:rsid w:val="0023035B"/>
    <w:rsid w:val="002304B1"/>
    <w:rsid w:val="00230CC9"/>
    <w:rsid w:val="00231001"/>
    <w:rsid w:val="002311F9"/>
    <w:rsid w:val="00231410"/>
    <w:rsid w:val="0023194F"/>
    <w:rsid w:val="00231A47"/>
    <w:rsid w:val="00231AAB"/>
    <w:rsid w:val="00231C1F"/>
    <w:rsid w:val="00232111"/>
    <w:rsid w:val="00232266"/>
    <w:rsid w:val="002322B5"/>
    <w:rsid w:val="0023239C"/>
    <w:rsid w:val="00232401"/>
    <w:rsid w:val="0023247A"/>
    <w:rsid w:val="00232551"/>
    <w:rsid w:val="00232722"/>
    <w:rsid w:val="00232980"/>
    <w:rsid w:val="00232A35"/>
    <w:rsid w:val="00232F82"/>
    <w:rsid w:val="00233074"/>
    <w:rsid w:val="00233099"/>
    <w:rsid w:val="002331E6"/>
    <w:rsid w:val="0023336F"/>
    <w:rsid w:val="002336C4"/>
    <w:rsid w:val="00233834"/>
    <w:rsid w:val="002339E1"/>
    <w:rsid w:val="00233A03"/>
    <w:rsid w:val="00233A0C"/>
    <w:rsid w:val="00233CE3"/>
    <w:rsid w:val="0023404A"/>
    <w:rsid w:val="002340C4"/>
    <w:rsid w:val="002340E6"/>
    <w:rsid w:val="0023479C"/>
    <w:rsid w:val="00234C2D"/>
    <w:rsid w:val="00234C65"/>
    <w:rsid w:val="00234FA2"/>
    <w:rsid w:val="0023504F"/>
    <w:rsid w:val="0023510A"/>
    <w:rsid w:val="0023524E"/>
    <w:rsid w:val="002357A5"/>
    <w:rsid w:val="00235AC8"/>
    <w:rsid w:val="00235B75"/>
    <w:rsid w:val="00235C2D"/>
    <w:rsid w:val="00235CCA"/>
    <w:rsid w:val="0023614C"/>
    <w:rsid w:val="00236398"/>
    <w:rsid w:val="00236450"/>
    <w:rsid w:val="00236576"/>
    <w:rsid w:val="00236593"/>
    <w:rsid w:val="00236675"/>
    <w:rsid w:val="002369D0"/>
    <w:rsid w:val="00236A50"/>
    <w:rsid w:val="00236DEB"/>
    <w:rsid w:val="00236E5A"/>
    <w:rsid w:val="00237297"/>
    <w:rsid w:val="0023758D"/>
    <w:rsid w:val="00237649"/>
    <w:rsid w:val="00237878"/>
    <w:rsid w:val="00237987"/>
    <w:rsid w:val="002379B3"/>
    <w:rsid w:val="00237C1D"/>
    <w:rsid w:val="00237C97"/>
    <w:rsid w:val="00237DF2"/>
    <w:rsid w:val="00237E87"/>
    <w:rsid w:val="00240014"/>
    <w:rsid w:val="00240483"/>
    <w:rsid w:val="00240584"/>
    <w:rsid w:val="002407E5"/>
    <w:rsid w:val="00240A08"/>
    <w:rsid w:val="00240AE0"/>
    <w:rsid w:val="00240C24"/>
    <w:rsid w:val="00240C48"/>
    <w:rsid w:val="00240E40"/>
    <w:rsid w:val="00240FD4"/>
    <w:rsid w:val="002412E7"/>
    <w:rsid w:val="00241452"/>
    <w:rsid w:val="002414E0"/>
    <w:rsid w:val="00241728"/>
    <w:rsid w:val="002417CA"/>
    <w:rsid w:val="00241E1D"/>
    <w:rsid w:val="00242435"/>
    <w:rsid w:val="002424FA"/>
    <w:rsid w:val="00242564"/>
    <w:rsid w:val="002425E4"/>
    <w:rsid w:val="002426B1"/>
    <w:rsid w:val="002429FC"/>
    <w:rsid w:val="00242AF4"/>
    <w:rsid w:val="00242FBA"/>
    <w:rsid w:val="00243159"/>
    <w:rsid w:val="0024353C"/>
    <w:rsid w:val="00243657"/>
    <w:rsid w:val="00243B40"/>
    <w:rsid w:val="00243E76"/>
    <w:rsid w:val="00243E9D"/>
    <w:rsid w:val="0024439A"/>
    <w:rsid w:val="002443D8"/>
    <w:rsid w:val="002444A7"/>
    <w:rsid w:val="00244899"/>
    <w:rsid w:val="00244BE6"/>
    <w:rsid w:val="00244DFA"/>
    <w:rsid w:val="00244E29"/>
    <w:rsid w:val="00244E2F"/>
    <w:rsid w:val="00245159"/>
    <w:rsid w:val="002456CB"/>
    <w:rsid w:val="002458EF"/>
    <w:rsid w:val="00245921"/>
    <w:rsid w:val="00245937"/>
    <w:rsid w:val="00245ED0"/>
    <w:rsid w:val="00245F11"/>
    <w:rsid w:val="00246355"/>
    <w:rsid w:val="0024669A"/>
    <w:rsid w:val="00246760"/>
    <w:rsid w:val="00246B1F"/>
    <w:rsid w:val="00247057"/>
    <w:rsid w:val="0024732F"/>
    <w:rsid w:val="002474F8"/>
    <w:rsid w:val="00247516"/>
    <w:rsid w:val="00247865"/>
    <w:rsid w:val="002478E0"/>
    <w:rsid w:val="00247A8D"/>
    <w:rsid w:val="00247BD7"/>
    <w:rsid w:val="002502D0"/>
    <w:rsid w:val="002502FA"/>
    <w:rsid w:val="00250815"/>
    <w:rsid w:val="00250B7A"/>
    <w:rsid w:val="00250CC4"/>
    <w:rsid w:val="00251016"/>
    <w:rsid w:val="0025106E"/>
    <w:rsid w:val="002513B5"/>
    <w:rsid w:val="002514DA"/>
    <w:rsid w:val="00251555"/>
    <w:rsid w:val="0025175D"/>
    <w:rsid w:val="00251A00"/>
    <w:rsid w:val="00251CD5"/>
    <w:rsid w:val="00251E32"/>
    <w:rsid w:val="0025203A"/>
    <w:rsid w:val="002521A0"/>
    <w:rsid w:val="0025224F"/>
    <w:rsid w:val="002523F6"/>
    <w:rsid w:val="00252432"/>
    <w:rsid w:val="0025245A"/>
    <w:rsid w:val="00252727"/>
    <w:rsid w:val="00252999"/>
    <w:rsid w:val="00252B1C"/>
    <w:rsid w:val="00252D10"/>
    <w:rsid w:val="00252E6F"/>
    <w:rsid w:val="00252EA3"/>
    <w:rsid w:val="002530B8"/>
    <w:rsid w:val="002531C6"/>
    <w:rsid w:val="002533E4"/>
    <w:rsid w:val="002535B2"/>
    <w:rsid w:val="0025360C"/>
    <w:rsid w:val="00253680"/>
    <w:rsid w:val="002536FD"/>
    <w:rsid w:val="00253836"/>
    <w:rsid w:val="002539A8"/>
    <w:rsid w:val="002539B7"/>
    <w:rsid w:val="00253E80"/>
    <w:rsid w:val="00254218"/>
    <w:rsid w:val="0025431C"/>
    <w:rsid w:val="002545A6"/>
    <w:rsid w:val="0025485A"/>
    <w:rsid w:val="00254969"/>
    <w:rsid w:val="00254C8D"/>
    <w:rsid w:val="00254F1D"/>
    <w:rsid w:val="0025503C"/>
    <w:rsid w:val="00255509"/>
    <w:rsid w:val="002556EB"/>
    <w:rsid w:val="00255D47"/>
    <w:rsid w:val="00255EFA"/>
    <w:rsid w:val="00256105"/>
    <w:rsid w:val="00256372"/>
    <w:rsid w:val="00256849"/>
    <w:rsid w:val="00256B09"/>
    <w:rsid w:val="00256C53"/>
    <w:rsid w:val="00256CAB"/>
    <w:rsid w:val="002571C0"/>
    <w:rsid w:val="002574A1"/>
    <w:rsid w:val="00257561"/>
    <w:rsid w:val="00257A01"/>
    <w:rsid w:val="00257D72"/>
    <w:rsid w:val="00257F08"/>
    <w:rsid w:val="00260148"/>
    <w:rsid w:val="00260154"/>
    <w:rsid w:val="002601B6"/>
    <w:rsid w:val="002602AC"/>
    <w:rsid w:val="00260629"/>
    <w:rsid w:val="002607A4"/>
    <w:rsid w:val="0026090A"/>
    <w:rsid w:val="00260A07"/>
    <w:rsid w:val="00260AA1"/>
    <w:rsid w:val="00260B6E"/>
    <w:rsid w:val="00260D95"/>
    <w:rsid w:val="00260E63"/>
    <w:rsid w:val="00260E8E"/>
    <w:rsid w:val="00260F82"/>
    <w:rsid w:val="00261314"/>
    <w:rsid w:val="00261509"/>
    <w:rsid w:val="00261620"/>
    <w:rsid w:val="00261BF0"/>
    <w:rsid w:val="0026217E"/>
    <w:rsid w:val="0026265F"/>
    <w:rsid w:val="00262693"/>
    <w:rsid w:val="00262763"/>
    <w:rsid w:val="00262A5C"/>
    <w:rsid w:val="00262C3A"/>
    <w:rsid w:val="002632C8"/>
    <w:rsid w:val="0026380B"/>
    <w:rsid w:val="00263CAD"/>
    <w:rsid w:val="002640B4"/>
    <w:rsid w:val="002641A8"/>
    <w:rsid w:val="002641CC"/>
    <w:rsid w:val="002645F7"/>
    <w:rsid w:val="00264689"/>
    <w:rsid w:val="0026477E"/>
    <w:rsid w:val="00264859"/>
    <w:rsid w:val="00264A46"/>
    <w:rsid w:val="00264DA6"/>
    <w:rsid w:val="00264F6A"/>
    <w:rsid w:val="00264F97"/>
    <w:rsid w:val="0026502D"/>
    <w:rsid w:val="00265215"/>
    <w:rsid w:val="002654A8"/>
    <w:rsid w:val="00265694"/>
    <w:rsid w:val="00265AD4"/>
    <w:rsid w:val="00265B95"/>
    <w:rsid w:val="00265BFA"/>
    <w:rsid w:val="00265CE8"/>
    <w:rsid w:val="00265E7B"/>
    <w:rsid w:val="00266149"/>
    <w:rsid w:val="0026658E"/>
    <w:rsid w:val="002665A4"/>
    <w:rsid w:val="0026670B"/>
    <w:rsid w:val="002669FB"/>
    <w:rsid w:val="00266AD5"/>
    <w:rsid w:val="00266BB9"/>
    <w:rsid w:val="00266E47"/>
    <w:rsid w:val="00267072"/>
    <w:rsid w:val="002673D6"/>
    <w:rsid w:val="002673FD"/>
    <w:rsid w:val="002674D0"/>
    <w:rsid w:val="00267554"/>
    <w:rsid w:val="002679AC"/>
    <w:rsid w:val="002679EB"/>
    <w:rsid w:val="00270434"/>
    <w:rsid w:val="002704F9"/>
    <w:rsid w:val="0027059B"/>
    <w:rsid w:val="002707EE"/>
    <w:rsid w:val="00270832"/>
    <w:rsid w:val="00270867"/>
    <w:rsid w:val="002710A7"/>
    <w:rsid w:val="0027149C"/>
    <w:rsid w:val="00271548"/>
    <w:rsid w:val="002718E2"/>
    <w:rsid w:val="00271A7F"/>
    <w:rsid w:val="00271C02"/>
    <w:rsid w:val="00271ED1"/>
    <w:rsid w:val="002722C9"/>
    <w:rsid w:val="00272676"/>
    <w:rsid w:val="002727A4"/>
    <w:rsid w:val="00272B4F"/>
    <w:rsid w:val="00272BA2"/>
    <w:rsid w:val="0027305F"/>
    <w:rsid w:val="00273116"/>
    <w:rsid w:val="00273178"/>
    <w:rsid w:val="002733B0"/>
    <w:rsid w:val="002737A8"/>
    <w:rsid w:val="00273828"/>
    <w:rsid w:val="002738BA"/>
    <w:rsid w:val="00273989"/>
    <w:rsid w:val="002739CB"/>
    <w:rsid w:val="00273C50"/>
    <w:rsid w:val="00274223"/>
    <w:rsid w:val="00274583"/>
    <w:rsid w:val="0027489C"/>
    <w:rsid w:val="00274A65"/>
    <w:rsid w:val="00274CF7"/>
    <w:rsid w:val="00274F35"/>
    <w:rsid w:val="00274F6A"/>
    <w:rsid w:val="0027500E"/>
    <w:rsid w:val="002750FA"/>
    <w:rsid w:val="00275233"/>
    <w:rsid w:val="002752AC"/>
    <w:rsid w:val="0027531A"/>
    <w:rsid w:val="00275556"/>
    <w:rsid w:val="002756A9"/>
    <w:rsid w:val="00275704"/>
    <w:rsid w:val="0027570A"/>
    <w:rsid w:val="00275834"/>
    <w:rsid w:val="0027593F"/>
    <w:rsid w:val="00275997"/>
    <w:rsid w:val="002759B2"/>
    <w:rsid w:val="00275A68"/>
    <w:rsid w:val="00275AE9"/>
    <w:rsid w:val="00275CB7"/>
    <w:rsid w:val="00275F3A"/>
    <w:rsid w:val="0027604F"/>
    <w:rsid w:val="00276392"/>
    <w:rsid w:val="00276C7A"/>
    <w:rsid w:val="00276DE9"/>
    <w:rsid w:val="0027733C"/>
    <w:rsid w:val="002775DB"/>
    <w:rsid w:val="002776DA"/>
    <w:rsid w:val="00277D80"/>
    <w:rsid w:val="00277D83"/>
    <w:rsid w:val="00277F64"/>
    <w:rsid w:val="002801EA"/>
    <w:rsid w:val="00280784"/>
    <w:rsid w:val="00280B06"/>
    <w:rsid w:val="00280C65"/>
    <w:rsid w:val="00280DB8"/>
    <w:rsid w:val="0028128A"/>
    <w:rsid w:val="00281794"/>
    <w:rsid w:val="002818E9"/>
    <w:rsid w:val="00281C61"/>
    <w:rsid w:val="00281CDC"/>
    <w:rsid w:val="00281CE1"/>
    <w:rsid w:val="00281DD2"/>
    <w:rsid w:val="00281E6B"/>
    <w:rsid w:val="00281E82"/>
    <w:rsid w:val="002820AF"/>
    <w:rsid w:val="00282243"/>
    <w:rsid w:val="00282349"/>
    <w:rsid w:val="0028238A"/>
    <w:rsid w:val="002825B3"/>
    <w:rsid w:val="002827AF"/>
    <w:rsid w:val="00282865"/>
    <w:rsid w:val="00282D14"/>
    <w:rsid w:val="002833FF"/>
    <w:rsid w:val="00283741"/>
    <w:rsid w:val="00283938"/>
    <w:rsid w:val="002839F6"/>
    <w:rsid w:val="00283A7F"/>
    <w:rsid w:val="00283CA3"/>
    <w:rsid w:val="00283DD6"/>
    <w:rsid w:val="00284200"/>
    <w:rsid w:val="0028438F"/>
    <w:rsid w:val="00284611"/>
    <w:rsid w:val="00284862"/>
    <w:rsid w:val="00284AA2"/>
    <w:rsid w:val="00284B76"/>
    <w:rsid w:val="00284F28"/>
    <w:rsid w:val="00285067"/>
    <w:rsid w:val="00285126"/>
    <w:rsid w:val="00285255"/>
    <w:rsid w:val="00285560"/>
    <w:rsid w:val="0028566A"/>
    <w:rsid w:val="002856AA"/>
    <w:rsid w:val="0028577E"/>
    <w:rsid w:val="00285A33"/>
    <w:rsid w:val="0028603A"/>
    <w:rsid w:val="00286091"/>
    <w:rsid w:val="002860A2"/>
    <w:rsid w:val="0028664F"/>
    <w:rsid w:val="0028668F"/>
    <w:rsid w:val="00286967"/>
    <w:rsid w:val="00286C76"/>
    <w:rsid w:val="002871A8"/>
    <w:rsid w:val="002873B5"/>
    <w:rsid w:val="0028798B"/>
    <w:rsid w:val="00287AA5"/>
    <w:rsid w:val="002900B0"/>
    <w:rsid w:val="00290307"/>
    <w:rsid w:val="00290338"/>
    <w:rsid w:val="00290449"/>
    <w:rsid w:val="00290521"/>
    <w:rsid w:val="002906B5"/>
    <w:rsid w:val="0029090E"/>
    <w:rsid w:val="00290B1B"/>
    <w:rsid w:val="00290D26"/>
    <w:rsid w:val="00290E32"/>
    <w:rsid w:val="00290F10"/>
    <w:rsid w:val="00290F6D"/>
    <w:rsid w:val="002911B5"/>
    <w:rsid w:val="002912C4"/>
    <w:rsid w:val="002913E1"/>
    <w:rsid w:val="00291591"/>
    <w:rsid w:val="00291597"/>
    <w:rsid w:val="002915E9"/>
    <w:rsid w:val="00291AFA"/>
    <w:rsid w:val="00292633"/>
    <w:rsid w:val="0029358E"/>
    <w:rsid w:val="00293596"/>
    <w:rsid w:val="002937E1"/>
    <w:rsid w:val="0029398D"/>
    <w:rsid w:val="00294027"/>
    <w:rsid w:val="00294206"/>
    <w:rsid w:val="002944B9"/>
    <w:rsid w:val="00294841"/>
    <w:rsid w:val="00295014"/>
    <w:rsid w:val="0029520E"/>
    <w:rsid w:val="00295386"/>
    <w:rsid w:val="002954B7"/>
    <w:rsid w:val="002954DE"/>
    <w:rsid w:val="00295662"/>
    <w:rsid w:val="00295729"/>
    <w:rsid w:val="00295948"/>
    <w:rsid w:val="00295951"/>
    <w:rsid w:val="00295A27"/>
    <w:rsid w:val="00295CB5"/>
    <w:rsid w:val="0029623A"/>
    <w:rsid w:val="002963B6"/>
    <w:rsid w:val="002965ED"/>
    <w:rsid w:val="00296720"/>
    <w:rsid w:val="002967E5"/>
    <w:rsid w:val="002969A0"/>
    <w:rsid w:val="00296A9D"/>
    <w:rsid w:val="00297108"/>
    <w:rsid w:val="0029722D"/>
    <w:rsid w:val="002972CB"/>
    <w:rsid w:val="00297407"/>
    <w:rsid w:val="0029743C"/>
    <w:rsid w:val="0029769D"/>
    <w:rsid w:val="002976F0"/>
    <w:rsid w:val="002977DC"/>
    <w:rsid w:val="002979E7"/>
    <w:rsid w:val="00297B1E"/>
    <w:rsid w:val="00297B5A"/>
    <w:rsid w:val="00297E67"/>
    <w:rsid w:val="00297FBE"/>
    <w:rsid w:val="002A0135"/>
    <w:rsid w:val="002A038C"/>
    <w:rsid w:val="002A047A"/>
    <w:rsid w:val="002A0492"/>
    <w:rsid w:val="002A0850"/>
    <w:rsid w:val="002A096C"/>
    <w:rsid w:val="002A0A23"/>
    <w:rsid w:val="002A0D4C"/>
    <w:rsid w:val="002A0DBE"/>
    <w:rsid w:val="002A1143"/>
    <w:rsid w:val="002A11EE"/>
    <w:rsid w:val="002A1282"/>
    <w:rsid w:val="002A14F6"/>
    <w:rsid w:val="002A1702"/>
    <w:rsid w:val="002A17EC"/>
    <w:rsid w:val="002A1D91"/>
    <w:rsid w:val="002A1E1F"/>
    <w:rsid w:val="002A21B8"/>
    <w:rsid w:val="002A23CD"/>
    <w:rsid w:val="002A251A"/>
    <w:rsid w:val="002A2710"/>
    <w:rsid w:val="002A284D"/>
    <w:rsid w:val="002A2902"/>
    <w:rsid w:val="002A2A2A"/>
    <w:rsid w:val="002A2A75"/>
    <w:rsid w:val="002A2AC8"/>
    <w:rsid w:val="002A2B83"/>
    <w:rsid w:val="002A2FA3"/>
    <w:rsid w:val="002A2FE4"/>
    <w:rsid w:val="002A30CC"/>
    <w:rsid w:val="002A3275"/>
    <w:rsid w:val="002A32A5"/>
    <w:rsid w:val="002A34A9"/>
    <w:rsid w:val="002A39D3"/>
    <w:rsid w:val="002A3AB8"/>
    <w:rsid w:val="002A3BDD"/>
    <w:rsid w:val="002A3E80"/>
    <w:rsid w:val="002A4115"/>
    <w:rsid w:val="002A42B0"/>
    <w:rsid w:val="002A44EA"/>
    <w:rsid w:val="002A4630"/>
    <w:rsid w:val="002A4CDD"/>
    <w:rsid w:val="002A52B2"/>
    <w:rsid w:val="002A53E6"/>
    <w:rsid w:val="002A54D6"/>
    <w:rsid w:val="002A588B"/>
    <w:rsid w:val="002A5AF1"/>
    <w:rsid w:val="002A5C7E"/>
    <w:rsid w:val="002A63AF"/>
    <w:rsid w:val="002A647F"/>
    <w:rsid w:val="002A64B0"/>
    <w:rsid w:val="002A65C7"/>
    <w:rsid w:val="002A669B"/>
    <w:rsid w:val="002A674B"/>
    <w:rsid w:val="002A6835"/>
    <w:rsid w:val="002A6BB0"/>
    <w:rsid w:val="002A6BFB"/>
    <w:rsid w:val="002A6C46"/>
    <w:rsid w:val="002A6D7C"/>
    <w:rsid w:val="002A6F12"/>
    <w:rsid w:val="002A70B1"/>
    <w:rsid w:val="002A7115"/>
    <w:rsid w:val="002A75C6"/>
    <w:rsid w:val="002A792A"/>
    <w:rsid w:val="002A7A02"/>
    <w:rsid w:val="002A7E62"/>
    <w:rsid w:val="002A7E70"/>
    <w:rsid w:val="002B0777"/>
    <w:rsid w:val="002B0780"/>
    <w:rsid w:val="002B07E2"/>
    <w:rsid w:val="002B0898"/>
    <w:rsid w:val="002B0D2E"/>
    <w:rsid w:val="002B0EB3"/>
    <w:rsid w:val="002B0F08"/>
    <w:rsid w:val="002B1008"/>
    <w:rsid w:val="002B1218"/>
    <w:rsid w:val="002B127F"/>
    <w:rsid w:val="002B1637"/>
    <w:rsid w:val="002B1773"/>
    <w:rsid w:val="002B17A5"/>
    <w:rsid w:val="002B1BF6"/>
    <w:rsid w:val="002B1D32"/>
    <w:rsid w:val="002B1DAB"/>
    <w:rsid w:val="002B1F11"/>
    <w:rsid w:val="002B20AC"/>
    <w:rsid w:val="002B20E8"/>
    <w:rsid w:val="002B2221"/>
    <w:rsid w:val="002B227A"/>
    <w:rsid w:val="002B234F"/>
    <w:rsid w:val="002B276F"/>
    <w:rsid w:val="002B2B36"/>
    <w:rsid w:val="002B2BE7"/>
    <w:rsid w:val="002B2DE3"/>
    <w:rsid w:val="002B358B"/>
    <w:rsid w:val="002B3718"/>
    <w:rsid w:val="002B37A9"/>
    <w:rsid w:val="002B38BE"/>
    <w:rsid w:val="002B3AD0"/>
    <w:rsid w:val="002B3ADC"/>
    <w:rsid w:val="002B3B3B"/>
    <w:rsid w:val="002B3D25"/>
    <w:rsid w:val="002B3ED3"/>
    <w:rsid w:val="002B4157"/>
    <w:rsid w:val="002B4B4C"/>
    <w:rsid w:val="002B5102"/>
    <w:rsid w:val="002B5236"/>
    <w:rsid w:val="002B5248"/>
    <w:rsid w:val="002B5494"/>
    <w:rsid w:val="002B557C"/>
    <w:rsid w:val="002B5829"/>
    <w:rsid w:val="002B5961"/>
    <w:rsid w:val="002B5A08"/>
    <w:rsid w:val="002B5B30"/>
    <w:rsid w:val="002B6164"/>
    <w:rsid w:val="002B6472"/>
    <w:rsid w:val="002B64D0"/>
    <w:rsid w:val="002B679B"/>
    <w:rsid w:val="002B68AB"/>
    <w:rsid w:val="002B6938"/>
    <w:rsid w:val="002B6966"/>
    <w:rsid w:val="002B6CC5"/>
    <w:rsid w:val="002B6CE6"/>
    <w:rsid w:val="002B6FDA"/>
    <w:rsid w:val="002B70E0"/>
    <w:rsid w:val="002B75C3"/>
    <w:rsid w:val="002B7900"/>
    <w:rsid w:val="002C0501"/>
    <w:rsid w:val="002C0655"/>
    <w:rsid w:val="002C105A"/>
    <w:rsid w:val="002C15CF"/>
    <w:rsid w:val="002C1861"/>
    <w:rsid w:val="002C1AFE"/>
    <w:rsid w:val="002C1BA6"/>
    <w:rsid w:val="002C1FFC"/>
    <w:rsid w:val="002C2276"/>
    <w:rsid w:val="002C263E"/>
    <w:rsid w:val="002C264E"/>
    <w:rsid w:val="002C27D9"/>
    <w:rsid w:val="002C2963"/>
    <w:rsid w:val="002C2BCC"/>
    <w:rsid w:val="002C2D71"/>
    <w:rsid w:val="002C2E6E"/>
    <w:rsid w:val="002C30FB"/>
    <w:rsid w:val="002C310B"/>
    <w:rsid w:val="002C3489"/>
    <w:rsid w:val="002C36F2"/>
    <w:rsid w:val="002C3729"/>
    <w:rsid w:val="002C383C"/>
    <w:rsid w:val="002C3BF1"/>
    <w:rsid w:val="002C3C5D"/>
    <w:rsid w:val="002C3E4D"/>
    <w:rsid w:val="002C3FAE"/>
    <w:rsid w:val="002C469C"/>
    <w:rsid w:val="002C4B92"/>
    <w:rsid w:val="002C4EF6"/>
    <w:rsid w:val="002C549D"/>
    <w:rsid w:val="002C5705"/>
    <w:rsid w:val="002C57AB"/>
    <w:rsid w:val="002C5869"/>
    <w:rsid w:val="002C5931"/>
    <w:rsid w:val="002C59ED"/>
    <w:rsid w:val="002C5CA8"/>
    <w:rsid w:val="002C5CD6"/>
    <w:rsid w:val="002C5ED4"/>
    <w:rsid w:val="002C5F46"/>
    <w:rsid w:val="002C6061"/>
    <w:rsid w:val="002C6376"/>
    <w:rsid w:val="002C6430"/>
    <w:rsid w:val="002C6577"/>
    <w:rsid w:val="002C661D"/>
    <w:rsid w:val="002C668E"/>
    <w:rsid w:val="002C688B"/>
    <w:rsid w:val="002C6DA6"/>
    <w:rsid w:val="002C6ED4"/>
    <w:rsid w:val="002C724C"/>
    <w:rsid w:val="002C755C"/>
    <w:rsid w:val="002C7931"/>
    <w:rsid w:val="002C7C83"/>
    <w:rsid w:val="002C7FA3"/>
    <w:rsid w:val="002C7FBB"/>
    <w:rsid w:val="002D01C5"/>
    <w:rsid w:val="002D02AD"/>
    <w:rsid w:val="002D030D"/>
    <w:rsid w:val="002D03E1"/>
    <w:rsid w:val="002D0459"/>
    <w:rsid w:val="002D0844"/>
    <w:rsid w:val="002D0A02"/>
    <w:rsid w:val="002D0A36"/>
    <w:rsid w:val="002D0A91"/>
    <w:rsid w:val="002D0AF1"/>
    <w:rsid w:val="002D0B5F"/>
    <w:rsid w:val="002D0BE7"/>
    <w:rsid w:val="002D0EAD"/>
    <w:rsid w:val="002D0F30"/>
    <w:rsid w:val="002D11FE"/>
    <w:rsid w:val="002D12CE"/>
    <w:rsid w:val="002D158C"/>
    <w:rsid w:val="002D15C6"/>
    <w:rsid w:val="002D16F8"/>
    <w:rsid w:val="002D1736"/>
    <w:rsid w:val="002D1CB9"/>
    <w:rsid w:val="002D1EC0"/>
    <w:rsid w:val="002D209A"/>
    <w:rsid w:val="002D23C4"/>
    <w:rsid w:val="002D2B5D"/>
    <w:rsid w:val="002D2B70"/>
    <w:rsid w:val="002D2B82"/>
    <w:rsid w:val="002D3060"/>
    <w:rsid w:val="002D32A7"/>
    <w:rsid w:val="002D32C1"/>
    <w:rsid w:val="002D33F9"/>
    <w:rsid w:val="002D3667"/>
    <w:rsid w:val="002D3786"/>
    <w:rsid w:val="002D38CC"/>
    <w:rsid w:val="002D3938"/>
    <w:rsid w:val="002D3968"/>
    <w:rsid w:val="002D3C42"/>
    <w:rsid w:val="002D3C8A"/>
    <w:rsid w:val="002D3EF1"/>
    <w:rsid w:val="002D4136"/>
    <w:rsid w:val="002D42D1"/>
    <w:rsid w:val="002D44A4"/>
    <w:rsid w:val="002D44AF"/>
    <w:rsid w:val="002D469D"/>
    <w:rsid w:val="002D4805"/>
    <w:rsid w:val="002D4907"/>
    <w:rsid w:val="002D4D71"/>
    <w:rsid w:val="002D4F43"/>
    <w:rsid w:val="002D52E0"/>
    <w:rsid w:val="002D5466"/>
    <w:rsid w:val="002D54C2"/>
    <w:rsid w:val="002D5652"/>
    <w:rsid w:val="002D57DA"/>
    <w:rsid w:val="002D5829"/>
    <w:rsid w:val="002D5995"/>
    <w:rsid w:val="002D5A7C"/>
    <w:rsid w:val="002D60FD"/>
    <w:rsid w:val="002D62FA"/>
    <w:rsid w:val="002D643D"/>
    <w:rsid w:val="002D6960"/>
    <w:rsid w:val="002D6A67"/>
    <w:rsid w:val="002D6B35"/>
    <w:rsid w:val="002D6D74"/>
    <w:rsid w:val="002D7133"/>
    <w:rsid w:val="002D736B"/>
    <w:rsid w:val="002D765E"/>
    <w:rsid w:val="002D77E8"/>
    <w:rsid w:val="002D789C"/>
    <w:rsid w:val="002D78C9"/>
    <w:rsid w:val="002D7A7F"/>
    <w:rsid w:val="002D7EE7"/>
    <w:rsid w:val="002D7F2A"/>
    <w:rsid w:val="002E0218"/>
    <w:rsid w:val="002E02C9"/>
    <w:rsid w:val="002E076D"/>
    <w:rsid w:val="002E0860"/>
    <w:rsid w:val="002E08FE"/>
    <w:rsid w:val="002E0B41"/>
    <w:rsid w:val="002E0DC9"/>
    <w:rsid w:val="002E0E42"/>
    <w:rsid w:val="002E1090"/>
    <w:rsid w:val="002E115E"/>
    <w:rsid w:val="002E118D"/>
    <w:rsid w:val="002E144E"/>
    <w:rsid w:val="002E190D"/>
    <w:rsid w:val="002E1A6F"/>
    <w:rsid w:val="002E1C33"/>
    <w:rsid w:val="002E1E9B"/>
    <w:rsid w:val="002E250B"/>
    <w:rsid w:val="002E25E3"/>
    <w:rsid w:val="002E26D5"/>
    <w:rsid w:val="002E2EE1"/>
    <w:rsid w:val="002E2EF7"/>
    <w:rsid w:val="002E3379"/>
    <w:rsid w:val="002E3B86"/>
    <w:rsid w:val="002E45B5"/>
    <w:rsid w:val="002E462A"/>
    <w:rsid w:val="002E4A74"/>
    <w:rsid w:val="002E4C3A"/>
    <w:rsid w:val="002E4CD2"/>
    <w:rsid w:val="002E4E3C"/>
    <w:rsid w:val="002E5175"/>
    <w:rsid w:val="002E5469"/>
    <w:rsid w:val="002E56D4"/>
    <w:rsid w:val="002E5839"/>
    <w:rsid w:val="002E58AD"/>
    <w:rsid w:val="002E5C51"/>
    <w:rsid w:val="002E5CF2"/>
    <w:rsid w:val="002E6005"/>
    <w:rsid w:val="002E6092"/>
    <w:rsid w:val="002E629D"/>
    <w:rsid w:val="002E6682"/>
    <w:rsid w:val="002E6CD1"/>
    <w:rsid w:val="002E6D70"/>
    <w:rsid w:val="002E7318"/>
    <w:rsid w:val="002E734B"/>
    <w:rsid w:val="002E7615"/>
    <w:rsid w:val="002E76C6"/>
    <w:rsid w:val="002E786A"/>
    <w:rsid w:val="002E7E3A"/>
    <w:rsid w:val="002E7F96"/>
    <w:rsid w:val="002F01AD"/>
    <w:rsid w:val="002F0376"/>
    <w:rsid w:val="002F0383"/>
    <w:rsid w:val="002F058E"/>
    <w:rsid w:val="002F05A7"/>
    <w:rsid w:val="002F075B"/>
    <w:rsid w:val="002F094A"/>
    <w:rsid w:val="002F0C56"/>
    <w:rsid w:val="002F1270"/>
    <w:rsid w:val="002F13B5"/>
    <w:rsid w:val="002F180F"/>
    <w:rsid w:val="002F19BF"/>
    <w:rsid w:val="002F1AE0"/>
    <w:rsid w:val="002F1B30"/>
    <w:rsid w:val="002F1F37"/>
    <w:rsid w:val="002F2427"/>
    <w:rsid w:val="002F2483"/>
    <w:rsid w:val="002F260F"/>
    <w:rsid w:val="002F264C"/>
    <w:rsid w:val="002F26CB"/>
    <w:rsid w:val="002F2BF0"/>
    <w:rsid w:val="002F309A"/>
    <w:rsid w:val="002F30BC"/>
    <w:rsid w:val="002F3218"/>
    <w:rsid w:val="002F323B"/>
    <w:rsid w:val="002F3316"/>
    <w:rsid w:val="002F3758"/>
    <w:rsid w:val="002F39EC"/>
    <w:rsid w:val="002F3A45"/>
    <w:rsid w:val="002F3A5C"/>
    <w:rsid w:val="002F3C1C"/>
    <w:rsid w:val="002F3CFF"/>
    <w:rsid w:val="002F3DE3"/>
    <w:rsid w:val="002F3E4C"/>
    <w:rsid w:val="002F418E"/>
    <w:rsid w:val="002F41BE"/>
    <w:rsid w:val="002F4764"/>
    <w:rsid w:val="002F4B58"/>
    <w:rsid w:val="002F4D17"/>
    <w:rsid w:val="002F5134"/>
    <w:rsid w:val="002F51E4"/>
    <w:rsid w:val="002F541D"/>
    <w:rsid w:val="002F5696"/>
    <w:rsid w:val="002F5AA8"/>
    <w:rsid w:val="002F5CDB"/>
    <w:rsid w:val="002F60AC"/>
    <w:rsid w:val="002F6127"/>
    <w:rsid w:val="002F63A9"/>
    <w:rsid w:val="002F64F2"/>
    <w:rsid w:val="002F65E9"/>
    <w:rsid w:val="002F6AF4"/>
    <w:rsid w:val="002F6E1C"/>
    <w:rsid w:val="002F7027"/>
    <w:rsid w:val="002F70E1"/>
    <w:rsid w:val="002F71C0"/>
    <w:rsid w:val="002F72C1"/>
    <w:rsid w:val="002F745E"/>
    <w:rsid w:val="002F7922"/>
    <w:rsid w:val="002F7D2B"/>
    <w:rsid w:val="002F7F53"/>
    <w:rsid w:val="0030083C"/>
    <w:rsid w:val="003009E3"/>
    <w:rsid w:val="00300C2A"/>
    <w:rsid w:val="00300C90"/>
    <w:rsid w:val="00300F90"/>
    <w:rsid w:val="0030164D"/>
    <w:rsid w:val="0030171D"/>
    <w:rsid w:val="0030190D"/>
    <w:rsid w:val="0030198F"/>
    <w:rsid w:val="00301AA0"/>
    <w:rsid w:val="00301E71"/>
    <w:rsid w:val="00301E7C"/>
    <w:rsid w:val="00301F79"/>
    <w:rsid w:val="003020D2"/>
    <w:rsid w:val="003021CD"/>
    <w:rsid w:val="003025F9"/>
    <w:rsid w:val="00302A82"/>
    <w:rsid w:val="00302B1A"/>
    <w:rsid w:val="00302E69"/>
    <w:rsid w:val="00302EEC"/>
    <w:rsid w:val="00303100"/>
    <w:rsid w:val="003032AF"/>
    <w:rsid w:val="00304174"/>
    <w:rsid w:val="0030470E"/>
    <w:rsid w:val="00304853"/>
    <w:rsid w:val="00304B71"/>
    <w:rsid w:val="00304BD4"/>
    <w:rsid w:val="00304FE3"/>
    <w:rsid w:val="0030528D"/>
    <w:rsid w:val="00305476"/>
    <w:rsid w:val="0030552C"/>
    <w:rsid w:val="0030562F"/>
    <w:rsid w:val="00305760"/>
    <w:rsid w:val="00305A0F"/>
    <w:rsid w:val="00305C18"/>
    <w:rsid w:val="00305CAE"/>
    <w:rsid w:val="00305E03"/>
    <w:rsid w:val="00305E96"/>
    <w:rsid w:val="00305ED1"/>
    <w:rsid w:val="00305F85"/>
    <w:rsid w:val="00306011"/>
    <w:rsid w:val="0030627C"/>
    <w:rsid w:val="003067C5"/>
    <w:rsid w:val="003069C3"/>
    <w:rsid w:val="00306C74"/>
    <w:rsid w:val="00307054"/>
    <w:rsid w:val="003070B2"/>
    <w:rsid w:val="00307812"/>
    <w:rsid w:val="00307918"/>
    <w:rsid w:val="00307E40"/>
    <w:rsid w:val="00310036"/>
    <w:rsid w:val="0031039D"/>
    <w:rsid w:val="00310534"/>
    <w:rsid w:val="00310856"/>
    <w:rsid w:val="003108EA"/>
    <w:rsid w:val="00310952"/>
    <w:rsid w:val="00310B1D"/>
    <w:rsid w:val="00310B6B"/>
    <w:rsid w:val="00310C13"/>
    <w:rsid w:val="00310C55"/>
    <w:rsid w:val="00310FC1"/>
    <w:rsid w:val="0031132B"/>
    <w:rsid w:val="00311342"/>
    <w:rsid w:val="003115F1"/>
    <w:rsid w:val="00311E6E"/>
    <w:rsid w:val="00311EB8"/>
    <w:rsid w:val="00311F16"/>
    <w:rsid w:val="00312176"/>
    <w:rsid w:val="003122DA"/>
    <w:rsid w:val="00312368"/>
    <w:rsid w:val="00312373"/>
    <w:rsid w:val="00312596"/>
    <w:rsid w:val="00312723"/>
    <w:rsid w:val="003127BA"/>
    <w:rsid w:val="003127F6"/>
    <w:rsid w:val="00312A66"/>
    <w:rsid w:val="00313158"/>
    <w:rsid w:val="003131EA"/>
    <w:rsid w:val="0031353B"/>
    <w:rsid w:val="003135B0"/>
    <w:rsid w:val="00313649"/>
    <w:rsid w:val="0031387F"/>
    <w:rsid w:val="00313994"/>
    <w:rsid w:val="00313ACC"/>
    <w:rsid w:val="00313CC1"/>
    <w:rsid w:val="00313D52"/>
    <w:rsid w:val="00313E1F"/>
    <w:rsid w:val="00313EA2"/>
    <w:rsid w:val="00313EF4"/>
    <w:rsid w:val="0031401F"/>
    <w:rsid w:val="003143AA"/>
    <w:rsid w:val="00314482"/>
    <w:rsid w:val="003149B3"/>
    <w:rsid w:val="00314A06"/>
    <w:rsid w:val="00314CA0"/>
    <w:rsid w:val="00314D0B"/>
    <w:rsid w:val="00314D6F"/>
    <w:rsid w:val="00314E25"/>
    <w:rsid w:val="00315530"/>
    <w:rsid w:val="0031568C"/>
    <w:rsid w:val="00315D82"/>
    <w:rsid w:val="00315D83"/>
    <w:rsid w:val="00315E32"/>
    <w:rsid w:val="0031602C"/>
    <w:rsid w:val="003161E5"/>
    <w:rsid w:val="0031665A"/>
    <w:rsid w:val="003167CD"/>
    <w:rsid w:val="0031710B"/>
    <w:rsid w:val="0031719B"/>
    <w:rsid w:val="003176FD"/>
    <w:rsid w:val="0031783E"/>
    <w:rsid w:val="003178CD"/>
    <w:rsid w:val="0031798A"/>
    <w:rsid w:val="00317A4F"/>
    <w:rsid w:val="0032065D"/>
    <w:rsid w:val="00320736"/>
    <w:rsid w:val="00320C7C"/>
    <w:rsid w:val="0032102A"/>
    <w:rsid w:val="00321123"/>
    <w:rsid w:val="00321270"/>
    <w:rsid w:val="003214F8"/>
    <w:rsid w:val="003215CE"/>
    <w:rsid w:val="003216C3"/>
    <w:rsid w:val="0032179A"/>
    <w:rsid w:val="00321953"/>
    <w:rsid w:val="00321A38"/>
    <w:rsid w:val="00321AB7"/>
    <w:rsid w:val="00321AF7"/>
    <w:rsid w:val="00321E92"/>
    <w:rsid w:val="00321E9F"/>
    <w:rsid w:val="0032227F"/>
    <w:rsid w:val="003225DB"/>
    <w:rsid w:val="00322743"/>
    <w:rsid w:val="00322990"/>
    <w:rsid w:val="003229FD"/>
    <w:rsid w:val="00322A42"/>
    <w:rsid w:val="00322A4E"/>
    <w:rsid w:val="00322E3E"/>
    <w:rsid w:val="00322E9E"/>
    <w:rsid w:val="00322F0B"/>
    <w:rsid w:val="00322F92"/>
    <w:rsid w:val="00323000"/>
    <w:rsid w:val="00323229"/>
    <w:rsid w:val="0032353A"/>
    <w:rsid w:val="00323712"/>
    <w:rsid w:val="00323BDB"/>
    <w:rsid w:val="0032405F"/>
    <w:rsid w:val="00324403"/>
    <w:rsid w:val="00324497"/>
    <w:rsid w:val="0032463A"/>
    <w:rsid w:val="003247E6"/>
    <w:rsid w:val="003248A3"/>
    <w:rsid w:val="003248E8"/>
    <w:rsid w:val="00324C5C"/>
    <w:rsid w:val="00325287"/>
    <w:rsid w:val="00325745"/>
    <w:rsid w:val="003257B9"/>
    <w:rsid w:val="00325B62"/>
    <w:rsid w:val="00325DB4"/>
    <w:rsid w:val="00326079"/>
    <w:rsid w:val="003262A8"/>
    <w:rsid w:val="003262CF"/>
    <w:rsid w:val="00326CEF"/>
    <w:rsid w:val="00326DED"/>
    <w:rsid w:val="00326E64"/>
    <w:rsid w:val="003270DB"/>
    <w:rsid w:val="003272C3"/>
    <w:rsid w:val="0032772F"/>
    <w:rsid w:val="00327C4B"/>
    <w:rsid w:val="00327C4F"/>
    <w:rsid w:val="00327DC3"/>
    <w:rsid w:val="00327E07"/>
    <w:rsid w:val="00330231"/>
    <w:rsid w:val="003302D0"/>
    <w:rsid w:val="00330713"/>
    <w:rsid w:val="003307DD"/>
    <w:rsid w:val="00330854"/>
    <w:rsid w:val="00330B6E"/>
    <w:rsid w:val="00330F15"/>
    <w:rsid w:val="00331078"/>
    <w:rsid w:val="00331526"/>
    <w:rsid w:val="003315C3"/>
    <w:rsid w:val="00331876"/>
    <w:rsid w:val="00331921"/>
    <w:rsid w:val="00331C28"/>
    <w:rsid w:val="00331F8D"/>
    <w:rsid w:val="003323FC"/>
    <w:rsid w:val="0033246F"/>
    <w:rsid w:val="00332CDE"/>
    <w:rsid w:val="00332ED3"/>
    <w:rsid w:val="0033310E"/>
    <w:rsid w:val="00333444"/>
    <w:rsid w:val="0033379C"/>
    <w:rsid w:val="003337D8"/>
    <w:rsid w:val="0033385D"/>
    <w:rsid w:val="00333A25"/>
    <w:rsid w:val="00333DE3"/>
    <w:rsid w:val="00334214"/>
    <w:rsid w:val="00334255"/>
    <w:rsid w:val="0033427A"/>
    <w:rsid w:val="003342FC"/>
    <w:rsid w:val="00334503"/>
    <w:rsid w:val="00334695"/>
    <w:rsid w:val="0033475E"/>
    <w:rsid w:val="003347B1"/>
    <w:rsid w:val="003348F4"/>
    <w:rsid w:val="00334C0E"/>
    <w:rsid w:val="00334F8F"/>
    <w:rsid w:val="00335103"/>
    <w:rsid w:val="00335171"/>
    <w:rsid w:val="0033525F"/>
    <w:rsid w:val="00335364"/>
    <w:rsid w:val="00335697"/>
    <w:rsid w:val="0033574B"/>
    <w:rsid w:val="003357F3"/>
    <w:rsid w:val="0033585B"/>
    <w:rsid w:val="0033598F"/>
    <w:rsid w:val="00335EE9"/>
    <w:rsid w:val="00336068"/>
    <w:rsid w:val="0033620C"/>
    <w:rsid w:val="003362F6"/>
    <w:rsid w:val="0033631A"/>
    <w:rsid w:val="00336691"/>
    <w:rsid w:val="00336937"/>
    <w:rsid w:val="00336ABD"/>
    <w:rsid w:val="00336CDC"/>
    <w:rsid w:val="00336F2A"/>
    <w:rsid w:val="003370C7"/>
    <w:rsid w:val="00337213"/>
    <w:rsid w:val="0033729D"/>
    <w:rsid w:val="003376C9"/>
    <w:rsid w:val="003378D0"/>
    <w:rsid w:val="00337980"/>
    <w:rsid w:val="003379CE"/>
    <w:rsid w:val="00340310"/>
    <w:rsid w:val="003403EF"/>
    <w:rsid w:val="00340564"/>
    <w:rsid w:val="00340A12"/>
    <w:rsid w:val="00340DA0"/>
    <w:rsid w:val="00340E22"/>
    <w:rsid w:val="00340F10"/>
    <w:rsid w:val="00340F81"/>
    <w:rsid w:val="0034117A"/>
    <w:rsid w:val="003411FC"/>
    <w:rsid w:val="003414EE"/>
    <w:rsid w:val="003415A0"/>
    <w:rsid w:val="0034177A"/>
    <w:rsid w:val="003417F3"/>
    <w:rsid w:val="00341C59"/>
    <w:rsid w:val="00341D8C"/>
    <w:rsid w:val="00341F2C"/>
    <w:rsid w:val="00342039"/>
    <w:rsid w:val="0034206C"/>
    <w:rsid w:val="003421E7"/>
    <w:rsid w:val="0034237C"/>
    <w:rsid w:val="00342516"/>
    <w:rsid w:val="00342547"/>
    <w:rsid w:val="00342BB5"/>
    <w:rsid w:val="00342C9B"/>
    <w:rsid w:val="00342E1F"/>
    <w:rsid w:val="00342F1F"/>
    <w:rsid w:val="0034302F"/>
    <w:rsid w:val="00343702"/>
    <w:rsid w:val="00343779"/>
    <w:rsid w:val="00343CA3"/>
    <w:rsid w:val="00344121"/>
    <w:rsid w:val="00344270"/>
    <w:rsid w:val="00344378"/>
    <w:rsid w:val="0034439E"/>
    <w:rsid w:val="00344578"/>
    <w:rsid w:val="0034479C"/>
    <w:rsid w:val="00344822"/>
    <w:rsid w:val="00344BD1"/>
    <w:rsid w:val="00344F81"/>
    <w:rsid w:val="003450EB"/>
    <w:rsid w:val="003451F6"/>
    <w:rsid w:val="00345314"/>
    <w:rsid w:val="00345426"/>
    <w:rsid w:val="0034547F"/>
    <w:rsid w:val="00345920"/>
    <w:rsid w:val="00345E6D"/>
    <w:rsid w:val="00346905"/>
    <w:rsid w:val="00346B11"/>
    <w:rsid w:val="00346DBA"/>
    <w:rsid w:val="00346FBC"/>
    <w:rsid w:val="00347302"/>
    <w:rsid w:val="003473AC"/>
    <w:rsid w:val="00347487"/>
    <w:rsid w:val="003474DF"/>
    <w:rsid w:val="00347AB1"/>
    <w:rsid w:val="00347B0B"/>
    <w:rsid w:val="00347BF9"/>
    <w:rsid w:val="00347D2E"/>
    <w:rsid w:val="00347F6D"/>
    <w:rsid w:val="00347F85"/>
    <w:rsid w:val="00350140"/>
    <w:rsid w:val="0035057F"/>
    <w:rsid w:val="0035094F"/>
    <w:rsid w:val="00350B75"/>
    <w:rsid w:val="00350D39"/>
    <w:rsid w:val="00350EB2"/>
    <w:rsid w:val="0035105A"/>
    <w:rsid w:val="003510B6"/>
    <w:rsid w:val="0035116A"/>
    <w:rsid w:val="003517B9"/>
    <w:rsid w:val="003517EE"/>
    <w:rsid w:val="00351858"/>
    <w:rsid w:val="00351CC7"/>
    <w:rsid w:val="00351F02"/>
    <w:rsid w:val="00352030"/>
    <w:rsid w:val="00352068"/>
    <w:rsid w:val="00352091"/>
    <w:rsid w:val="0035229E"/>
    <w:rsid w:val="00352765"/>
    <w:rsid w:val="00352773"/>
    <w:rsid w:val="00352A4A"/>
    <w:rsid w:val="0035303A"/>
    <w:rsid w:val="003531CB"/>
    <w:rsid w:val="00353592"/>
    <w:rsid w:val="0035387B"/>
    <w:rsid w:val="003539AA"/>
    <w:rsid w:val="00353DB5"/>
    <w:rsid w:val="00354017"/>
    <w:rsid w:val="00354334"/>
    <w:rsid w:val="00354452"/>
    <w:rsid w:val="00354CAE"/>
    <w:rsid w:val="0035577D"/>
    <w:rsid w:val="003557A8"/>
    <w:rsid w:val="00355970"/>
    <w:rsid w:val="00356047"/>
    <w:rsid w:val="00356111"/>
    <w:rsid w:val="003563CB"/>
    <w:rsid w:val="0035682B"/>
    <w:rsid w:val="003568A7"/>
    <w:rsid w:val="00356C3F"/>
    <w:rsid w:val="00356C7D"/>
    <w:rsid w:val="00356FF6"/>
    <w:rsid w:val="00356FFF"/>
    <w:rsid w:val="00357131"/>
    <w:rsid w:val="003573DA"/>
    <w:rsid w:val="003573E8"/>
    <w:rsid w:val="00357579"/>
    <w:rsid w:val="003576D6"/>
    <w:rsid w:val="0035780F"/>
    <w:rsid w:val="00357A02"/>
    <w:rsid w:val="00357C51"/>
    <w:rsid w:val="00357F4F"/>
    <w:rsid w:val="0036002C"/>
    <w:rsid w:val="0036009F"/>
    <w:rsid w:val="003604BF"/>
    <w:rsid w:val="00360A37"/>
    <w:rsid w:val="00360D34"/>
    <w:rsid w:val="00360D7B"/>
    <w:rsid w:val="00360DCD"/>
    <w:rsid w:val="00360E7B"/>
    <w:rsid w:val="00360FB9"/>
    <w:rsid w:val="0036122A"/>
    <w:rsid w:val="0036130C"/>
    <w:rsid w:val="00361336"/>
    <w:rsid w:val="003614EF"/>
    <w:rsid w:val="0036168D"/>
    <w:rsid w:val="00361690"/>
    <w:rsid w:val="00361724"/>
    <w:rsid w:val="0036192D"/>
    <w:rsid w:val="00361A8F"/>
    <w:rsid w:val="00361EE9"/>
    <w:rsid w:val="0036216B"/>
    <w:rsid w:val="00362193"/>
    <w:rsid w:val="003621BA"/>
    <w:rsid w:val="0036221A"/>
    <w:rsid w:val="00362234"/>
    <w:rsid w:val="00362336"/>
    <w:rsid w:val="0036236F"/>
    <w:rsid w:val="00362375"/>
    <w:rsid w:val="0036261E"/>
    <w:rsid w:val="00362967"/>
    <w:rsid w:val="00362C99"/>
    <w:rsid w:val="00362CEF"/>
    <w:rsid w:val="00362DCF"/>
    <w:rsid w:val="00362F84"/>
    <w:rsid w:val="0036300F"/>
    <w:rsid w:val="00363A73"/>
    <w:rsid w:val="00363D0D"/>
    <w:rsid w:val="00363D71"/>
    <w:rsid w:val="0036404F"/>
    <w:rsid w:val="003640F5"/>
    <w:rsid w:val="0036458C"/>
    <w:rsid w:val="003645EC"/>
    <w:rsid w:val="00364604"/>
    <w:rsid w:val="0036467F"/>
    <w:rsid w:val="00364747"/>
    <w:rsid w:val="003647C9"/>
    <w:rsid w:val="003648CA"/>
    <w:rsid w:val="00364AB2"/>
    <w:rsid w:val="00364CA4"/>
    <w:rsid w:val="00364CE7"/>
    <w:rsid w:val="00364F1E"/>
    <w:rsid w:val="0036541B"/>
    <w:rsid w:val="0036557A"/>
    <w:rsid w:val="0036571A"/>
    <w:rsid w:val="00365BBE"/>
    <w:rsid w:val="00365BEF"/>
    <w:rsid w:val="00365CE5"/>
    <w:rsid w:val="00365E2D"/>
    <w:rsid w:val="00365F92"/>
    <w:rsid w:val="00366446"/>
    <w:rsid w:val="00366488"/>
    <w:rsid w:val="003668DF"/>
    <w:rsid w:val="00366B88"/>
    <w:rsid w:val="00366C65"/>
    <w:rsid w:val="00366FE3"/>
    <w:rsid w:val="00366FE5"/>
    <w:rsid w:val="0036713D"/>
    <w:rsid w:val="0036793F"/>
    <w:rsid w:val="00367B68"/>
    <w:rsid w:val="00367CC2"/>
    <w:rsid w:val="00370712"/>
    <w:rsid w:val="0037072D"/>
    <w:rsid w:val="00370807"/>
    <w:rsid w:val="003708AF"/>
    <w:rsid w:val="003708F1"/>
    <w:rsid w:val="00370A9C"/>
    <w:rsid w:val="00370E2F"/>
    <w:rsid w:val="00370F3A"/>
    <w:rsid w:val="003711C6"/>
    <w:rsid w:val="0037195C"/>
    <w:rsid w:val="003719A9"/>
    <w:rsid w:val="00371C94"/>
    <w:rsid w:val="0037202C"/>
    <w:rsid w:val="00372114"/>
    <w:rsid w:val="00372228"/>
    <w:rsid w:val="00372261"/>
    <w:rsid w:val="003725E7"/>
    <w:rsid w:val="00372639"/>
    <w:rsid w:val="00372789"/>
    <w:rsid w:val="00372986"/>
    <w:rsid w:val="003729B9"/>
    <w:rsid w:val="00372FCA"/>
    <w:rsid w:val="00373112"/>
    <w:rsid w:val="0037339A"/>
    <w:rsid w:val="00373AB4"/>
    <w:rsid w:val="00373DA9"/>
    <w:rsid w:val="00373F0E"/>
    <w:rsid w:val="0037412B"/>
    <w:rsid w:val="003742E7"/>
    <w:rsid w:val="00374583"/>
    <w:rsid w:val="003749DC"/>
    <w:rsid w:val="003749DE"/>
    <w:rsid w:val="00374A96"/>
    <w:rsid w:val="00374C38"/>
    <w:rsid w:val="00375212"/>
    <w:rsid w:val="0037538B"/>
    <w:rsid w:val="0037554C"/>
    <w:rsid w:val="0037597C"/>
    <w:rsid w:val="00375CF1"/>
    <w:rsid w:val="00375DC8"/>
    <w:rsid w:val="003764D9"/>
    <w:rsid w:val="003768B5"/>
    <w:rsid w:val="00376955"/>
    <w:rsid w:val="00376B31"/>
    <w:rsid w:val="00376DF6"/>
    <w:rsid w:val="003770FE"/>
    <w:rsid w:val="003775FD"/>
    <w:rsid w:val="003777A2"/>
    <w:rsid w:val="00377C45"/>
    <w:rsid w:val="00377D79"/>
    <w:rsid w:val="00377DDA"/>
    <w:rsid w:val="00377E2D"/>
    <w:rsid w:val="00377EDC"/>
    <w:rsid w:val="00380073"/>
    <w:rsid w:val="003806AE"/>
    <w:rsid w:val="00380843"/>
    <w:rsid w:val="00380A64"/>
    <w:rsid w:val="00380DDB"/>
    <w:rsid w:val="00380E72"/>
    <w:rsid w:val="003814A6"/>
    <w:rsid w:val="00381806"/>
    <w:rsid w:val="00381C6B"/>
    <w:rsid w:val="00382254"/>
    <w:rsid w:val="003823AF"/>
    <w:rsid w:val="003824E0"/>
    <w:rsid w:val="0038279D"/>
    <w:rsid w:val="0038298F"/>
    <w:rsid w:val="0038317A"/>
    <w:rsid w:val="0038326E"/>
    <w:rsid w:val="0038380B"/>
    <w:rsid w:val="00383892"/>
    <w:rsid w:val="00383B24"/>
    <w:rsid w:val="00383BEA"/>
    <w:rsid w:val="00383C52"/>
    <w:rsid w:val="00383E04"/>
    <w:rsid w:val="00383FD8"/>
    <w:rsid w:val="00384001"/>
    <w:rsid w:val="003840F3"/>
    <w:rsid w:val="00384949"/>
    <w:rsid w:val="00384C32"/>
    <w:rsid w:val="00384FB3"/>
    <w:rsid w:val="003850AA"/>
    <w:rsid w:val="003851B3"/>
    <w:rsid w:val="0038566C"/>
    <w:rsid w:val="00385881"/>
    <w:rsid w:val="00385D63"/>
    <w:rsid w:val="00386636"/>
    <w:rsid w:val="00386C35"/>
    <w:rsid w:val="00386C89"/>
    <w:rsid w:val="00386DAB"/>
    <w:rsid w:val="0038766E"/>
    <w:rsid w:val="00387931"/>
    <w:rsid w:val="00390000"/>
    <w:rsid w:val="0039019D"/>
    <w:rsid w:val="003901ED"/>
    <w:rsid w:val="00390219"/>
    <w:rsid w:val="00390493"/>
    <w:rsid w:val="00390544"/>
    <w:rsid w:val="003905EC"/>
    <w:rsid w:val="00390674"/>
    <w:rsid w:val="00390996"/>
    <w:rsid w:val="00390A52"/>
    <w:rsid w:val="0039130F"/>
    <w:rsid w:val="00391382"/>
    <w:rsid w:val="00391435"/>
    <w:rsid w:val="00391477"/>
    <w:rsid w:val="003915CC"/>
    <w:rsid w:val="00391A7F"/>
    <w:rsid w:val="00391D3B"/>
    <w:rsid w:val="00391E25"/>
    <w:rsid w:val="00391EE0"/>
    <w:rsid w:val="00392025"/>
    <w:rsid w:val="00392349"/>
    <w:rsid w:val="00392751"/>
    <w:rsid w:val="00392875"/>
    <w:rsid w:val="003929D0"/>
    <w:rsid w:val="00392A48"/>
    <w:rsid w:val="00392A9A"/>
    <w:rsid w:val="00392CF1"/>
    <w:rsid w:val="00392D09"/>
    <w:rsid w:val="00392D51"/>
    <w:rsid w:val="00392E08"/>
    <w:rsid w:val="00393A36"/>
    <w:rsid w:val="00393D06"/>
    <w:rsid w:val="00394397"/>
    <w:rsid w:val="003946BC"/>
    <w:rsid w:val="003946F9"/>
    <w:rsid w:val="00394B72"/>
    <w:rsid w:val="00394BE9"/>
    <w:rsid w:val="00394DA0"/>
    <w:rsid w:val="00394F47"/>
    <w:rsid w:val="00395532"/>
    <w:rsid w:val="003956EF"/>
    <w:rsid w:val="0039576C"/>
    <w:rsid w:val="00395EC3"/>
    <w:rsid w:val="003961C5"/>
    <w:rsid w:val="00396326"/>
    <w:rsid w:val="0039656A"/>
    <w:rsid w:val="00396931"/>
    <w:rsid w:val="00396CF8"/>
    <w:rsid w:val="00396D2A"/>
    <w:rsid w:val="00397140"/>
    <w:rsid w:val="00397DA1"/>
    <w:rsid w:val="003A04F1"/>
    <w:rsid w:val="003A0687"/>
    <w:rsid w:val="003A0B20"/>
    <w:rsid w:val="003A0CCE"/>
    <w:rsid w:val="003A0D46"/>
    <w:rsid w:val="003A0D5C"/>
    <w:rsid w:val="003A0E22"/>
    <w:rsid w:val="003A0EAC"/>
    <w:rsid w:val="003A1229"/>
    <w:rsid w:val="003A1282"/>
    <w:rsid w:val="003A12E2"/>
    <w:rsid w:val="003A1521"/>
    <w:rsid w:val="003A19D8"/>
    <w:rsid w:val="003A1A40"/>
    <w:rsid w:val="003A1B29"/>
    <w:rsid w:val="003A1C28"/>
    <w:rsid w:val="003A1CAA"/>
    <w:rsid w:val="003A1E0F"/>
    <w:rsid w:val="003A1E2D"/>
    <w:rsid w:val="003A21D7"/>
    <w:rsid w:val="003A26B4"/>
    <w:rsid w:val="003A2C57"/>
    <w:rsid w:val="003A2D19"/>
    <w:rsid w:val="003A2F45"/>
    <w:rsid w:val="003A30DF"/>
    <w:rsid w:val="003A3190"/>
    <w:rsid w:val="003A330E"/>
    <w:rsid w:val="003A3414"/>
    <w:rsid w:val="003A342E"/>
    <w:rsid w:val="003A3516"/>
    <w:rsid w:val="003A3873"/>
    <w:rsid w:val="003A3908"/>
    <w:rsid w:val="003A3BDC"/>
    <w:rsid w:val="003A3D5C"/>
    <w:rsid w:val="003A3F06"/>
    <w:rsid w:val="003A4212"/>
    <w:rsid w:val="003A447D"/>
    <w:rsid w:val="003A464F"/>
    <w:rsid w:val="003A46F1"/>
    <w:rsid w:val="003A476E"/>
    <w:rsid w:val="003A48E2"/>
    <w:rsid w:val="003A4ABB"/>
    <w:rsid w:val="003A4D5D"/>
    <w:rsid w:val="003A4F26"/>
    <w:rsid w:val="003A4F7D"/>
    <w:rsid w:val="003A4FB9"/>
    <w:rsid w:val="003A5042"/>
    <w:rsid w:val="003A5454"/>
    <w:rsid w:val="003A59BE"/>
    <w:rsid w:val="003A5C17"/>
    <w:rsid w:val="003A62E4"/>
    <w:rsid w:val="003A6311"/>
    <w:rsid w:val="003A64AD"/>
    <w:rsid w:val="003A6626"/>
    <w:rsid w:val="003A678B"/>
    <w:rsid w:val="003A69E7"/>
    <w:rsid w:val="003A7061"/>
    <w:rsid w:val="003A7242"/>
    <w:rsid w:val="003A72AE"/>
    <w:rsid w:val="003A72FF"/>
    <w:rsid w:val="003A7465"/>
    <w:rsid w:val="003A7611"/>
    <w:rsid w:val="003A7E02"/>
    <w:rsid w:val="003B0137"/>
    <w:rsid w:val="003B0538"/>
    <w:rsid w:val="003B08C0"/>
    <w:rsid w:val="003B08EC"/>
    <w:rsid w:val="003B0B5C"/>
    <w:rsid w:val="003B0B5F"/>
    <w:rsid w:val="003B0CDD"/>
    <w:rsid w:val="003B0DD0"/>
    <w:rsid w:val="003B0F11"/>
    <w:rsid w:val="003B104D"/>
    <w:rsid w:val="003B150F"/>
    <w:rsid w:val="003B18C2"/>
    <w:rsid w:val="003B1E84"/>
    <w:rsid w:val="003B1EB9"/>
    <w:rsid w:val="003B24D0"/>
    <w:rsid w:val="003B24EF"/>
    <w:rsid w:val="003B2586"/>
    <w:rsid w:val="003B25E1"/>
    <w:rsid w:val="003B276A"/>
    <w:rsid w:val="003B2824"/>
    <w:rsid w:val="003B294B"/>
    <w:rsid w:val="003B31C2"/>
    <w:rsid w:val="003B3530"/>
    <w:rsid w:val="003B373A"/>
    <w:rsid w:val="003B3957"/>
    <w:rsid w:val="003B3971"/>
    <w:rsid w:val="003B3A2B"/>
    <w:rsid w:val="003B3B37"/>
    <w:rsid w:val="003B3DF8"/>
    <w:rsid w:val="003B42F9"/>
    <w:rsid w:val="003B436B"/>
    <w:rsid w:val="003B4394"/>
    <w:rsid w:val="003B49B6"/>
    <w:rsid w:val="003B4A85"/>
    <w:rsid w:val="003B4BEB"/>
    <w:rsid w:val="003B4E7A"/>
    <w:rsid w:val="003B50DA"/>
    <w:rsid w:val="003B51A0"/>
    <w:rsid w:val="003B52AA"/>
    <w:rsid w:val="003B54CD"/>
    <w:rsid w:val="003B5834"/>
    <w:rsid w:val="003B5A20"/>
    <w:rsid w:val="003B5BEF"/>
    <w:rsid w:val="003B5DA7"/>
    <w:rsid w:val="003B607C"/>
    <w:rsid w:val="003B612F"/>
    <w:rsid w:val="003B62E3"/>
    <w:rsid w:val="003B62E4"/>
    <w:rsid w:val="003B63C9"/>
    <w:rsid w:val="003B66BB"/>
    <w:rsid w:val="003B6A17"/>
    <w:rsid w:val="003B6C4C"/>
    <w:rsid w:val="003B6E45"/>
    <w:rsid w:val="003B6E53"/>
    <w:rsid w:val="003B6F35"/>
    <w:rsid w:val="003B70C3"/>
    <w:rsid w:val="003B7190"/>
    <w:rsid w:val="003B757C"/>
    <w:rsid w:val="003B7636"/>
    <w:rsid w:val="003B7692"/>
    <w:rsid w:val="003B76DB"/>
    <w:rsid w:val="003B79AD"/>
    <w:rsid w:val="003B7B52"/>
    <w:rsid w:val="003B7D3A"/>
    <w:rsid w:val="003B7ECC"/>
    <w:rsid w:val="003C01B0"/>
    <w:rsid w:val="003C036C"/>
    <w:rsid w:val="003C0506"/>
    <w:rsid w:val="003C060C"/>
    <w:rsid w:val="003C08DB"/>
    <w:rsid w:val="003C0FBD"/>
    <w:rsid w:val="003C0FEF"/>
    <w:rsid w:val="003C1134"/>
    <w:rsid w:val="003C165E"/>
    <w:rsid w:val="003C167E"/>
    <w:rsid w:val="003C16E5"/>
    <w:rsid w:val="003C16FA"/>
    <w:rsid w:val="003C17B6"/>
    <w:rsid w:val="003C1CFB"/>
    <w:rsid w:val="003C1D8D"/>
    <w:rsid w:val="003C1F3A"/>
    <w:rsid w:val="003C235E"/>
    <w:rsid w:val="003C2642"/>
    <w:rsid w:val="003C26E7"/>
    <w:rsid w:val="003C27C0"/>
    <w:rsid w:val="003C2BEA"/>
    <w:rsid w:val="003C301E"/>
    <w:rsid w:val="003C3279"/>
    <w:rsid w:val="003C34C2"/>
    <w:rsid w:val="003C38D8"/>
    <w:rsid w:val="003C42E6"/>
    <w:rsid w:val="003C430F"/>
    <w:rsid w:val="003C471B"/>
    <w:rsid w:val="003C4B9F"/>
    <w:rsid w:val="003C4DB0"/>
    <w:rsid w:val="003C51AC"/>
    <w:rsid w:val="003C5735"/>
    <w:rsid w:val="003C5789"/>
    <w:rsid w:val="003C5AEF"/>
    <w:rsid w:val="003C5B97"/>
    <w:rsid w:val="003C5CBA"/>
    <w:rsid w:val="003C5CCF"/>
    <w:rsid w:val="003C5CE4"/>
    <w:rsid w:val="003C5E05"/>
    <w:rsid w:val="003C60AE"/>
    <w:rsid w:val="003C64F4"/>
    <w:rsid w:val="003C689A"/>
    <w:rsid w:val="003C6B6B"/>
    <w:rsid w:val="003C6B9D"/>
    <w:rsid w:val="003C6C99"/>
    <w:rsid w:val="003C6F0B"/>
    <w:rsid w:val="003C72D1"/>
    <w:rsid w:val="003C7313"/>
    <w:rsid w:val="003C74F3"/>
    <w:rsid w:val="003C75BF"/>
    <w:rsid w:val="003C75DC"/>
    <w:rsid w:val="003C782C"/>
    <w:rsid w:val="003C7981"/>
    <w:rsid w:val="003C7E65"/>
    <w:rsid w:val="003D0409"/>
    <w:rsid w:val="003D07FF"/>
    <w:rsid w:val="003D087C"/>
    <w:rsid w:val="003D0A08"/>
    <w:rsid w:val="003D0A9A"/>
    <w:rsid w:val="003D0DF8"/>
    <w:rsid w:val="003D0F16"/>
    <w:rsid w:val="003D0F36"/>
    <w:rsid w:val="003D12CF"/>
    <w:rsid w:val="003D12F0"/>
    <w:rsid w:val="003D1446"/>
    <w:rsid w:val="003D1606"/>
    <w:rsid w:val="003D1665"/>
    <w:rsid w:val="003D1954"/>
    <w:rsid w:val="003D1BA6"/>
    <w:rsid w:val="003D1C8B"/>
    <w:rsid w:val="003D1D21"/>
    <w:rsid w:val="003D1D6B"/>
    <w:rsid w:val="003D1E45"/>
    <w:rsid w:val="003D209A"/>
    <w:rsid w:val="003D2A57"/>
    <w:rsid w:val="003D2CB0"/>
    <w:rsid w:val="003D2DB4"/>
    <w:rsid w:val="003D34B3"/>
    <w:rsid w:val="003D359C"/>
    <w:rsid w:val="003D3F54"/>
    <w:rsid w:val="003D44F6"/>
    <w:rsid w:val="003D4508"/>
    <w:rsid w:val="003D453E"/>
    <w:rsid w:val="003D4719"/>
    <w:rsid w:val="003D4869"/>
    <w:rsid w:val="003D4A3D"/>
    <w:rsid w:val="003D4D2E"/>
    <w:rsid w:val="003D4DFD"/>
    <w:rsid w:val="003D57FC"/>
    <w:rsid w:val="003D593B"/>
    <w:rsid w:val="003D59DE"/>
    <w:rsid w:val="003D5E2E"/>
    <w:rsid w:val="003D603F"/>
    <w:rsid w:val="003D617C"/>
    <w:rsid w:val="003D6414"/>
    <w:rsid w:val="003D6473"/>
    <w:rsid w:val="003D661E"/>
    <w:rsid w:val="003D66F4"/>
    <w:rsid w:val="003D68DE"/>
    <w:rsid w:val="003D6AA2"/>
    <w:rsid w:val="003D7178"/>
    <w:rsid w:val="003D719E"/>
    <w:rsid w:val="003D72B6"/>
    <w:rsid w:val="003D72CB"/>
    <w:rsid w:val="003D75DE"/>
    <w:rsid w:val="003D762C"/>
    <w:rsid w:val="003D775C"/>
    <w:rsid w:val="003D7A88"/>
    <w:rsid w:val="003D7BA1"/>
    <w:rsid w:val="003D7DDB"/>
    <w:rsid w:val="003E025A"/>
    <w:rsid w:val="003E02AA"/>
    <w:rsid w:val="003E02BC"/>
    <w:rsid w:val="003E064C"/>
    <w:rsid w:val="003E0688"/>
    <w:rsid w:val="003E0873"/>
    <w:rsid w:val="003E09F3"/>
    <w:rsid w:val="003E0BF5"/>
    <w:rsid w:val="003E0D84"/>
    <w:rsid w:val="003E0E0C"/>
    <w:rsid w:val="003E0EE9"/>
    <w:rsid w:val="003E0FD0"/>
    <w:rsid w:val="003E1101"/>
    <w:rsid w:val="003E12FA"/>
    <w:rsid w:val="003E137E"/>
    <w:rsid w:val="003E17B0"/>
    <w:rsid w:val="003E17FE"/>
    <w:rsid w:val="003E1842"/>
    <w:rsid w:val="003E1945"/>
    <w:rsid w:val="003E1987"/>
    <w:rsid w:val="003E1E9C"/>
    <w:rsid w:val="003E201A"/>
    <w:rsid w:val="003E2076"/>
    <w:rsid w:val="003E21DE"/>
    <w:rsid w:val="003E25B0"/>
    <w:rsid w:val="003E273F"/>
    <w:rsid w:val="003E276E"/>
    <w:rsid w:val="003E2842"/>
    <w:rsid w:val="003E2C5C"/>
    <w:rsid w:val="003E2D89"/>
    <w:rsid w:val="003E316F"/>
    <w:rsid w:val="003E35BF"/>
    <w:rsid w:val="003E36E9"/>
    <w:rsid w:val="003E3956"/>
    <w:rsid w:val="003E39C6"/>
    <w:rsid w:val="003E3B5B"/>
    <w:rsid w:val="003E3C31"/>
    <w:rsid w:val="003E4532"/>
    <w:rsid w:val="003E46CD"/>
    <w:rsid w:val="003E4966"/>
    <w:rsid w:val="003E524E"/>
    <w:rsid w:val="003E546D"/>
    <w:rsid w:val="003E577B"/>
    <w:rsid w:val="003E5843"/>
    <w:rsid w:val="003E58A0"/>
    <w:rsid w:val="003E5AA1"/>
    <w:rsid w:val="003E5B07"/>
    <w:rsid w:val="003E5C20"/>
    <w:rsid w:val="003E5E66"/>
    <w:rsid w:val="003E5F8D"/>
    <w:rsid w:val="003E613C"/>
    <w:rsid w:val="003E61CD"/>
    <w:rsid w:val="003E637B"/>
    <w:rsid w:val="003E63CA"/>
    <w:rsid w:val="003E65A0"/>
    <w:rsid w:val="003E660E"/>
    <w:rsid w:val="003E6709"/>
    <w:rsid w:val="003E676A"/>
    <w:rsid w:val="003E6838"/>
    <w:rsid w:val="003E6880"/>
    <w:rsid w:val="003E6BAE"/>
    <w:rsid w:val="003E6E06"/>
    <w:rsid w:val="003E712E"/>
    <w:rsid w:val="003E73B0"/>
    <w:rsid w:val="003E7ACF"/>
    <w:rsid w:val="003E7D1D"/>
    <w:rsid w:val="003E7DC3"/>
    <w:rsid w:val="003F01E1"/>
    <w:rsid w:val="003F035C"/>
    <w:rsid w:val="003F041D"/>
    <w:rsid w:val="003F046E"/>
    <w:rsid w:val="003F0A1E"/>
    <w:rsid w:val="003F0AA3"/>
    <w:rsid w:val="003F0B96"/>
    <w:rsid w:val="003F0BA6"/>
    <w:rsid w:val="003F0DC0"/>
    <w:rsid w:val="003F1015"/>
    <w:rsid w:val="003F1265"/>
    <w:rsid w:val="003F1404"/>
    <w:rsid w:val="003F151A"/>
    <w:rsid w:val="003F1543"/>
    <w:rsid w:val="003F1771"/>
    <w:rsid w:val="003F1A1E"/>
    <w:rsid w:val="003F1A23"/>
    <w:rsid w:val="003F1A64"/>
    <w:rsid w:val="003F1B08"/>
    <w:rsid w:val="003F1FB0"/>
    <w:rsid w:val="003F2029"/>
    <w:rsid w:val="003F2110"/>
    <w:rsid w:val="003F242A"/>
    <w:rsid w:val="003F290E"/>
    <w:rsid w:val="003F2AF3"/>
    <w:rsid w:val="003F3111"/>
    <w:rsid w:val="003F3289"/>
    <w:rsid w:val="003F3548"/>
    <w:rsid w:val="003F35E1"/>
    <w:rsid w:val="003F3AA9"/>
    <w:rsid w:val="003F3C4D"/>
    <w:rsid w:val="003F3E19"/>
    <w:rsid w:val="003F3E3F"/>
    <w:rsid w:val="003F41C8"/>
    <w:rsid w:val="003F4489"/>
    <w:rsid w:val="003F4635"/>
    <w:rsid w:val="003F48EF"/>
    <w:rsid w:val="003F4AE1"/>
    <w:rsid w:val="003F4BD0"/>
    <w:rsid w:val="003F4EEC"/>
    <w:rsid w:val="003F5051"/>
    <w:rsid w:val="003F597A"/>
    <w:rsid w:val="003F5A2F"/>
    <w:rsid w:val="003F5C23"/>
    <w:rsid w:val="003F5C79"/>
    <w:rsid w:val="003F5CB8"/>
    <w:rsid w:val="003F5EC7"/>
    <w:rsid w:val="003F5EC8"/>
    <w:rsid w:val="003F5F5C"/>
    <w:rsid w:val="003F616C"/>
    <w:rsid w:val="003F62D7"/>
    <w:rsid w:val="003F6403"/>
    <w:rsid w:val="003F6532"/>
    <w:rsid w:val="003F66E0"/>
    <w:rsid w:val="003F6B45"/>
    <w:rsid w:val="003F6B8F"/>
    <w:rsid w:val="003F6E1A"/>
    <w:rsid w:val="003F731F"/>
    <w:rsid w:val="003F7373"/>
    <w:rsid w:val="003F74C9"/>
    <w:rsid w:val="003F768A"/>
    <w:rsid w:val="003F7766"/>
    <w:rsid w:val="003F77AE"/>
    <w:rsid w:val="003F7A90"/>
    <w:rsid w:val="003F7BFF"/>
    <w:rsid w:val="003F7CA1"/>
    <w:rsid w:val="003F7E2C"/>
    <w:rsid w:val="004003D6"/>
    <w:rsid w:val="00400436"/>
    <w:rsid w:val="00400842"/>
    <w:rsid w:val="00401055"/>
    <w:rsid w:val="0040107B"/>
    <w:rsid w:val="004010FE"/>
    <w:rsid w:val="004011BB"/>
    <w:rsid w:val="0040124D"/>
    <w:rsid w:val="004015B3"/>
    <w:rsid w:val="0040174A"/>
    <w:rsid w:val="0040188D"/>
    <w:rsid w:val="004018A9"/>
    <w:rsid w:val="00401A2B"/>
    <w:rsid w:val="00401C1B"/>
    <w:rsid w:val="0040232D"/>
    <w:rsid w:val="004023F9"/>
    <w:rsid w:val="0040241C"/>
    <w:rsid w:val="00402A2D"/>
    <w:rsid w:val="004031FD"/>
    <w:rsid w:val="00403366"/>
    <w:rsid w:val="004035FC"/>
    <w:rsid w:val="00403801"/>
    <w:rsid w:val="00403F44"/>
    <w:rsid w:val="00403FEB"/>
    <w:rsid w:val="004040EE"/>
    <w:rsid w:val="00404145"/>
    <w:rsid w:val="00404680"/>
    <w:rsid w:val="004059AE"/>
    <w:rsid w:val="00405EAA"/>
    <w:rsid w:val="0040619F"/>
    <w:rsid w:val="004064AD"/>
    <w:rsid w:val="004066F5"/>
    <w:rsid w:val="00406928"/>
    <w:rsid w:val="004069F8"/>
    <w:rsid w:val="004069FA"/>
    <w:rsid w:val="00407047"/>
    <w:rsid w:val="0040705A"/>
    <w:rsid w:val="00407688"/>
    <w:rsid w:val="004076E9"/>
    <w:rsid w:val="00407893"/>
    <w:rsid w:val="00407C81"/>
    <w:rsid w:val="00407CD1"/>
    <w:rsid w:val="00407E39"/>
    <w:rsid w:val="00410069"/>
    <w:rsid w:val="00410078"/>
    <w:rsid w:val="0041022F"/>
    <w:rsid w:val="004102F7"/>
    <w:rsid w:val="004108AA"/>
    <w:rsid w:val="004109B1"/>
    <w:rsid w:val="00410BA0"/>
    <w:rsid w:val="00410C64"/>
    <w:rsid w:val="00410FFC"/>
    <w:rsid w:val="0041107A"/>
    <w:rsid w:val="004114A3"/>
    <w:rsid w:val="00411ABF"/>
    <w:rsid w:val="00411B9B"/>
    <w:rsid w:val="00411C51"/>
    <w:rsid w:val="00411FC9"/>
    <w:rsid w:val="0041225A"/>
    <w:rsid w:val="004122BC"/>
    <w:rsid w:val="00412C5A"/>
    <w:rsid w:val="00412D89"/>
    <w:rsid w:val="00412D9C"/>
    <w:rsid w:val="00412FF4"/>
    <w:rsid w:val="0041303E"/>
    <w:rsid w:val="004130C3"/>
    <w:rsid w:val="0041316C"/>
    <w:rsid w:val="004132F0"/>
    <w:rsid w:val="0041345B"/>
    <w:rsid w:val="00413682"/>
    <w:rsid w:val="00413A0F"/>
    <w:rsid w:val="00413A73"/>
    <w:rsid w:val="00413CA0"/>
    <w:rsid w:val="00413EBE"/>
    <w:rsid w:val="00413EF5"/>
    <w:rsid w:val="00413FC1"/>
    <w:rsid w:val="00414037"/>
    <w:rsid w:val="00414048"/>
    <w:rsid w:val="00414112"/>
    <w:rsid w:val="00414185"/>
    <w:rsid w:val="00414480"/>
    <w:rsid w:val="0041466F"/>
    <w:rsid w:val="0041469E"/>
    <w:rsid w:val="004149A7"/>
    <w:rsid w:val="00414B2C"/>
    <w:rsid w:val="00414C8C"/>
    <w:rsid w:val="00414DE4"/>
    <w:rsid w:val="00414FBC"/>
    <w:rsid w:val="0041515B"/>
    <w:rsid w:val="00415217"/>
    <w:rsid w:val="00415423"/>
    <w:rsid w:val="004157A4"/>
    <w:rsid w:val="004157DC"/>
    <w:rsid w:val="00415A54"/>
    <w:rsid w:val="00415B6F"/>
    <w:rsid w:val="00415C17"/>
    <w:rsid w:val="00415D18"/>
    <w:rsid w:val="00415E04"/>
    <w:rsid w:val="00415E36"/>
    <w:rsid w:val="00416015"/>
    <w:rsid w:val="00416210"/>
    <w:rsid w:val="004162E8"/>
    <w:rsid w:val="00416475"/>
    <w:rsid w:val="00416821"/>
    <w:rsid w:val="00416911"/>
    <w:rsid w:val="00416A5E"/>
    <w:rsid w:val="00416C98"/>
    <w:rsid w:val="00416D9B"/>
    <w:rsid w:val="00416FD8"/>
    <w:rsid w:val="004174F4"/>
    <w:rsid w:val="004179BE"/>
    <w:rsid w:val="00417A5A"/>
    <w:rsid w:val="00417B75"/>
    <w:rsid w:val="00417BE9"/>
    <w:rsid w:val="00417E57"/>
    <w:rsid w:val="00420561"/>
    <w:rsid w:val="00420591"/>
    <w:rsid w:val="00420711"/>
    <w:rsid w:val="00420B46"/>
    <w:rsid w:val="00420C5A"/>
    <w:rsid w:val="00420D02"/>
    <w:rsid w:val="00420DE6"/>
    <w:rsid w:val="004210A2"/>
    <w:rsid w:val="0042146B"/>
    <w:rsid w:val="004214B3"/>
    <w:rsid w:val="004215C3"/>
    <w:rsid w:val="0042174F"/>
    <w:rsid w:val="0042189D"/>
    <w:rsid w:val="0042191C"/>
    <w:rsid w:val="0042198A"/>
    <w:rsid w:val="00421A6C"/>
    <w:rsid w:val="00421AF1"/>
    <w:rsid w:val="00421B07"/>
    <w:rsid w:val="00421FF5"/>
    <w:rsid w:val="00422129"/>
    <w:rsid w:val="004226F5"/>
    <w:rsid w:val="004228F9"/>
    <w:rsid w:val="00422993"/>
    <w:rsid w:val="004230D0"/>
    <w:rsid w:val="004234F2"/>
    <w:rsid w:val="00423AE9"/>
    <w:rsid w:val="00423B0C"/>
    <w:rsid w:val="00423C3B"/>
    <w:rsid w:val="00423E63"/>
    <w:rsid w:val="0042488B"/>
    <w:rsid w:val="00424BEB"/>
    <w:rsid w:val="00424CA0"/>
    <w:rsid w:val="00424F0D"/>
    <w:rsid w:val="00425029"/>
    <w:rsid w:val="004252E6"/>
    <w:rsid w:val="004253A0"/>
    <w:rsid w:val="0042548B"/>
    <w:rsid w:val="00425613"/>
    <w:rsid w:val="0042576D"/>
    <w:rsid w:val="00426123"/>
    <w:rsid w:val="00426309"/>
    <w:rsid w:val="004263A5"/>
    <w:rsid w:val="004265E6"/>
    <w:rsid w:val="00426618"/>
    <w:rsid w:val="00427199"/>
    <w:rsid w:val="004271DD"/>
    <w:rsid w:val="004274D6"/>
    <w:rsid w:val="00427512"/>
    <w:rsid w:val="004278C8"/>
    <w:rsid w:val="0042798C"/>
    <w:rsid w:val="00427BF3"/>
    <w:rsid w:val="00427CC1"/>
    <w:rsid w:val="00427E0C"/>
    <w:rsid w:val="00427EDC"/>
    <w:rsid w:val="00427F58"/>
    <w:rsid w:val="004301FA"/>
    <w:rsid w:val="004305F3"/>
    <w:rsid w:val="00430C03"/>
    <w:rsid w:val="00430E7F"/>
    <w:rsid w:val="004311AC"/>
    <w:rsid w:val="0043139D"/>
    <w:rsid w:val="0043141C"/>
    <w:rsid w:val="0043169F"/>
    <w:rsid w:val="00431716"/>
    <w:rsid w:val="00431AFA"/>
    <w:rsid w:val="00431DE7"/>
    <w:rsid w:val="00431ECD"/>
    <w:rsid w:val="004321D2"/>
    <w:rsid w:val="00432229"/>
    <w:rsid w:val="00432333"/>
    <w:rsid w:val="00432370"/>
    <w:rsid w:val="00432433"/>
    <w:rsid w:val="0043259C"/>
    <w:rsid w:val="00432792"/>
    <w:rsid w:val="004327E2"/>
    <w:rsid w:val="00432A25"/>
    <w:rsid w:val="00432B62"/>
    <w:rsid w:val="00432B76"/>
    <w:rsid w:val="00432B97"/>
    <w:rsid w:val="00432C65"/>
    <w:rsid w:val="00432E9A"/>
    <w:rsid w:val="00433600"/>
    <w:rsid w:val="004336BC"/>
    <w:rsid w:val="00433C77"/>
    <w:rsid w:val="0043415D"/>
    <w:rsid w:val="00434402"/>
    <w:rsid w:val="00434606"/>
    <w:rsid w:val="00434817"/>
    <w:rsid w:val="00434B8B"/>
    <w:rsid w:val="00434D55"/>
    <w:rsid w:val="00435159"/>
    <w:rsid w:val="00435512"/>
    <w:rsid w:val="00435677"/>
    <w:rsid w:val="0043569A"/>
    <w:rsid w:val="00435834"/>
    <w:rsid w:val="00435DEB"/>
    <w:rsid w:val="00435E44"/>
    <w:rsid w:val="0043602E"/>
    <w:rsid w:val="004362D6"/>
    <w:rsid w:val="004363ED"/>
    <w:rsid w:val="004368F9"/>
    <w:rsid w:val="00436D4B"/>
    <w:rsid w:val="00437052"/>
    <w:rsid w:val="00437161"/>
    <w:rsid w:val="00437274"/>
    <w:rsid w:val="00437386"/>
    <w:rsid w:val="004374D9"/>
    <w:rsid w:val="00437601"/>
    <w:rsid w:val="00437630"/>
    <w:rsid w:val="004377B6"/>
    <w:rsid w:val="004378C1"/>
    <w:rsid w:val="00437991"/>
    <w:rsid w:val="00437C37"/>
    <w:rsid w:val="00437C40"/>
    <w:rsid w:val="00437EC1"/>
    <w:rsid w:val="00440202"/>
    <w:rsid w:val="00440265"/>
    <w:rsid w:val="00440B38"/>
    <w:rsid w:val="00440D2C"/>
    <w:rsid w:val="00440DB3"/>
    <w:rsid w:val="00440F3F"/>
    <w:rsid w:val="00440F8A"/>
    <w:rsid w:val="00441445"/>
    <w:rsid w:val="0044162C"/>
    <w:rsid w:val="00441A45"/>
    <w:rsid w:val="00441A9A"/>
    <w:rsid w:val="00441AEF"/>
    <w:rsid w:val="00441D3D"/>
    <w:rsid w:val="00441E4D"/>
    <w:rsid w:val="004422C6"/>
    <w:rsid w:val="00442363"/>
    <w:rsid w:val="004424B9"/>
    <w:rsid w:val="00442631"/>
    <w:rsid w:val="00442686"/>
    <w:rsid w:val="00442DA5"/>
    <w:rsid w:val="004430DD"/>
    <w:rsid w:val="0044352B"/>
    <w:rsid w:val="0044365D"/>
    <w:rsid w:val="004437DC"/>
    <w:rsid w:val="004439A7"/>
    <w:rsid w:val="00443A2C"/>
    <w:rsid w:val="00443BD7"/>
    <w:rsid w:val="00443FE5"/>
    <w:rsid w:val="00444002"/>
    <w:rsid w:val="00444215"/>
    <w:rsid w:val="0044432D"/>
    <w:rsid w:val="0044483A"/>
    <w:rsid w:val="004448D1"/>
    <w:rsid w:val="00444C3C"/>
    <w:rsid w:val="00444F80"/>
    <w:rsid w:val="004451A3"/>
    <w:rsid w:val="004458E3"/>
    <w:rsid w:val="00445A08"/>
    <w:rsid w:val="00445B4B"/>
    <w:rsid w:val="00445DBA"/>
    <w:rsid w:val="00445E46"/>
    <w:rsid w:val="00445EF8"/>
    <w:rsid w:val="00446197"/>
    <w:rsid w:val="0044662F"/>
    <w:rsid w:val="00446874"/>
    <w:rsid w:val="00446A42"/>
    <w:rsid w:val="00446BEC"/>
    <w:rsid w:val="00446E04"/>
    <w:rsid w:val="00446F3E"/>
    <w:rsid w:val="00447097"/>
    <w:rsid w:val="004471B8"/>
    <w:rsid w:val="00447493"/>
    <w:rsid w:val="004475C4"/>
    <w:rsid w:val="0044782E"/>
    <w:rsid w:val="00447ACA"/>
    <w:rsid w:val="00447AED"/>
    <w:rsid w:val="00447E87"/>
    <w:rsid w:val="00447E9D"/>
    <w:rsid w:val="00447EFE"/>
    <w:rsid w:val="0045005B"/>
    <w:rsid w:val="0045047F"/>
    <w:rsid w:val="004504AE"/>
    <w:rsid w:val="0045065B"/>
    <w:rsid w:val="004509D4"/>
    <w:rsid w:val="00450B93"/>
    <w:rsid w:val="00450BD0"/>
    <w:rsid w:val="00450DCA"/>
    <w:rsid w:val="00451005"/>
    <w:rsid w:val="00451242"/>
    <w:rsid w:val="0045124B"/>
    <w:rsid w:val="00451763"/>
    <w:rsid w:val="004519BD"/>
    <w:rsid w:val="004519D0"/>
    <w:rsid w:val="00451B0E"/>
    <w:rsid w:val="00451C39"/>
    <w:rsid w:val="00451DEE"/>
    <w:rsid w:val="00452219"/>
    <w:rsid w:val="00452580"/>
    <w:rsid w:val="00452902"/>
    <w:rsid w:val="00452946"/>
    <w:rsid w:val="00452BB7"/>
    <w:rsid w:val="00452D2D"/>
    <w:rsid w:val="00452E41"/>
    <w:rsid w:val="00452F99"/>
    <w:rsid w:val="00453036"/>
    <w:rsid w:val="004532B6"/>
    <w:rsid w:val="0045335C"/>
    <w:rsid w:val="00453423"/>
    <w:rsid w:val="004534BA"/>
    <w:rsid w:val="00453775"/>
    <w:rsid w:val="00453B91"/>
    <w:rsid w:val="00453CBF"/>
    <w:rsid w:val="00453E71"/>
    <w:rsid w:val="00454339"/>
    <w:rsid w:val="00454354"/>
    <w:rsid w:val="00454657"/>
    <w:rsid w:val="00454832"/>
    <w:rsid w:val="00455131"/>
    <w:rsid w:val="00455153"/>
    <w:rsid w:val="00455873"/>
    <w:rsid w:val="00455A55"/>
    <w:rsid w:val="00455B42"/>
    <w:rsid w:val="00455BD3"/>
    <w:rsid w:val="00455D34"/>
    <w:rsid w:val="00456019"/>
    <w:rsid w:val="004560C7"/>
    <w:rsid w:val="004562CE"/>
    <w:rsid w:val="004563E1"/>
    <w:rsid w:val="00456680"/>
    <w:rsid w:val="00456C0E"/>
    <w:rsid w:val="00456E33"/>
    <w:rsid w:val="00456E7C"/>
    <w:rsid w:val="00457533"/>
    <w:rsid w:val="0045772C"/>
    <w:rsid w:val="00457798"/>
    <w:rsid w:val="00457CA5"/>
    <w:rsid w:val="00457E82"/>
    <w:rsid w:val="00457F5D"/>
    <w:rsid w:val="00460143"/>
    <w:rsid w:val="0046015E"/>
    <w:rsid w:val="004603A7"/>
    <w:rsid w:val="00460476"/>
    <w:rsid w:val="004604A5"/>
    <w:rsid w:val="004607B2"/>
    <w:rsid w:val="00460ACB"/>
    <w:rsid w:val="00460AE2"/>
    <w:rsid w:val="00460AFD"/>
    <w:rsid w:val="00460BEE"/>
    <w:rsid w:val="004612BF"/>
    <w:rsid w:val="0046135E"/>
    <w:rsid w:val="004614A3"/>
    <w:rsid w:val="00461527"/>
    <w:rsid w:val="004615B3"/>
    <w:rsid w:val="004616A1"/>
    <w:rsid w:val="00462096"/>
    <w:rsid w:val="0046210B"/>
    <w:rsid w:val="00462C9A"/>
    <w:rsid w:val="00462CF6"/>
    <w:rsid w:val="00462F90"/>
    <w:rsid w:val="00463206"/>
    <w:rsid w:val="0046374F"/>
    <w:rsid w:val="00463976"/>
    <w:rsid w:val="004639C8"/>
    <w:rsid w:val="004639E4"/>
    <w:rsid w:val="00463AA0"/>
    <w:rsid w:val="004640AE"/>
    <w:rsid w:val="00464127"/>
    <w:rsid w:val="00464610"/>
    <w:rsid w:val="004647E0"/>
    <w:rsid w:val="0046485E"/>
    <w:rsid w:val="004648EE"/>
    <w:rsid w:val="0046490C"/>
    <w:rsid w:val="00464919"/>
    <w:rsid w:val="00464936"/>
    <w:rsid w:val="00464CE0"/>
    <w:rsid w:val="00465087"/>
    <w:rsid w:val="00465416"/>
    <w:rsid w:val="00465470"/>
    <w:rsid w:val="00465548"/>
    <w:rsid w:val="00465773"/>
    <w:rsid w:val="004659C9"/>
    <w:rsid w:val="00465A9F"/>
    <w:rsid w:val="00465AC9"/>
    <w:rsid w:val="00465BB8"/>
    <w:rsid w:val="00465C9B"/>
    <w:rsid w:val="00465D73"/>
    <w:rsid w:val="00465DDD"/>
    <w:rsid w:val="004663F7"/>
    <w:rsid w:val="0046676E"/>
    <w:rsid w:val="00466ED7"/>
    <w:rsid w:val="00467181"/>
    <w:rsid w:val="00467389"/>
    <w:rsid w:val="00467585"/>
    <w:rsid w:val="00467637"/>
    <w:rsid w:val="004676EA"/>
    <w:rsid w:val="00467804"/>
    <w:rsid w:val="00467858"/>
    <w:rsid w:val="00467E45"/>
    <w:rsid w:val="00467F12"/>
    <w:rsid w:val="004703C4"/>
    <w:rsid w:val="00470720"/>
    <w:rsid w:val="00470A38"/>
    <w:rsid w:val="00470A3E"/>
    <w:rsid w:val="00470E9D"/>
    <w:rsid w:val="00471293"/>
    <w:rsid w:val="00471307"/>
    <w:rsid w:val="004716DA"/>
    <w:rsid w:val="00471C71"/>
    <w:rsid w:val="00471E8D"/>
    <w:rsid w:val="00472076"/>
    <w:rsid w:val="00472176"/>
    <w:rsid w:val="0047219F"/>
    <w:rsid w:val="004722AC"/>
    <w:rsid w:val="0047244A"/>
    <w:rsid w:val="00472F65"/>
    <w:rsid w:val="00472FAF"/>
    <w:rsid w:val="00472FCD"/>
    <w:rsid w:val="00473276"/>
    <w:rsid w:val="00473400"/>
    <w:rsid w:val="004737AB"/>
    <w:rsid w:val="004738B9"/>
    <w:rsid w:val="0047391F"/>
    <w:rsid w:val="0047392A"/>
    <w:rsid w:val="00473B84"/>
    <w:rsid w:val="00473B88"/>
    <w:rsid w:val="00474396"/>
    <w:rsid w:val="00474A61"/>
    <w:rsid w:val="00474ACF"/>
    <w:rsid w:val="00474C7D"/>
    <w:rsid w:val="00474D7B"/>
    <w:rsid w:val="00474DB6"/>
    <w:rsid w:val="004750D3"/>
    <w:rsid w:val="00475251"/>
    <w:rsid w:val="00475391"/>
    <w:rsid w:val="0047539F"/>
    <w:rsid w:val="00475520"/>
    <w:rsid w:val="0047574E"/>
    <w:rsid w:val="004759FC"/>
    <w:rsid w:val="00475A5C"/>
    <w:rsid w:val="00475A96"/>
    <w:rsid w:val="00476128"/>
    <w:rsid w:val="0047639A"/>
    <w:rsid w:val="00476890"/>
    <w:rsid w:val="00476C40"/>
    <w:rsid w:val="00476FBF"/>
    <w:rsid w:val="00477009"/>
    <w:rsid w:val="004771CF"/>
    <w:rsid w:val="00477265"/>
    <w:rsid w:val="004779FA"/>
    <w:rsid w:val="00477A15"/>
    <w:rsid w:val="00477B96"/>
    <w:rsid w:val="00477C6B"/>
    <w:rsid w:val="00477D3C"/>
    <w:rsid w:val="00477DDF"/>
    <w:rsid w:val="004804EA"/>
    <w:rsid w:val="00480862"/>
    <w:rsid w:val="004808A0"/>
    <w:rsid w:val="0048097F"/>
    <w:rsid w:val="00480A9F"/>
    <w:rsid w:val="00480DD6"/>
    <w:rsid w:val="00481653"/>
    <w:rsid w:val="00481829"/>
    <w:rsid w:val="00481956"/>
    <w:rsid w:val="00482196"/>
    <w:rsid w:val="004821D0"/>
    <w:rsid w:val="0048286E"/>
    <w:rsid w:val="00482C61"/>
    <w:rsid w:val="00483075"/>
    <w:rsid w:val="004835C1"/>
    <w:rsid w:val="00483711"/>
    <w:rsid w:val="00483822"/>
    <w:rsid w:val="00483846"/>
    <w:rsid w:val="00483B94"/>
    <w:rsid w:val="00483CBC"/>
    <w:rsid w:val="00484238"/>
    <w:rsid w:val="00484B71"/>
    <w:rsid w:val="00485057"/>
    <w:rsid w:val="00485136"/>
    <w:rsid w:val="004854CE"/>
    <w:rsid w:val="0048576B"/>
    <w:rsid w:val="00485876"/>
    <w:rsid w:val="00485A20"/>
    <w:rsid w:val="00485A5F"/>
    <w:rsid w:val="00485B77"/>
    <w:rsid w:val="00485D2B"/>
    <w:rsid w:val="00485DCD"/>
    <w:rsid w:val="004860E0"/>
    <w:rsid w:val="004865B3"/>
    <w:rsid w:val="0048676D"/>
    <w:rsid w:val="00486AAA"/>
    <w:rsid w:val="00486B08"/>
    <w:rsid w:val="00486E00"/>
    <w:rsid w:val="0048708E"/>
    <w:rsid w:val="004871AF"/>
    <w:rsid w:val="00487221"/>
    <w:rsid w:val="00487768"/>
    <w:rsid w:val="00487A2A"/>
    <w:rsid w:val="00487ACA"/>
    <w:rsid w:val="00487AEC"/>
    <w:rsid w:val="00487B39"/>
    <w:rsid w:val="00490040"/>
    <w:rsid w:val="004900CB"/>
    <w:rsid w:val="00490AF8"/>
    <w:rsid w:val="00490C5A"/>
    <w:rsid w:val="00491032"/>
    <w:rsid w:val="00491126"/>
    <w:rsid w:val="004911F2"/>
    <w:rsid w:val="00491343"/>
    <w:rsid w:val="0049138A"/>
    <w:rsid w:val="004913C1"/>
    <w:rsid w:val="004915AD"/>
    <w:rsid w:val="00491698"/>
    <w:rsid w:val="00491873"/>
    <w:rsid w:val="00491DDE"/>
    <w:rsid w:val="00491E1E"/>
    <w:rsid w:val="00492002"/>
    <w:rsid w:val="00492AFF"/>
    <w:rsid w:val="00492C24"/>
    <w:rsid w:val="00492DA7"/>
    <w:rsid w:val="00493032"/>
    <w:rsid w:val="0049329B"/>
    <w:rsid w:val="00493507"/>
    <w:rsid w:val="00493731"/>
    <w:rsid w:val="00493762"/>
    <w:rsid w:val="004937E8"/>
    <w:rsid w:val="00493C8E"/>
    <w:rsid w:val="00493EA1"/>
    <w:rsid w:val="004943C4"/>
    <w:rsid w:val="004947C0"/>
    <w:rsid w:val="004949DB"/>
    <w:rsid w:val="00494A3A"/>
    <w:rsid w:val="00494ADA"/>
    <w:rsid w:val="00495250"/>
    <w:rsid w:val="00495379"/>
    <w:rsid w:val="00495764"/>
    <w:rsid w:val="00495861"/>
    <w:rsid w:val="00495A8D"/>
    <w:rsid w:val="00495B01"/>
    <w:rsid w:val="00495D2C"/>
    <w:rsid w:val="00495EE0"/>
    <w:rsid w:val="0049609B"/>
    <w:rsid w:val="004963DB"/>
    <w:rsid w:val="004965DF"/>
    <w:rsid w:val="00496940"/>
    <w:rsid w:val="00496DDE"/>
    <w:rsid w:val="004972E8"/>
    <w:rsid w:val="00497563"/>
    <w:rsid w:val="0049758F"/>
    <w:rsid w:val="0049781F"/>
    <w:rsid w:val="00497830"/>
    <w:rsid w:val="004A0051"/>
    <w:rsid w:val="004A00DF"/>
    <w:rsid w:val="004A0332"/>
    <w:rsid w:val="004A0B94"/>
    <w:rsid w:val="004A0CBF"/>
    <w:rsid w:val="004A0D5F"/>
    <w:rsid w:val="004A0DE5"/>
    <w:rsid w:val="004A0E13"/>
    <w:rsid w:val="004A132C"/>
    <w:rsid w:val="004A135B"/>
    <w:rsid w:val="004A143A"/>
    <w:rsid w:val="004A151E"/>
    <w:rsid w:val="004A1688"/>
    <w:rsid w:val="004A19A5"/>
    <w:rsid w:val="004A1A17"/>
    <w:rsid w:val="004A1B1C"/>
    <w:rsid w:val="004A1BB6"/>
    <w:rsid w:val="004A1BEA"/>
    <w:rsid w:val="004A207C"/>
    <w:rsid w:val="004A224F"/>
    <w:rsid w:val="004A2828"/>
    <w:rsid w:val="004A2C86"/>
    <w:rsid w:val="004A330E"/>
    <w:rsid w:val="004A377A"/>
    <w:rsid w:val="004A37F6"/>
    <w:rsid w:val="004A3AAF"/>
    <w:rsid w:val="004A3B94"/>
    <w:rsid w:val="004A3DE8"/>
    <w:rsid w:val="004A3E5B"/>
    <w:rsid w:val="004A42DC"/>
    <w:rsid w:val="004A430F"/>
    <w:rsid w:val="004A4C44"/>
    <w:rsid w:val="004A4F81"/>
    <w:rsid w:val="004A5146"/>
    <w:rsid w:val="004A54AF"/>
    <w:rsid w:val="004A558A"/>
    <w:rsid w:val="004A5736"/>
    <w:rsid w:val="004A5DDC"/>
    <w:rsid w:val="004A61EF"/>
    <w:rsid w:val="004A62B8"/>
    <w:rsid w:val="004A63D7"/>
    <w:rsid w:val="004A6529"/>
    <w:rsid w:val="004A6A2A"/>
    <w:rsid w:val="004A6CBC"/>
    <w:rsid w:val="004A6CFA"/>
    <w:rsid w:val="004A6F0C"/>
    <w:rsid w:val="004A759F"/>
    <w:rsid w:val="004A7671"/>
    <w:rsid w:val="004B022B"/>
    <w:rsid w:val="004B022F"/>
    <w:rsid w:val="004B04C5"/>
    <w:rsid w:val="004B06CF"/>
    <w:rsid w:val="004B0959"/>
    <w:rsid w:val="004B107A"/>
    <w:rsid w:val="004B129C"/>
    <w:rsid w:val="004B12D0"/>
    <w:rsid w:val="004B17F6"/>
    <w:rsid w:val="004B196E"/>
    <w:rsid w:val="004B1E61"/>
    <w:rsid w:val="004B2176"/>
    <w:rsid w:val="004B2387"/>
    <w:rsid w:val="004B24A4"/>
    <w:rsid w:val="004B259C"/>
    <w:rsid w:val="004B2639"/>
    <w:rsid w:val="004B2683"/>
    <w:rsid w:val="004B28F7"/>
    <w:rsid w:val="004B2F4C"/>
    <w:rsid w:val="004B34DF"/>
    <w:rsid w:val="004B367E"/>
    <w:rsid w:val="004B3C78"/>
    <w:rsid w:val="004B41A9"/>
    <w:rsid w:val="004B43B2"/>
    <w:rsid w:val="004B443C"/>
    <w:rsid w:val="004B44BA"/>
    <w:rsid w:val="004B4685"/>
    <w:rsid w:val="004B4D38"/>
    <w:rsid w:val="004B4EC5"/>
    <w:rsid w:val="004B5073"/>
    <w:rsid w:val="004B5254"/>
    <w:rsid w:val="004B54D4"/>
    <w:rsid w:val="004B5519"/>
    <w:rsid w:val="004B565A"/>
    <w:rsid w:val="004B5815"/>
    <w:rsid w:val="004B5A88"/>
    <w:rsid w:val="004B5D8A"/>
    <w:rsid w:val="004B6023"/>
    <w:rsid w:val="004B6495"/>
    <w:rsid w:val="004B65B6"/>
    <w:rsid w:val="004B664E"/>
    <w:rsid w:val="004B6700"/>
    <w:rsid w:val="004B6780"/>
    <w:rsid w:val="004B698F"/>
    <w:rsid w:val="004B70CD"/>
    <w:rsid w:val="004B7297"/>
    <w:rsid w:val="004B7542"/>
    <w:rsid w:val="004B7892"/>
    <w:rsid w:val="004B79E5"/>
    <w:rsid w:val="004B7C2E"/>
    <w:rsid w:val="004B7DF6"/>
    <w:rsid w:val="004B7E0E"/>
    <w:rsid w:val="004B7F60"/>
    <w:rsid w:val="004C0156"/>
    <w:rsid w:val="004C02C9"/>
    <w:rsid w:val="004C03D7"/>
    <w:rsid w:val="004C053A"/>
    <w:rsid w:val="004C0698"/>
    <w:rsid w:val="004C082A"/>
    <w:rsid w:val="004C0A41"/>
    <w:rsid w:val="004C0C6F"/>
    <w:rsid w:val="004C0CB1"/>
    <w:rsid w:val="004C0DFE"/>
    <w:rsid w:val="004C1040"/>
    <w:rsid w:val="004C1447"/>
    <w:rsid w:val="004C186B"/>
    <w:rsid w:val="004C1904"/>
    <w:rsid w:val="004C19F8"/>
    <w:rsid w:val="004C1E2F"/>
    <w:rsid w:val="004C1E82"/>
    <w:rsid w:val="004C1E8C"/>
    <w:rsid w:val="004C2694"/>
    <w:rsid w:val="004C28D4"/>
    <w:rsid w:val="004C2B35"/>
    <w:rsid w:val="004C2CF0"/>
    <w:rsid w:val="004C2F7E"/>
    <w:rsid w:val="004C31E3"/>
    <w:rsid w:val="004C3426"/>
    <w:rsid w:val="004C3453"/>
    <w:rsid w:val="004C3714"/>
    <w:rsid w:val="004C3950"/>
    <w:rsid w:val="004C3CA6"/>
    <w:rsid w:val="004C3CD8"/>
    <w:rsid w:val="004C3D07"/>
    <w:rsid w:val="004C3F6A"/>
    <w:rsid w:val="004C3FC7"/>
    <w:rsid w:val="004C42DF"/>
    <w:rsid w:val="004C43C4"/>
    <w:rsid w:val="004C458B"/>
    <w:rsid w:val="004C462B"/>
    <w:rsid w:val="004C4660"/>
    <w:rsid w:val="004C4F0B"/>
    <w:rsid w:val="004C4F42"/>
    <w:rsid w:val="004C4FEB"/>
    <w:rsid w:val="004C5348"/>
    <w:rsid w:val="004C5387"/>
    <w:rsid w:val="004C5481"/>
    <w:rsid w:val="004C5648"/>
    <w:rsid w:val="004C56AD"/>
    <w:rsid w:val="004C57ED"/>
    <w:rsid w:val="004C5884"/>
    <w:rsid w:val="004C5A40"/>
    <w:rsid w:val="004C5E76"/>
    <w:rsid w:val="004C6238"/>
    <w:rsid w:val="004C6303"/>
    <w:rsid w:val="004C634A"/>
    <w:rsid w:val="004C63AE"/>
    <w:rsid w:val="004C6574"/>
    <w:rsid w:val="004C68AF"/>
    <w:rsid w:val="004C68B1"/>
    <w:rsid w:val="004C69FE"/>
    <w:rsid w:val="004C6A1C"/>
    <w:rsid w:val="004C6C24"/>
    <w:rsid w:val="004C6F68"/>
    <w:rsid w:val="004C6FF3"/>
    <w:rsid w:val="004C701C"/>
    <w:rsid w:val="004C7189"/>
    <w:rsid w:val="004C76FC"/>
    <w:rsid w:val="004C7B06"/>
    <w:rsid w:val="004C7C88"/>
    <w:rsid w:val="004D0363"/>
    <w:rsid w:val="004D0489"/>
    <w:rsid w:val="004D0751"/>
    <w:rsid w:val="004D07D5"/>
    <w:rsid w:val="004D091F"/>
    <w:rsid w:val="004D1149"/>
    <w:rsid w:val="004D1572"/>
    <w:rsid w:val="004D17A6"/>
    <w:rsid w:val="004D18C2"/>
    <w:rsid w:val="004D1AD5"/>
    <w:rsid w:val="004D1C6A"/>
    <w:rsid w:val="004D1DCF"/>
    <w:rsid w:val="004D1F8C"/>
    <w:rsid w:val="004D200D"/>
    <w:rsid w:val="004D210E"/>
    <w:rsid w:val="004D25F2"/>
    <w:rsid w:val="004D265D"/>
    <w:rsid w:val="004D2DA9"/>
    <w:rsid w:val="004D2E8A"/>
    <w:rsid w:val="004D3257"/>
    <w:rsid w:val="004D32A6"/>
    <w:rsid w:val="004D32E0"/>
    <w:rsid w:val="004D3533"/>
    <w:rsid w:val="004D36B2"/>
    <w:rsid w:val="004D36DC"/>
    <w:rsid w:val="004D3706"/>
    <w:rsid w:val="004D3907"/>
    <w:rsid w:val="004D3D7B"/>
    <w:rsid w:val="004D3ED3"/>
    <w:rsid w:val="004D3FA6"/>
    <w:rsid w:val="004D4094"/>
    <w:rsid w:val="004D40A1"/>
    <w:rsid w:val="004D40FD"/>
    <w:rsid w:val="004D4656"/>
    <w:rsid w:val="004D4689"/>
    <w:rsid w:val="004D4753"/>
    <w:rsid w:val="004D488E"/>
    <w:rsid w:val="004D4934"/>
    <w:rsid w:val="004D49A7"/>
    <w:rsid w:val="004D50B7"/>
    <w:rsid w:val="004D52DA"/>
    <w:rsid w:val="004D5540"/>
    <w:rsid w:val="004D576D"/>
    <w:rsid w:val="004D5890"/>
    <w:rsid w:val="004D5B6F"/>
    <w:rsid w:val="004D5C3D"/>
    <w:rsid w:val="004D61F9"/>
    <w:rsid w:val="004D669A"/>
    <w:rsid w:val="004D6741"/>
    <w:rsid w:val="004D698E"/>
    <w:rsid w:val="004D69BF"/>
    <w:rsid w:val="004D6E31"/>
    <w:rsid w:val="004D7165"/>
    <w:rsid w:val="004D7244"/>
    <w:rsid w:val="004D7488"/>
    <w:rsid w:val="004D7720"/>
    <w:rsid w:val="004D77D8"/>
    <w:rsid w:val="004D782C"/>
    <w:rsid w:val="004D7BB4"/>
    <w:rsid w:val="004D7D9F"/>
    <w:rsid w:val="004E00B2"/>
    <w:rsid w:val="004E01A5"/>
    <w:rsid w:val="004E0871"/>
    <w:rsid w:val="004E08D7"/>
    <w:rsid w:val="004E0A90"/>
    <w:rsid w:val="004E0C5C"/>
    <w:rsid w:val="004E0EB4"/>
    <w:rsid w:val="004E0EC3"/>
    <w:rsid w:val="004E10AB"/>
    <w:rsid w:val="004E12B8"/>
    <w:rsid w:val="004E1505"/>
    <w:rsid w:val="004E18AE"/>
    <w:rsid w:val="004E1CC7"/>
    <w:rsid w:val="004E1DAD"/>
    <w:rsid w:val="004E1F82"/>
    <w:rsid w:val="004E20B9"/>
    <w:rsid w:val="004E256D"/>
    <w:rsid w:val="004E25CF"/>
    <w:rsid w:val="004E26E0"/>
    <w:rsid w:val="004E2AEA"/>
    <w:rsid w:val="004E2B65"/>
    <w:rsid w:val="004E2C13"/>
    <w:rsid w:val="004E2E81"/>
    <w:rsid w:val="004E2FF0"/>
    <w:rsid w:val="004E30BA"/>
    <w:rsid w:val="004E318F"/>
    <w:rsid w:val="004E353B"/>
    <w:rsid w:val="004E35AD"/>
    <w:rsid w:val="004E37F7"/>
    <w:rsid w:val="004E3B43"/>
    <w:rsid w:val="004E3B73"/>
    <w:rsid w:val="004E40F6"/>
    <w:rsid w:val="004E4B76"/>
    <w:rsid w:val="004E4EA1"/>
    <w:rsid w:val="004E4EBE"/>
    <w:rsid w:val="004E4ED8"/>
    <w:rsid w:val="004E4F4D"/>
    <w:rsid w:val="004E5118"/>
    <w:rsid w:val="004E5496"/>
    <w:rsid w:val="004E5563"/>
    <w:rsid w:val="004E5A0B"/>
    <w:rsid w:val="004E6131"/>
    <w:rsid w:val="004E62AE"/>
    <w:rsid w:val="004E656F"/>
    <w:rsid w:val="004E6870"/>
    <w:rsid w:val="004E694C"/>
    <w:rsid w:val="004E6F65"/>
    <w:rsid w:val="004E72BB"/>
    <w:rsid w:val="004E7416"/>
    <w:rsid w:val="004E753E"/>
    <w:rsid w:val="004E7766"/>
    <w:rsid w:val="004E78BA"/>
    <w:rsid w:val="004E7BB7"/>
    <w:rsid w:val="004E7C09"/>
    <w:rsid w:val="004E7C4D"/>
    <w:rsid w:val="004F00B5"/>
    <w:rsid w:val="004F01BC"/>
    <w:rsid w:val="004F01DC"/>
    <w:rsid w:val="004F0313"/>
    <w:rsid w:val="004F086F"/>
    <w:rsid w:val="004F09CF"/>
    <w:rsid w:val="004F0A4A"/>
    <w:rsid w:val="004F0AEB"/>
    <w:rsid w:val="004F0DE3"/>
    <w:rsid w:val="004F0E4B"/>
    <w:rsid w:val="004F13A1"/>
    <w:rsid w:val="004F15F6"/>
    <w:rsid w:val="004F1812"/>
    <w:rsid w:val="004F199A"/>
    <w:rsid w:val="004F1D5A"/>
    <w:rsid w:val="004F21E0"/>
    <w:rsid w:val="004F2561"/>
    <w:rsid w:val="004F26BD"/>
    <w:rsid w:val="004F2913"/>
    <w:rsid w:val="004F2D1F"/>
    <w:rsid w:val="004F2DC7"/>
    <w:rsid w:val="004F2EC0"/>
    <w:rsid w:val="004F2EE6"/>
    <w:rsid w:val="004F2F86"/>
    <w:rsid w:val="004F2F87"/>
    <w:rsid w:val="004F3076"/>
    <w:rsid w:val="004F3438"/>
    <w:rsid w:val="004F3A23"/>
    <w:rsid w:val="004F3D38"/>
    <w:rsid w:val="004F3F8D"/>
    <w:rsid w:val="004F4345"/>
    <w:rsid w:val="004F45BB"/>
    <w:rsid w:val="004F46AC"/>
    <w:rsid w:val="004F544D"/>
    <w:rsid w:val="004F545F"/>
    <w:rsid w:val="004F55C6"/>
    <w:rsid w:val="004F58BD"/>
    <w:rsid w:val="004F5A79"/>
    <w:rsid w:val="004F632D"/>
    <w:rsid w:val="004F6617"/>
    <w:rsid w:val="004F6D6F"/>
    <w:rsid w:val="004F6FCA"/>
    <w:rsid w:val="004F708E"/>
    <w:rsid w:val="004F75A0"/>
    <w:rsid w:val="004F77DF"/>
    <w:rsid w:val="004F7948"/>
    <w:rsid w:val="004F7ED3"/>
    <w:rsid w:val="004F7FA0"/>
    <w:rsid w:val="00500784"/>
    <w:rsid w:val="005007BD"/>
    <w:rsid w:val="00500930"/>
    <w:rsid w:val="005010D5"/>
    <w:rsid w:val="00501105"/>
    <w:rsid w:val="00501225"/>
    <w:rsid w:val="005015ED"/>
    <w:rsid w:val="0050190F"/>
    <w:rsid w:val="005019E2"/>
    <w:rsid w:val="00501A5A"/>
    <w:rsid w:val="00501B09"/>
    <w:rsid w:val="005020BB"/>
    <w:rsid w:val="00502278"/>
    <w:rsid w:val="00502488"/>
    <w:rsid w:val="005025F8"/>
    <w:rsid w:val="005028D5"/>
    <w:rsid w:val="0050307D"/>
    <w:rsid w:val="005032FE"/>
    <w:rsid w:val="005033A6"/>
    <w:rsid w:val="00503405"/>
    <w:rsid w:val="0050368B"/>
    <w:rsid w:val="00503826"/>
    <w:rsid w:val="00503AB2"/>
    <w:rsid w:val="00503FA4"/>
    <w:rsid w:val="005041A2"/>
    <w:rsid w:val="0050463C"/>
    <w:rsid w:val="00504B45"/>
    <w:rsid w:val="00504B6D"/>
    <w:rsid w:val="00504C79"/>
    <w:rsid w:val="00504EE2"/>
    <w:rsid w:val="00505081"/>
    <w:rsid w:val="0050520E"/>
    <w:rsid w:val="00505253"/>
    <w:rsid w:val="005055C9"/>
    <w:rsid w:val="005056CD"/>
    <w:rsid w:val="005056FB"/>
    <w:rsid w:val="00505747"/>
    <w:rsid w:val="00505932"/>
    <w:rsid w:val="00506012"/>
    <w:rsid w:val="00506028"/>
    <w:rsid w:val="0050613C"/>
    <w:rsid w:val="005061A9"/>
    <w:rsid w:val="005061DC"/>
    <w:rsid w:val="00506268"/>
    <w:rsid w:val="0050660C"/>
    <w:rsid w:val="00506882"/>
    <w:rsid w:val="005069A5"/>
    <w:rsid w:val="00507008"/>
    <w:rsid w:val="00507093"/>
    <w:rsid w:val="00507207"/>
    <w:rsid w:val="00507408"/>
    <w:rsid w:val="005077C3"/>
    <w:rsid w:val="005077DD"/>
    <w:rsid w:val="00507B17"/>
    <w:rsid w:val="00507FBD"/>
    <w:rsid w:val="0051030C"/>
    <w:rsid w:val="0051084D"/>
    <w:rsid w:val="00510913"/>
    <w:rsid w:val="00510FA7"/>
    <w:rsid w:val="005110A3"/>
    <w:rsid w:val="00511179"/>
    <w:rsid w:val="00511211"/>
    <w:rsid w:val="005118F2"/>
    <w:rsid w:val="00511981"/>
    <w:rsid w:val="00511A78"/>
    <w:rsid w:val="00511EE6"/>
    <w:rsid w:val="005120A2"/>
    <w:rsid w:val="0051252A"/>
    <w:rsid w:val="00512721"/>
    <w:rsid w:val="005128DB"/>
    <w:rsid w:val="00512C8E"/>
    <w:rsid w:val="00512E5A"/>
    <w:rsid w:val="00512F75"/>
    <w:rsid w:val="005131EF"/>
    <w:rsid w:val="00513B73"/>
    <w:rsid w:val="00513E53"/>
    <w:rsid w:val="00513F9E"/>
    <w:rsid w:val="00513FC5"/>
    <w:rsid w:val="00514415"/>
    <w:rsid w:val="005147C3"/>
    <w:rsid w:val="00514E77"/>
    <w:rsid w:val="005153F8"/>
    <w:rsid w:val="005156A9"/>
    <w:rsid w:val="00515739"/>
    <w:rsid w:val="005158DB"/>
    <w:rsid w:val="00515F72"/>
    <w:rsid w:val="00516104"/>
    <w:rsid w:val="005165C1"/>
    <w:rsid w:val="005168C5"/>
    <w:rsid w:val="005169EA"/>
    <w:rsid w:val="00516D9B"/>
    <w:rsid w:val="00516FD3"/>
    <w:rsid w:val="005170FD"/>
    <w:rsid w:val="00517263"/>
    <w:rsid w:val="005172A5"/>
    <w:rsid w:val="00517466"/>
    <w:rsid w:val="00517476"/>
    <w:rsid w:val="0051787B"/>
    <w:rsid w:val="0051788C"/>
    <w:rsid w:val="005178B3"/>
    <w:rsid w:val="00517961"/>
    <w:rsid w:val="005179EC"/>
    <w:rsid w:val="00517AA0"/>
    <w:rsid w:val="00517E73"/>
    <w:rsid w:val="00517E7F"/>
    <w:rsid w:val="00517EB2"/>
    <w:rsid w:val="00520041"/>
    <w:rsid w:val="005200D7"/>
    <w:rsid w:val="00520151"/>
    <w:rsid w:val="005203EF"/>
    <w:rsid w:val="00520506"/>
    <w:rsid w:val="00520762"/>
    <w:rsid w:val="005209F5"/>
    <w:rsid w:val="00520BE3"/>
    <w:rsid w:val="00520C53"/>
    <w:rsid w:val="00520D7B"/>
    <w:rsid w:val="00520DAE"/>
    <w:rsid w:val="00520DC2"/>
    <w:rsid w:val="00520DED"/>
    <w:rsid w:val="00521058"/>
    <w:rsid w:val="005210FA"/>
    <w:rsid w:val="00521266"/>
    <w:rsid w:val="0052172B"/>
    <w:rsid w:val="00522327"/>
    <w:rsid w:val="00522330"/>
    <w:rsid w:val="00522427"/>
    <w:rsid w:val="00522489"/>
    <w:rsid w:val="0052282A"/>
    <w:rsid w:val="00522984"/>
    <w:rsid w:val="00522ACA"/>
    <w:rsid w:val="00522E76"/>
    <w:rsid w:val="00522EF8"/>
    <w:rsid w:val="0052326A"/>
    <w:rsid w:val="00523664"/>
    <w:rsid w:val="005238DC"/>
    <w:rsid w:val="00523BA0"/>
    <w:rsid w:val="00523BAC"/>
    <w:rsid w:val="00523CDA"/>
    <w:rsid w:val="00523EB8"/>
    <w:rsid w:val="00523ED8"/>
    <w:rsid w:val="0052455B"/>
    <w:rsid w:val="005247AF"/>
    <w:rsid w:val="005247C2"/>
    <w:rsid w:val="00524BE0"/>
    <w:rsid w:val="00524EDF"/>
    <w:rsid w:val="00525041"/>
    <w:rsid w:val="005253CE"/>
    <w:rsid w:val="00525707"/>
    <w:rsid w:val="0052572F"/>
    <w:rsid w:val="005259D6"/>
    <w:rsid w:val="0052618E"/>
    <w:rsid w:val="005264B0"/>
    <w:rsid w:val="005266EE"/>
    <w:rsid w:val="00526A69"/>
    <w:rsid w:val="00526B2C"/>
    <w:rsid w:val="00526C46"/>
    <w:rsid w:val="00526CB1"/>
    <w:rsid w:val="00526DA0"/>
    <w:rsid w:val="00527408"/>
    <w:rsid w:val="005274FA"/>
    <w:rsid w:val="00527508"/>
    <w:rsid w:val="00527655"/>
    <w:rsid w:val="005279C6"/>
    <w:rsid w:val="00527A39"/>
    <w:rsid w:val="00527BEB"/>
    <w:rsid w:val="00527F2C"/>
    <w:rsid w:val="0053000F"/>
    <w:rsid w:val="00530203"/>
    <w:rsid w:val="0053024B"/>
    <w:rsid w:val="005302B7"/>
    <w:rsid w:val="005302C3"/>
    <w:rsid w:val="00530303"/>
    <w:rsid w:val="00530311"/>
    <w:rsid w:val="005305DC"/>
    <w:rsid w:val="005307C1"/>
    <w:rsid w:val="005308E6"/>
    <w:rsid w:val="005309AE"/>
    <w:rsid w:val="00530A08"/>
    <w:rsid w:val="00530CE1"/>
    <w:rsid w:val="00531241"/>
    <w:rsid w:val="00531691"/>
    <w:rsid w:val="005317A4"/>
    <w:rsid w:val="00531902"/>
    <w:rsid w:val="005324B8"/>
    <w:rsid w:val="005326F9"/>
    <w:rsid w:val="00532832"/>
    <w:rsid w:val="0053289A"/>
    <w:rsid w:val="005329E0"/>
    <w:rsid w:val="00532A85"/>
    <w:rsid w:val="00532C9F"/>
    <w:rsid w:val="00532CB2"/>
    <w:rsid w:val="00533146"/>
    <w:rsid w:val="0053371A"/>
    <w:rsid w:val="00533C29"/>
    <w:rsid w:val="00533D34"/>
    <w:rsid w:val="005340E9"/>
    <w:rsid w:val="00534182"/>
    <w:rsid w:val="00534544"/>
    <w:rsid w:val="0053492D"/>
    <w:rsid w:val="00534B62"/>
    <w:rsid w:val="00534BA2"/>
    <w:rsid w:val="00534D0A"/>
    <w:rsid w:val="00534DFA"/>
    <w:rsid w:val="00534E2F"/>
    <w:rsid w:val="00534E47"/>
    <w:rsid w:val="00534F29"/>
    <w:rsid w:val="005354EA"/>
    <w:rsid w:val="00535615"/>
    <w:rsid w:val="00535B5D"/>
    <w:rsid w:val="00536017"/>
    <w:rsid w:val="0053668B"/>
    <w:rsid w:val="005366B3"/>
    <w:rsid w:val="0053696D"/>
    <w:rsid w:val="00536E86"/>
    <w:rsid w:val="0053729C"/>
    <w:rsid w:val="00537440"/>
    <w:rsid w:val="005375D8"/>
    <w:rsid w:val="00537645"/>
    <w:rsid w:val="005376EA"/>
    <w:rsid w:val="005400E2"/>
    <w:rsid w:val="00540150"/>
    <w:rsid w:val="00540391"/>
    <w:rsid w:val="005406B1"/>
    <w:rsid w:val="005408C9"/>
    <w:rsid w:val="00540EB4"/>
    <w:rsid w:val="00540ED5"/>
    <w:rsid w:val="0054100E"/>
    <w:rsid w:val="005414C6"/>
    <w:rsid w:val="0054169E"/>
    <w:rsid w:val="0054171F"/>
    <w:rsid w:val="00541906"/>
    <w:rsid w:val="0054206B"/>
    <w:rsid w:val="0054233B"/>
    <w:rsid w:val="0054249C"/>
    <w:rsid w:val="0054265D"/>
    <w:rsid w:val="005428A1"/>
    <w:rsid w:val="005428F2"/>
    <w:rsid w:val="00542BCB"/>
    <w:rsid w:val="0054362F"/>
    <w:rsid w:val="00543CFF"/>
    <w:rsid w:val="00543F8D"/>
    <w:rsid w:val="0054407C"/>
    <w:rsid w:val="00544081"/>
    <w:rsid w:val="0054410B"/>
    <w:rsid w:val="00544A57"/>
    <w:rsid w:val="00544C3A"/>
    <w:rsid w:val="00545029"/>
    <w:rsid w:val="0054527D"/>
    <w:rsid w:val="005457CB"/>
    <w:rsid w:val="00545AC7"/>
    <w:rsid w:val="00545FCA"/>
    <w:rsid w:val="00546172"/>
    <w:rsid w:val="00546199"/>
    <w:rsid w:val="005462D0"/>
    <w:rsid w:val="00546548"/>
    <w:rsid w:val="00546D75"/>
    <w:rsid w:val="00546E8B"/>
    <w:rsid w:val="00547156"/>
    <w:rsid w:val="005471E5"/>
    <w:rsid w:val="00547256"/>
    <w:rsid w:val="00547601"/>
    <w:rsid w:val="005477E4"/>
    <w:rsid w:val="00547A0F"/>
    <w:rsid w:val="00547DD1"/>
    <w:rsid w:val="00547ED0"/>
    <w:rsid w:val="00547F83"/>
    <w:rsid w:val="00550073"/>
    <w:rsid w:val="0055017A"/>
    <w:rsid w:val="005503CB"/>
    <w:rsid w:val="005508BE"/>
    <w:rsid w:val="00550948"/>
    <w:rsid w:val="00550A45"/>
    <w:rsid w:val="00550D7D"/>
    <w:rsid w:val="00550DCC"/>
    <w:rsid w:val="0055100A"/>
    <w:rsid w:val="005511B4"/>
    <w:rsid w:val="00551755"/>
    <w:rsid w:val="005519E4"/>
    <w:rsid w:val="00551CFD"/>
    <w:rsid w:val="00551E4D"/>
    <w:rsid w:val="00551FAE"/>
    <w:rsid w:val="00552032"/>
    <w:rsid w:val="005524AA"/>
    <w:rsid w:val="0055254D"/>
    <w:rsid w:val="0055267B"/>
    <w:rsid w:val="005528BD"/>
    <w:rsid w:val="00552EDE"/>
    <w:rsid w:val="00552FA5"/>
    <w:rsid w:val="00552FE3"/>
    <w:rsid w:val="0055308D"/>
    <w:rsid w:val="005531EE"/>
    <w:rsid w:val="00553BF8"/>
    <w:rsid w:val="00553C1A"/>
    <w:rsid w:val="00554112"/>
    <w:rsid w:val="005542F4"/>
    <w:rsid w:val="005543E7"/>
    <w:rsid w:val="005543F8"/>
    <w:rsid w:val="005544E2"/>
    <w:rsid w:val="005547FC"/>
    <w:rsid w:val="00554BEA"/>
    <w:rsid w:val="00554CF2"/>
    <w:rsid w:val="00554D80"/>
    <w:rsid w:val="005551B8"/>
    <w:rsid w:val="005557B3"/>
    <w:rsid w:val="005557C4"/>
    <w:rsid w:val="00555CA7"/>
    <w:rsid w:val="00555CBB"/>
    <w:rsid w:val="00555D93"/>
    <w:rsid w:val="00555EAA"/>
    <w:rsid w:val="005561BC"/>
    <w:rsid w:val="00556354"/>
    <w:rsid w:val="0055642B"/>
    <w:rsid w:val="00556454"/>
    <w:rsid w:val="00556463"/>
    <w:rsid w:val="0055654E"/>
    <w:rsid w:val="005567A0"/>
    <w:rsid w:val="00556BEB"/>
    <w:rsid w:val="00556D7D"/>
    <w:rsid w:val="00556FD2"/>
    <w:rsid w:val="00557003"/>
    <w:rsid w:val="0055707C"/>
    <w:rsid w:val="005571CF"/>
    <w:rsid w:val="00557234"/>
    <w:rsid w:val="0055725A"/>
    <w:rsid w:val="005576D5"/>
    <w:rsid w:val="0055797A"/>
    <w:rsid w:val="00557A17"/>
    <w:rsid w:val="00557D99"/>
    <w:rsid w:val="00557DDF"/>
    <w:rsid w:val="00557E93"/>
    <w:rsid w:val="00557F26"/>
    <w:rsid w:val="0056029C"/>
    <w:rsid w:val="0056053C"/>
    <w:rsid w:val="005608EE"/>
    <w:rsid w:val="00560929"/>
    <w:rsid w:val="00560CFD"/>
    <w:rsid w:val="00560F6B"/>
    <w:rsid w:val="005619DC"/>
    <w:rsid w:val="00561B30"/>
    <w:rsid w:val="00561C50"/>
    <w:rsid w:val="00561DE1"/>
    <w:rsid w:val="00561E4D"/>
    <w:rsid w:val="005620CA"/>
    <w:rsid w:val="005620EB"/>
    <w:rsid w:val="0056233E"/>
    <w:rsid w:val="00562589"/>
    <w:rsid w:val="00562C4C"/>
    <w:rsid w:val="00562CC0"/>
    <w:rsid w:val="00562E8C"/>
    <w:rsid w:val="0056354A"/>
    <w:rsid w:val="00563607"/>
    <w:rsid w:val="00563AAB"/>
    <w:rsid w:val="00563B50"/>
    <w:rsid w:val="00563C76"/>
    <w:rsid w:val="00563E1A"/>
    <w:rsid w:val="0056404C"/>
    <w:rsid w:val="005640C2"/>
    <w:rsid w:val="00564256"/>
    <w:rsid w:val="00564296"/>
    <w:rsid w:val="005642E6"/>
    <w:rsid w:val="0056449D"/>
    <w:rsid w:val="005649D2"/>
    <w:rsid w:val="00564C06"/>
    <w:rsid w:val="00564D40"/>
    <w:rsid w:val="00564F34"/>
    <w:rsid w:val="00564F8D"/>
    <w:rsid w:val="0056538B"/>
    <w:rsid w:val="00565C60"/>
    <w:rsid w:val="00566024"/>
    <w:rsid w:val="0056609E"/>
    <w:rsid w:val="00566511"/>
    <w:rsid w:val="005665B2"/>
    <w:rsid w:val="005665BA"/>
    <w:rsid w:val="00566A54"/>
    <w:rsid w:val="00566B6E"/>
    <w:rsid w:val="00566ED4"/>
    <w:rsid w:val="005673EE"/>
    <w:rsid w:val="00567EE8"/>
    <w:rsid w:val="00567F84"/>
    <w:rsid w:val="00567FC4"/>
    <w:rsid w:val="005702B7"/>
    <w:rsid w:val="00570320"/>
    <w:rsid w:val="00570382"/>
    <w:rsid w:val="00570527"/>
    <w:rsid w:val="0057075E"/>
    <w:rsid w:val="00570D8C"/>
    <w:rsid w:val="00570E74"/>
    <w:rsid w:val="00570FDD"/>
    <w:rsid w:val="00571548"/>
    <w:rsid w:val="0057188B"/>
    <w:rsid w:val="00571B7D"/>
    <w:rsid w:val="00571C8A"/>
    <w:rsid w:val="005724F2"/>
    <w:rsid w:val="00572542"/>
    <w:rsid w:val="00572728"/>
    <w:rsid w:val="00572970"/>
    <w:rsid w:val="00572DAD"/>
    <w:rsid w:val="005730A0"/>
    <w:rsid w:val="0057327C"/>
    <w:rsid w:val="005737FF"/>
    <w:rsid w:val="00573EBD"/>
    <w:rsid w:val="00573F08"/>
    <w:rsid w:val="00574562"/>
    <w:rsid w:val="00574781"/>
    <w:rsid w:val="00574C69"/>
    <w:rsid w:val="00574E83"/>
    <w:rsid w:val="0057520E"/>
    <w:rsid w:val="0057560F"/>
    <w:rsid w:val="00575970"/>
    <w:rsid w:val="0057597F"/>
    <w:rsid w:val="00575C9D"/>
    <w:rsid w:val="00576236"/>
    <w:rsid w:val="00576315"/>
    <w:rsid w:val="005765DB"/>
    <w:rsid w:val="005766A8"/>
    <w:rsid w:val="00576A63"/>
    <w:rsid w:val="00576B6A"/>
    <w:rsid w:val="00576BA0"/>
    <w:rsid w:val="00576C4C"/>
    <w:rsid w:val="00576CF4"/>
    <w:rsid w:val="00576D24"/>
    <w:rsid w:val="00576E37"/>
    <w:rsid w:val="00576FAE"/>
    <w:rsid w:val="00576FCF"/>
    <w:rsid w:val="0057704E"/>
    <w:rsid w:val="0057712E"/>
    <w:rsid w:val="005771CB"/>
    <w:rsid w:val="005773DF"/>
    <w:rsid w:val="005775BD"/>
    <w:rsid w:val="00577673"/>
    <w:rsid w:val="00577A16"/>
    <w:rsid w:val="00577CCA"/>
    <w:rsid w:val="00577D4A"/>
    <w:rsid w:val="00580271"/>
    <w:rsid w:val="005804D9"/>
    <w:rsid w:val="00580AD3"/>
    <w:rsid w:val="00580BA9"/>
    <w:rsid w:val="00580BEE"/>
    <w:rsid w:val="0058104A"/>
    <w:rsid w:val="0058141A"/>
    <w:rsid w:val="00581450"/>
    <w:rsid w:val="00581793"/>
    <w:rsid w:val="00581ACF"/>
    <w:rsid w:val="00581EC3"/>
    <w:rsid w:val="005823B9"/>
    <w:rsid w:val="005824F4"/>
    <w:rsid w:val="0058267B"/>
    <w:rsid w:val="00582A86"/>
    <w:rsid w:val="00582AE4"/>
    <w:rsid w:val="00582B96"/>
    <w:rsid w:val="00582E18"/>
    <w:rsid w:val="005832CC"/>
    <w:rsid w:val="0058330E"/>
    <w:rsid w:val="005833D0"/>
    <w:rsid w:val="00583501"/>
    <w:rsid w:val="00583877"/>
    <w:rsid w:val="005839C7"/>
    <w:rsid w:val="00583E8D"/>
    <w:rsid w:val="00584202"/>
    <w:rsid w:val="0058420A"/>
    <w:rsid w:val="00584280"/>
    <w:rsid w:val="005843A0"/>
    <w:rsid w:val="0058480A"/>
    <w:rsid w:val="005848BE"/>
    <w:rsid w:val="0058498B"/>
    <w:rsid w:val="00584A7B"/>
    <w:rsid w:val="00584B0A"/>
    <w:rsid w:val="0058541C"/>
    <w:rsid w:val="00585A35"/>
    <w:rsid w:val="00585BAE"/>
    <w:rsid w:val="00586118"/>
    <w:rsid w:val="005863D3"/>
    <w:rsid w:val="005865E9"/>
    <w:rsid w:val="00586747"/>
    <w:rsid w:val="00586AFD"/>
    <w:rsid w:val="00586BC9"/>
    <w:rsid w:val="00586CC9"/>
    <w:rsid w:val="00586E90"/>
    <w:rsid w:val="00586E95"/>
    <w:rsid w:val="00586FA2"/>
    <w:rsid w:val="00587349"/>
    <w:rsid w:val="005873C9"/>
    <w:rsid w:val="00587954"/>
    <w:rsid w:val="00587A32"/>
    <w:rsid w:val="00587A39"/>
    <w:rsid w:val="00587B22"/>
    <w:rsid w:val="00587BAD"/>
    <w:rsid w:val="00587D58"/>
    <w:rsid w:val="00587DB4"/>
    <w:rsid w:val="00590866"/>
    <w:rsid w:val="0059099E"/>
    <w:rsid w:val="00590C27"/>
    <w:rsid w:val="00590C45"/>
    <w:rsid w:val="00590CD2"/>
    <w:rsid w:val="00590DB4"/>
    <w:rsid w:val="00590E7C"/>
    <w:rsid w:val="0059146C"/>
    <w:rsid w:val="005916AB"/>
    <w:rsid w:val="00591727"/>
    <w:rsid w:val="00591917"/>
    <w:rsid w:val="00591EF8"/>
    <w:rsid w:val="00592099"/>
    <w:rsid w:val="0059214E"/>
    <w:rsid w:val="0059221F"/>
    <w:rsid w:val="00592259"/>
    <w:rsid w:val="0059234E"/>
    <w:rsid w:val="00592413"/>
    <w:rsid w:val="0059246D"/>
    <w:rsid w:val="0059259A"/>
    <w:rsid w:val="00592AA9"/>
    <w:rsid w:val="00593019"/>
    <w:rsid w:val="0059306E"/>
    <w:rsid w:val="005936CF"/>
    <w:rsid w:val="005936F8"/>
    <w:rsid w:val="00593C8A"/>
    <w:rsid w:val="00593D8F"/>
    <w:rsid w:val="00593E36"/>
    <w:rsid w:val="005942F9"/>
    <w:rsid w:val="00594374"/>
    <w:rsid w:val="005943FF"/>
    <w:rsid w:val="005946AC"/>
    <w:rsid w:val="00594E91"/>
    <w:rsid w:val="005950CC"/>
    <w:rsid w:val="0059518B"/>
    <w:rsid w:val="0059524B"/>
    <w:rsid w:val="0059537B"/>
    <w:rsid w:val="005953FB"/>
    <w:rsid w:val="00595898"/>
    <w:rsid w:val="0059593A"/>
    <w:rsid w:val="00595B03"/>
    <w:rsid w:val="00595F33"/>
    <w:rsid w:val="005963E3"/>
    <w:rsid w:val="00596545"/>
    <w:rsid w:val="00596964"/>
    <w:rsid w:val="00596D0A"/>
    <w:rsid w:val="005970F2"/>
    <w:rsid w:val="0059769C"/>
    <w:rsid w:val="00597A24"/>
    <w:rsid w:val="00597A47"/>
    <w:rsid w:val="00597F54"/>
    <w:rsid w:val="00597FA1"/>
    <w:rsid w:val="005A0196"/>
    <w:rsid w:val="005A0294"/>
    <w:rsid w:val="005A070A"/>
    <w:rsid w:val="005A081E"/>
    <w:rsid w:val="005A089A"/>
    <w:rsid w:val="005A0B53"/>
    <w:rsid w:val="005A0D8B"/>
    <w:rsid w:val="005A1797"/>
    <w:rsid w:val="005A201D"/>
    <w:rsid w:val="005A220A"/>
    <w:rsid w:val="005A23FB"/>
    <w:rsid w:val="005A26BE"/>
    <w:rsid w:val="005A2711"/>
    <w:rsid w:val="005A2883"/>
    <w:rsid w:val="005A289A"/>
    <w:rsid w:val="005A2904"/>
    <w:rsid w:val="005A2BA0"/>
    <w:rsid w:val="005A2C95"/>
    <w:rsid w:val="005A2FE3"/>
    <w:rsid w:val="005A31A4"/>
    <w:rsid w:val="005A34AB"/>
    <w:rsid w:val="005A3893"/>
    <w:rsid w:val="005A390E"/>
    <w:rsid w:val="005A3A51"/>
    <w:rsid w:val="005A440D"/>
    <w:rsid w:val="005A45EB"/>
    <w:rsid w:val="005A47E4"/>
    <w:rsid w:val="005A482E"/>
    <w:rsid w:val="005A48E3"/>
    <w:rsid w:val="005A4A00"/>
    <w:rsid w:val="005A527A"/>
    <w:rsid w:val="005A5397"/>
    <w:rsid w:val="005A53A5"/>
    <w:rsid w:val="005A53AD"/>
    <w:rsid w:val="005A5652"/>
    <w:rsid w:val="005A5676"/>
    <w:rsid w:val="005A5BD6"/>
    <w:rsid w:val="005A5C6A"/>
    <w:rsid w:val="005A5FE8"/>
    <w:rsid w:val="005A6119"/>
    <w:rsid w:val="005A6742"/>
    <w:rsid w:val="005A6836"/>
    <w:rsid w:val="005A6A39"/>
    <w:rsid w:val="005A6CDB"/>
    <w:rsid w:val="005A6E4B"/>
    <w:rsid w:val="005A6EC1"/>
    <w:rsid w:val="005A6F01"/>
    <w:rsid w:val="005A71BC"/>
    <w:rsid w:val="005A72B4"/>
    <w:rsid w:val="005A73DB"/>
    <w:rsid w:val="005A7A49"/>
    <w:rsid w:val="005A7A8F"/>
    <w:rsid w:val="005B00F5"/>
    <w:rsid w:val="005B036A"/>
    <w:rsid w:val="005B0964"/>
    <w:rsid w:val="005B0C12"/>
    <w:rsid w:val="005B106F"/>
    <w:rsid w:val="005B10FB"/>
    <w:rsid w:val="005B1248"/>
    <w:rsid w:val="005B13B5"/>
    <w:rsid w:val="005B1470"/>
    <w:rsid w:val="005B16C2"/>
    <w:rsid w:val="005B17EB"/>
    <w:rsid w:val="005B183F"/>
    <w:rsid w:val="005B1C4C"/>
    <w:rsid w:val="005B1CBB"/>
    <w:rsid w:val="005B2070"/>
    <w:rsid w:val="005B2429"/>
    <w:rsid w:val="005B24AF"/>
    <w:rsid w:val="005B2761"/>
    <w:rsid w:val="005B2774"/>
    <w:rsid w:val="005B286B"/>
    <w:rsid w:val="005B29BB"/>
    <w:rsid w:val="005B2B10"/>
    <w:rsid w:val="005B2DA5"/>
    <w:rsid w:val="005B2DAD"/>
    <w:rsid w:val="005B303B"/>
    <w:rsid w:val="005B34E5"/>
    <w:rsid w:val="005B3624"/>
    <w:rsid w:val="005B38FF"/>
    <w:rsid w:val="005B3944"/>
    <w:rsid w:val="005B3A1E"/>
    <w:rsid w:val="005B3E63"/>
    <w:rsid w:val="005B3EC0"/>
    <w:rsid w:val="005B405C"/>
    <w:rsid w:val="005B4604"/>
    <w:rsid w:val="005B467D"/>
    <w:rsid w:val="005B46D5"/>
    <w:rsid w:val="005B46FD"/>
    <w:rsid w:val="005B4748"/>
    <w:rsid w:val="005B4DA6"/>
    <w:rsid w:val="005B4F71"/>
    <w:rsid w:val="005B5028"/>
    <w:rsid w:val="005B50B2"/>
    <w:rsid w:val="005B5221"/>
    <w:rsid w:val="005B52BB"/>
    <w:rsid w:val="005B5B06"/>
    <w:rsid w:val="005B5E81"/>
    <w:rsid w:val="005B5EEE"/>
    <w:rsid w:val="005B5FFF"/>
    <w:rsid w:val="005B60B6"/>
    <w:rsid w:val="005B63BE"/>
    <w:rsid w:val="005B65DC"/>
    <w:rsid w:val="005B692A"/>
    <w:rsid w:val="005B6DB7"/>
    <w:rsid w:val="005B6FCD"/>
    <w:rsid w:val="005B7027"/>
    <w:rsid w:val="005B7060"/>
    <w:rsid w:val="005B70B6"/>
    <w:rsid w:val="005B72D4"/>
    <w:rsid w:val="005B7589"/>
    <w:rsid w:val="005B7670"/>
    <w:rsid w:val="005B76A0"/>
    <w:rsid w:val="005B7C85"/>
    <w:rsid w:val="005B7D00"/>
    <w:rsid w:val="005B7F48"/>
    <w:rsid w:val="005C0389"/>
    <w:rsid w:val="005C0714"/>
    <w:rsid w:val="005C114F"/>
    <w:rsid w:val="005C1496"/>
    <w:rsid w:val="005C17FA"/>
    <w:rsid w:val="005C186D"/>
    <w:rsid w:val="005C1B83"/>
    <w:rsid w:val="005C1C48"/>
    <w:rsid w:val="005C1E3D"/>
    <w:rsid w:val="005C1EF3"/>
    <w:rsid w:val="005C21F8"/>
    <w:rsid w:val="005C2314"/>
    <w:rsid w:val="005C24A1"/>
    <w:rsid w:val="005C314D"/>
    <w:rsid w:val="005C35CA"/>
    <w:rsid w:val="005C36CD"/>
    <w:rsid w:val="005C38B5"/>
    <w:rsid w:val="005C3BC3"/>
    <w:rsid w:val="005C3BE2"/>
    <w:rsid w:val="005C3EC1"/>
    <w:rsid w:val="005C42D7"/>
    <w:rsid w:val="005C4307"/>
    <w:rsid w:val="005C44E3"/>
    <w:rsid w:val="005C47CA"/>
    <w:rsid w:val="005C4AA7"/>
    <w:rsid w:val="005C4F01"/>
    <w:rsid w:val="005C504A"/>
    <w:rsid w:val="005C516C"/>
    <w:rsid w:val="005C516E"/>
    <w:rsid w:val="005C526B"/>
    <w:rsid w:val="005C526D"/>
    <w:rsid w:val="005C56BD"/>
    <w:rsid w:val="005C587A"/>
    <w:rsid w:val="005C5A10"/>
    <w:rsid w:val="005C5A4C"/>
    <w:rsid w:val="005C5A55"/>
    <w:rsid w:val="005C5AB4"/>
    <w:rsid w:val="005C5C27"/>
    <w:rsid w:val="005C5C5B"/>
    <w:rsid w:val="005C6066"/>
    <w:rsid w:val="005C60AB"/>
    <w:rsid w:val="005C61B6"/>
    <w:rsid w:val="005C61CC"/>
    <w:rsid w:val="005C62E4"/>
    <w:rsid w:val="005C661F"/>
    <w:rsid w:val="005C6913"/>
    <w:rsid w:val="005C6A24"/>
    <w:rsid w:val="005C6A39"/>
    <w:rsid w:val="005C6E97"/>
    <w:rsid w:val="005C70D6"/>
    <w:rsid w:val="005C729B"/>
    <w:rsid w:val="005C73DA"/>
    <w:rsid w:val="005C790A"/>
    <w:rsid w:val="005C799F"/>
    <w:rsid w:val="005C7AAC"/>
    <w:rsid w:val="005C7E01"/>
    <w:rsid w:val="005D044D"/>
    <w:rsid w:val="005D06A4"/>
    <w:rsid w:val="005D0910"/>
    <w:rsid w:val="005D0A84"/>
    <w:rsid w:val="005D0D3A"/>
    <w:rsid w:val="005D0D57"/>
    <w:rsid w:val="005D0FD8"/>
    <w:rsid w:val="005D108C"/>
    <w:rsid w:val="005D1554"/>
    <w:rsid w:val="005D1819"/>
    <w:rsid w:val="005D1E54"/>
    <w:rsid w:val="005D1E56"/>
    <w:rsid w:val="005D24D1"/>
    <w:rsid w:val="005D251A"/>
    <w:rsid w:val="005D2645"/>
    <w:rsid w:val="005D273A"/>
    <w:rsid w:val="005D2A81"/>
    <w:rsid w:val="005D2CCB"/>
    <w:rsid w:val="005D2D8E"/>
    <w:rsid w:val="005D2DE1"/>
    <w:rsid w:val="005D30F3"/>
    <w:rsid w:val="005D3279"/>
    <w:rsid w:val="005D35C4"/>
    <w:rsid w:val="005D361B"/>
    <w:rsid w:val="005D3636"/>
    <w:rsid w:val="005D384D"/>
    <w:rsid w:val="005D386A"/>
    <w:rsid w:val="005D38AB"/>
    <w:rsid w:val="005D3A35"/>
    <w:rsid w:val="005D3BFD"/>
    <w:rsid w:val="005D3F15"/>
    <w:rsid w:val="005D41A3"/>
    <w:rsid w:val="005D443E"/>
    <w:rsid w:val="005D4769"/>
    <w:rsid w:val="005D47BF"/>
    <w:rsid w:val="005D48F1"/>
    <w:rsid w:val="005D4ABC"/>
    <w:rsid w:val="005D4DD5"/>
    <w:rsid w:val="005D50EC"/>
    <w:rsid w:val="005D52C8"/>
    <w:rsid w:val="005D52D7"/>
    <w:rsid w:val="005D550E"/>
    <w:rsid w:val="005D5D1D"/>
    <w:rsid w:val="005D5F25"/>
    <w:rsid w:val="005D61B2"/>
    <w:rsid w:val="005D65BD"/>
    <w:rsid w:val="005D65C2"/>
    <w:rsid w:val="005D6922"/>
    <w:rsid w:val="005D69E8"/>
    <w:rsid w:val="005D6B77"/>
    <w:rsid w:val="005D6B7D"/>
    <w:rsid w:val="005D6BCF"/>
    <w:rsid w:val="005D6EB8"/>
    <w:rsid w:val="005D7866"/>
    <w:rsid w:val="005D7872"/>
    <w:rsid w:val="005D7891"/>
    <w:rsid w:val="005D799E"/>
    <w:rsid w:val="005D7A6E"/>
    <w:rsid w:val="005D7DA3"/>
    <w:rsid w:val="005E01F7"/>
    <w:rsid w:val="005E0437"/>
    <w:rsid w:val="005E052C"/>
    <w:rsid w:val="005E0B9D"/>
    <w:rsid w:val="005E0CCD"/>
    <w:rsid w:val="005E0CF6"/>
    <w:rsid w:val="005E128B"/>
    <w:rsid w:val="005E12A9"/>
    <w:rsid w:val="005E1786"/>
    <w:rsid w:val="005E1912"/>
    <w:rsid w:val="005E1C39"/>
    <w:rsid w:val="005E1C9B"/>
    <w:rsid w:val="005E1DDB"/>
    <w:rsid w:val="005E1FE4"/>
    <w:rsid w:val="005E2118"/>
    <w:rsid w:val="005E251A"/>
    <w:rsid w:val="005E25B2"/>
    <w:rsid w:val="005E2729"/>
    <w:rsid w:val="005E272A"/>
    <w:rsid w:val="005E29C3"/>
    <w:rsid w:val="005E29F5"/>
    <w:rsid w:val="005E2A5E"/>
    <w:rsid w:val="005E2B96"/>
    <w:rsid w:val="005E2EB6"/>
    <w:rsid w:val="005E2F9C"/>
    <w:rsid w:val="005E3178"/>
    <w:rsid w:val="005E32E9"/>
    <w:rsid w:val="005E3360"/>
    <w:rsid w:val="005E33EF"/>
    <w:rsid w:val="005E36BD"/>
    <w:rsid w:val="005E370A"/>
    <w:rsid w:val="005E3719"/>
    <w:rsid w:val="005E379C"/>
    <w:rsid w:val="005E3927"/>
    <w:rsid w:val="005E3A2C"/>
    <w:rsid w:val="005E3AD4"/>
    <w:rsid w:val="005E4297"/>
    <w:rsid w:val="005E42BB"/>
    <w:rsid w:val="005E4337"/>
    <w:rsid w:val="005E44C2"/>
    <w:rsid w:val="005E4918"/>
    <w:rsid w:val="005E4947"/>
    <w:rsid w:val="005E4BA0"/>
    <w:rsid w:val="005E4C93"/>
    <w:rsid w:val="005E4C9C"/>
    <w:rsid w:val="005E50EB"/>
    <w:rsid w:val="005E51F4"/>
    <w:rsid w:val="005E549D"/>
    <w:rsid w:val="005E556E"/>
    <w:rsid w:val="005E55F3"/>
    <w:rsid w:val="005E57E9"/>
    <w:rsid w:val="005E5EBB"/>
    <w:rsid w:val="005E5F97"/>
    <w:rsid w:val="005E6378"/>
    <w:rsid w:val="005E675E"/>
    <w:rsid w:val="005E6CE1"/>
    <w:rsid w:val="005E7291"/>
    <w:rsid w:val="005E73CA"/>
    <w:rsid w:val="005E73DB"/>
    <w:rsid w:val="005E749F"/>
    <w:rsid w:val="005E75EA"/>
    <w:rsid w:val="005E77EA"/>
    <w:rsid w:val="005E7D9A"/>
    <w:rsid w:val="005E7F27"/>
    <w:rsid w:val="005F009C"/>
    <w:rsid w:val="005F0572"/>
    <w:rsid w:val="005F05D2"/>
    <w:rsid w:val="005F08C9"/>
    <w:rsid w:val="005F0F11"/>
    <w:rsid w:val="005F1224"/>
    <w:rsid w:val="005F130B"/>
    <w:rsid w:val="005F13AF"/>
    <w:rsid w:val="005F1A63"/>
    <w:rsid w:val="005F1D5C"/>
    <w:rsid w:val="005F20E8"/>
    <w:rsid w:val="005F23FF"/>
    <w:rsid w:val="005F26A9"/>
    <w:rsid w:val="005F28F0"/>
    <w:rsid w:val="005F2BF6"/>
    <w:rsid w:val="005F2DF5"/>
    <w:rsid w:val="005F3114"/>
    <w:rsid w:val="005F31E5"/>
    <w:rsid w:val="005F35FE"/>
    <w:rsid w:val="005F3669"/>
    <w:rsid w:val="005F38EF"/>
    <w:rsid w:val="005F3B55"/>
    <w:rsid w:val="005F3D8A"/>
    <w:rsid w:val="005F3F63"/>
    <w:rsid w:val="005F3F8D"/>
    <w:rsid w:val="005F4022"/>
    <w:rsid w:val="005F4A81"/>
    <w:rsid w:val="005F4BB4"/>
    <w:rsid w:val="005F52F7"/>
    <w:rsid w:val="005F5585"/>
    <w:rsid w:val="005F56A7"/>
    <w:rsid w:val="005F59AC"/>
    <w:rsid w:val="005F6104"/>
    <w:rsid w:val="005F6589"/>
    <w:rsid w:val="005F6599"/>
    <w:rsid w:val="005F6636"/>
    <w:rsid w:val="005F6934"/>
    <w:rsid w:val="005F699C"/>
    <w:rsid w:val="005F6C30"/>
    <w:rsid w:val="005F719D"/>
    <w:rsid w:val="005F71F3"/>
    <w:rsid w:val="005F733A"/>
    <w:rsid w:val="005F7558"/>
    <w:rsid w:val="005F7A56"/>
    <w:rsid w:val="005F7AA1"/>
    <w:rsid w:val="005F7C9F"/>
    <w:rsid w:val="005F7DAB"/>
    <w:rsid w:val="005F7E3F"/>
    <w:rsid w:val="005F7F3C"/>
    <w:rsid w:val="0060000F"/>
    <w:rsid w:val="00600118"/>
    <w:rsid w:val="0060011B"/>
    <w:rsid w:val="0060052E"/>
    <w:rsid w:val="00600820"/>
    <w:rsid w:val="006009F0"/>
    <w:rsid w:val="00601035"/>
    <w:rsid w:val="00601134"/>
    <w:rsid w:val="00601420"/>
    <w:rsid w:val="006015CA"/>
    <w:rsid w:val="00601792"/>
    <w:rsid w:val="00601C54"/>
    <w:rsid w:val="006026AF"/>
    <w:rsid w:val="00602A04"/>
    <w:rsid w:val="00602EEB"/>
    <w:rsid w:val="00603171"/>
    <w:rsid w:val="00603291"/>
    <w:rsid w:val="006032F4"/>
    <w:rsid w:val="0060363A"/>
    <w:rsid w:val="006037B6"/>
    <w:rsid w:val="00603A44"/>
    <w:rsid w:val="00603F08"/>
    <w:rsid w:val="00603F9F"/>
    <w:rsid w:val="0060488C"/>
    <w:rsid w:val="006048DE"/>
    <w:rsid w:val="00604A62"/>
    <w:rsid w:val="00604B3B"/>
    <w:rsid w:val="00604C27"/>
    <w:rsid w:val="006050F1"/>
    <w:rsid w:val="0060516B"/>
    <w:rsid w:val="006055CE"/>
    <w:rsid w:val="0060564A"/>
    <w:rsid w:val="006056D5"/>
    <w:rsid w:val="006057A2"/>
    <w:rsid w:val="00605CF0"/>
    <w:rsid w:val="00605E14"/>
    <w:rsid w:val="00605F10"/>
    <w:rsid w:val="006063D1"/>
    <w:rsid w:val="006066DF"/>
    <w:rsid w:val="00606816"/>
    <w:rsid w:val="006068E5"/>
    <w:rsid w:val="006070B1"/>
    <w:rsid w:val="00607790"/>
    <w:rsid w:val="00607B20"/>
    <w:rsid w:val="00607CD3"/>
    <w:rsid w:val="00607DA9"/>
    <w:rsid w:val="00607EDB"/>
    <w:rsid w:val="00610134"/>
    <w:rsid w:val="00610213"/>
    <w:rsid w:val="00610278"/>
    <w:rsid w:val="006102C3"/>
    <w:rsid w:val="006102CA"/>
    <w:rsid w:val="00610597"/>
    <w:rsid w:val="0061069E"/>
    <w:rsid w:val="00610962"/>
    <w:rsid w:val="00610987"/>
    <w:rsid w:val="0061123D"/>
    <w:rsid w:val="0061211C"/>
    <w:rsid w:val="006123A1"/>
    <w:rsid w:val="00612594"/>
    <w:rsid w:val="00612773"/>
    <w:rsid w:val="006128B8"/>
    <w:rsid w:val="006128BA"/>
    <w:rsid w:val="00612B48"/>
    <w:rsid w:val="00612D41"/>
    <w:rsid w:val="00612F99"/>
    <w:rsid w:val="006130C8"/>
    <w:rsid w:val="00613393"/>
    <w:rsid w:val="00613477"/>
    <w:rsid w:val="006135E6"/>
    <w:rsid w:val="0061370D"/>
    <w:rsid w:val="0061371E"/>
    <w:rsid w:val="00613B99"/>
    <w:rsid w:val="006140BA"/>
    <w:rsid w:val="00614201"/>
    <w:rsid w:val="006145B4"/>
    <w:rsid w:val="00614646"/>
    <w:rsid w:val="00614967"/>
    <w:rsid w:val="006149A2"/>
    <w:rsid w:val="00614B62"/>
    <w:rsid w:val="00614E47"/>
    <w:rsid w:val="00614E7C"/>
    <w:rsid w:val="00614F7B"/>
    <w:rsid w:val="0061520C"/>
    <w:rsid w:val="00615570"/>
    <w:rsid w:val="00615A78"/>
    <w:rsid w:val="00615D39"/>
    <w:rsid w:val="00615E3B"/>
    <w:rsid w:val="0061607D"/>
    <w:rsid w:val="0061637F"/>
    <w:rsid w:val="00616A0A"/>
    <w:rsid w:val="00616F37"/>
    <w:rsid w:val="00616FEC"/>
    <w:rsid w:val="0061774A"/>
    <w:rsid w:val="006178F5"/>
    <w:rsid w:val="00617917"/>
    <w:rsid w:val="006179FE"/>
    <w:rsid w:val="00617A3B"/>
    <w:rsid w:val="00617CF4"/>
    <w:rsid w:val="00617D49"/>
    <w:rsid w:val="006201FB"/>
    <w:rsid w:val="006204A5"/>
    <w:rsid w:val="00620795"/>
    <w:rsid w:val="0062079C"/>
    <w:rsid w:val="00620CDD"/>
    <w:rsid w:val="00620D33"/>
    <w:rsid w:val="00620E50"/>
    <w:rsid w:val="00620E89"/>
    <w:rsid w:val="00620EB9"/>
    <w:rsid w:val="0062138F"/>
    <w:rsid w:val="00621A95"/>
    <w:rsid w:val="00621E91"/>
    <w:rsid w:val="00622112"/>
    <w:rsid w:val="006221AB"/>
    <w:rsid w:val="006224DB"/>
    <w:rsid w:val="006225A6"/>
    <w:rsid w:val="006226A4"/>
    <w:rsid w:val="00622A74"/>
    <w:rsid w:val="006231B9"/>
    <w:rsid w:val="006232FE"/>
    <w:rsid w:val="00623698"/>
    <w:rsid w:val="0062369A"/>
    <w:rsid w:val="006239D3"/>
    <w:rsid w:val="0062484F"/>
    <w:rsid w:val="006248AD"/>
    <w:rsid w:val="006249B5"/>
    <w:rsid w:val="00624C4C"/>
    <w:rsid w:val="0062510A"/>
    <w:rsid w:val="0062544F"/>
    <w:rsid w:val="006259BB"/>
    <w:rsid w:val="00625A06"/>
    <w:rsid w:val="006262CC"/>
    <w:rsid w:val="00626634"/>
    <w:rsid w:val="00626696"/>
    <w:rsid w:val="00626847"/>
    <w:rsid w:val="00626AC1"/>
    <w:rsid w:val="00626C0B"/>
    <w:rsid w:val="00626DA1"/>
    <w:rsid w:val="00627A1B"/>
    <w:rsid w:val="00627CDC"/>
    <w:rsid w:val="00627D77"/>
    <w:rsid w:val="006301E7"/>
    <w:rsid w:val="00630436"/>
    <w:rsid w:val="0063043C"/>
    <w:rsid w:val="00630B21"/>
    <w:rsid w:val="006310B5"/>
    <w:rsid w:val="00631149"/>
    <w:rsid w:val="00631194"/>
    <w:rsid w:val="0063143C"/>
    <w:rsid w:val="00631873"/>
    <w:rsid w:val="00631B16"/>
    <w:rsid w:val="00631B1F"/>
    <w:rsid w:val="00631E77"/>
    <w:rsid w:val="006322F1"/>
    <w:rsid w:val="0063268D"/>
    <w:rsid w:val="006327CE"/>
    <w:rsid w:val="006327CF"/>
    <w:rsid w:val="00632A01"/>
    <w:rsid w:val="00632C8D"/>
    <w:rsid w:val="00633E55"/>
    <w:rsid w:val="00633EB5"/>
    <w:rsid w:val="00633EE0"/>
    <w:rsid w:val="00634084"/>
    <w:rsid w:val="006342DF"/>
    <w:rsid w:val="006346EC"/>
    <w:rsid w:val="006349F0"/>
    <w:rsid w:val="00634ACF"/>
    <w:rsid w:val="00634AFB"/>
    <w:rsid w:val="00635006"/>
    <w:rsid w:val="00635BB9"/>
    <w:rsid w:val="00635C68"/>
    <w:rsid w:val="00635E28"/>
    <w:rsid w:val="00635F2A"/>
    <w:rsid w:val="00635F31"/>
    <w:rsid w:val="0063613F"/>
    <w:rsid w:val="006364C6"/>
    <w:rsid w:val="00636870"/>
    <w:rsid w:val="00636F0B"/>
    <w:rsid w:val="00636FA7"/>
    <w:rsid w:val="006370F0"/>
    <w:rsid w:val="006371FB"/>
    <w:rsid w:val="0063749C"/>
    <w:rsid w:val="0063754D"/>
    <w:rsid w:val="006376E6"/>
    <w:rsid w:val="00637760"/>
    <w:rsid w:val="00637AA5"/>
    <w:rsid w:val="00637B53"/>
    <w:rsid w:val="00637C4B"/>
    <w:rsid w:val="00637E13"/>
    <w:rsid w:val="0064073A"/>
    <w:rsid w:val="00640AFA"/>
    <w:rsid w:val="00640B18"/>
    <w:rsid w:val="00640BFF"/>
    <w:rsid w:val="00640F66"/>
    <w:rsid w:val="00640FAD"/>
    <w:rsid w:val="00641213"/>
    <w:rsid w:val="00641296"/>
    <w:rsid w:val="00641918"/>
    <w:rsid w:val="00641D9E"/>
    <w:rsid w:val="00641E7A"/>
    <w:rsid w:val="00641FD0"/>
    <w:rsid w:val="00642784"/>
    <w:rsid w:val="00642A03"/>
    <w:rsid w:val="00642C6D"/>
    <w:rsid w:val="00642CB7"/>
    <w:rsid w:val="00642D24"/>
    <w:rsid w:val="006430E2"/>
    <w:rsid w:val="006434E3"/>
    <w:rsid w:val="0064352A"/>
    <w:rsid w:val="0064371D"/>
    <w:rsid w:val="00643B10"/>
    <w:rsid w:val="00643CF4"/>
    <w:rsid w:val="00643D4A"/>
    <w:rsid w:val="006440D6"/>
    <w:rsid w:val="00644627"/>
    <w:rsid w:val="006451C0"/>
    <w:rsid w:val="006452F5"/>
    <w:rsid w:val="00645BB0"/>
    <w:rsid w:val="00646094"/>
    <w:rsid w:val="00646263"/>
    <w:rsid w:val="00646410"/>
    <w:rsid w:val="0064657F"/>
    <w:rsid w:val="00646A4F"/>
    <w:rsid w:val="00646A54"/>
    <w:rsid w:val="00646AEE"/>
    <w:rsid w:val="00646D08"/>
    <w:rsid w:val="00646DF5"/>
    <w:rsid w:val="006474DF"/>
    <w:rsid w:val="006474E0"/>
    <w:rsid w:val="00647BEF"/>
    <w:rsid w:val="00647E4A"/>
    <w:rsid w:val="00647E5D"/>
    <w:rsid w:val="00650064"/>
    <w:rsid w:val="00650315"/>
    <w:rsid w:val="00650363"/>
    <w:rsid w:val="00650417"/>
    <w:rsid w:val="0065058C"/>
    <w:rsid w:val="00650669"/>
    <w:rsid w:val="0065104E"/>
    <w:rsid w:val="006511CC"/>
    <w:rsid w:val="0065124D"/>
    <w:rsid w:val="006513CA"/>
    <w:rsid w:val="006515A7"/>
    <w:rsid w:val="0065192B"/>
    <w:rsid w:val="00651C7B"/>
    <w:rsid w:val="00651E65"/>
    <w:rsid w:val="006520CA"/>
    <w:rsid w:val="006523C2"/>
    <w:rsid w:val="006526C0"/>
    <w:rsid w:val="00652A1F"/>
    <w:rsid w:val="0065335F"/>
    <w:rsid w:val="00653ECB"/>
    <w:rsid w:val="00653FF2"/>
    <w:rsid w:val="00654031"/>
    <w:rsid w:val="00654227"/>
    <w:rsid w:val="006542D3"/>
    <w:rsid w:val="006543C5"/>
    <w:rsid w:val="00654614"/>
    <w:rsid w:val="0065484A"/>
    <w:rsid w:val="006549EE"/>
    <w:rsid w:val="00654E32"/>
    <w:rsid w:val="006550FD"/>
    <w:rsid w:val="00655207"/>
    <w:rsid w:val="006553A8"/>
    <w:rsid w:val="00655410"/>
    <w:rsid w:val="00655451"/>
    <w:rsid w:val="0065559C"/>
    <w:rsid w:val="00655ABA"/>
    <w:rsid w:val="00655F79"/>
    <w:rsid w:val="00656023"/>
    <w:rsid w:val="00656157"/>
    <w:rsid w:val="0065621D"/>
    <w:rsid w:val="00656224"/>
    <w:rsid w:val="00656330"/>
    <w:rsid w:val="0065651F"/>
    <w:rsid w:val="00656703"/>
    <w:rsid w:val="00656721"/>
    <w:rsid w:val="0065709A"/>
    <w:rsid w:val="00657228"/>
    <w:rsid w:val="00657258"/>
    <w:rsid w:val="00657586"/>
    <w:rsid w:val="0065763C"/>
    <w:rsid w:val="00660306"/>
    <w:rsid w:val="0066062D"/>
    <w:rsid w:val="00660A4E"/>
    <w:rsid w:val="00660C3C"/>
    <w:rsid w:val="00660DF2"/>
    <w:rsid w:val="006610B4"/>
    <w:rsid w:val="006610D7"/>
    <w:rsid w:val="0066116A"/>
    <w:rsid w:val="006614D8"/>
    <w:rsid w:val="006615DC"/>
    <w:rsid w:val="00661656"/>
    <w:rsid w:val="00661BEF"/>
    <w:rsid w:val="00661E72"/>
    <w:rsid w:val="0066206A"/>
    <w:rsid w:val="0066249B"/>
    <w:rsid w:val="00662838"/>
    <w:rsid w:val="00662A7D"/>
    <w:rsid w:val="00662BDB"/>
    <w:rsid w:val="00662FC2"/>
    <w:rsid w:val="006638AD"/>
    <w:rsid w:val="00663DB4"/>
    <w:rsid w:val="006649CB"/>
    <w:rsid w:val="006649EA"/>
    <w:rsid w:val="00664B75"/>
    <w:rsid w:val="006650D9"/>
    <w:rsid w:val="0066544B"/>
    <w:rsid w:val="006655C4"/>
    <w:rsid w:val="0066569B"/>
    <w:rsid w:val="00665AD6"/>
    <w:rsid w:val="00665BA7"/>
    <w:rsid w:val="00665FDF"/>
    <w:rsid w:val="0066651D"/>
    <w:rsid w:val="006669BA"/>
    <w:rsid w:val="00666AB7"/>
    <w:rsid w:val="00666BF7"/>
    <w:rsid w:val="00666C0E"/>
    <w:rsid w:val="00666E16"/>
    <w:rsid w:val="00666E89"/>
    <w:rsid w:val="00666F5E"/>
    <w:rsid w:val="00666F6E"/>
    <w:rsid w:val="006671D9"/>
    <w:rsid w:val="0066764F"/>
    <w:rsid w:val="00667731"/>
    <w:rsid w:val="006677EB"/>
    <w:rsid w:val="00667C5C"/>
    <w:rsid w:val="00667D58"/>
    <w:rsid w:val="00667E30"/>
    <w:rsid w:val="00667EA9"/>
    <w:rsid w:val="00670177"/>
    <w:rsid w:val="00670409"/>
    <w:rsid w:val="006705C3"/>
    <w:rsid w:val="00670BB4"/>
    <w:rsid w:val="00670C11"/>
    <w:rsid w:val="00670C47"/>
    <w:rsid w:val="00670E28"/>
    <w:rsid w:val="00670E8D"/>
    <w:rsid w:val="00670EF7"/>
    <w:rsid w:val="00670FFC"/>
    <w:rsid w:val="0067101E"/>
    <w:rsid w:val="00671137"/>
    <w:rsid w:val="00671156"/>
    <w:rsid w:val="006711EA"/>
    <w:rsid w:val="0067121C"/>
    <w:rsid w:val="00671443"/>
    <w:rsid w:val="0067163D"/>
    <w:rsid w:val="00671685"/>
    <w:rsid w:val="00671743"/>
    <w:rsid w:val="00671970"/>
    <w:rsid w:val="00671A5C"/>
    <w:rsid w:val="00671A9B"/>
    <w:rsid w:val="00671B0C"/>
    <w:rsid w:val="00671D43"/>
    <w:rsid w:val="00671DC7"/>
    <w:rsid w:val="00671F95"/>
    <w:rsid w:val="00671F9C"/>
    <w:rsid w:val="006721DB"/>
    <w:rsid w:val="00672209"/>
    <w:rsid w:val="00672253"/>
    <w:rsid w:val="006722D6"/>
    <w:rsid w:val="00672712"/>
    <w:rsid w:val="006727BF"/>
    <w:rsid w:val="00672837"/>
    <w:rsid w:val="006728D2"/>
    <w:rsid w:val="00672F9B"/>
    <w:rsid w:val="006732F0"/>
    <w:rsid w:val="006733BB"/>
    <w:rsid w:val="006734C5"/>
    <w:rsid w:val="00673675"/>
    <w:rsid w:val="00673811"/>
    <w:rsid w:val="006738D8"/>
    <w:rsid w:val="006739EF"/>
    <w:rsid w:val="00673A8E"/>
    <w:rsid w:val="00673ED2"/>
    <w:rsid w:val="00674187"/>
    <w:rsid w:val="0067425E"/>
    <w:rsid w:val="0067427F"/>
    <w:rsid w:val="00674457"/>
    <w:rsid w:val="0067446B"/>
    <w:rsid w:val="00674592"/>
    <w:rsid w:val="0067459F"/>
    <w:rsid w:val="006750E5"/>
    <w:rsid w:val="00675272"/>
    <w:rsid w:val="0067529C"/>
    <w:rsid w:val="006752AB"/>
    <w:rsid w:val="00675388"/>
    <w:rsid w:val="00675ABA"/>
    <w:rsid w:val="00675F76"/>
    <w:rsid w:val="006764F6"/>
    <w:rsid w:val="00676A75"/>
    <w:rsid w:val="00676C61"/>
    <w:rsid w:val="00676F37"/>
    <w:rsid w:val="00677202"/>
    <w:rsid w:val="00677291"/>
    <w:rsid w:val="00677376"/>
    <w:rsid w:val="006777A3"/>
    <w:rsid w:val="00677A28"/>
    <w:rsid w:val="00677C39"/>
    <w:rsid w:val="00677D76"/>
    <w:rsid w:val="00677E23"/>
    <w:rsid w:val="006801C8"/>
    <w:rsid w:val="006802E6"/>
    <w:rsid w:val="00680417"/>
    <w:rsid w:val="0068041A"/>
    <w:rsid w:val="00680ED7"/>
    <w:rsid w:val="0068113D"/>
    <w:rsid w:val="00681247"/>
    <w:rsid w:val="00681375"/>
    <w:rsid w:val="00681398"/>
    <w:rsid w:val="006816EB"/>
    <w:rsid w:val="00681A3D"/>
    <w:rsid w:val="00681D09"/>
    <w:rsid w:val="00681F43"/>
    <w:rsid w:val="0068200A"/>
    <w:rsid w:val="006823EF"/>
    <w:rsid w:val="00682440"/>
    <w:rsid w:val="006826FD"/>
    <w:rsid w:val="006829A4"/>
    <w:rsid w:val="00682A27"/>
    <w:rsid w:val="00682AAE"/>
    <w:rsid w:val="00682EA1"/>
    <w:rsid w:val="00682EFC"/>
    <w:rsid w:val="0068310A"/>
    <w:rsid w:val="00683287"/>
    <w:rsid w:val="00683298"/>
    <w:rsid w:val="00683380"/>
    <w:rsid w:val="0068394E"/>
    <w:rsid w:val="0068398B"/>
    <w:rsid w:val="006839BC"/>
    <w:rsid w:val="00683ECC"/>
    <w:rsid w:val="00683F3A"/>
    <w:rsid w:val="0068450C"/>
    <w:rsid w:val="00684CE4"/>
    <w:rsid w:val="00684EDF"/>
    <w:rsid w:val="0068530E"/>
    <w:rsid w:val="00685742"/>
    <w:rsid w:val="00685783"/>
    <w:rsid w:val="00685795"/>
    <w:rsid w:val="006859BA"/>
    <w:rsid w:val="00685CD4"/>
    <w:rsid w:val="00685CF2"/>
    <w:rsid w:val="00685F45"/>
    <w:rsid w:val="006860F5"/>
    <w:rsid w:val="006862D0"/>
    <w:rsid w:val="006866B3"/>
    <w:rsid w:val="00687291"/>
    <w:rsid w:val="0068758E"/>
    <w:rsid w:val="006875B4"/>
    <w:rsid w:val="00687752"/>
    <w:rsid w:val="00690480"/>
    <w:rsid w:val="00690507"/>
    <w:rsid w:val="00690699"/>
    <w:rsid w:val="00690C38"/>
    <w:rsid w:val="00690D7D"/>
    <w:rsid w:val="00691344"/>
    <w:rsid w:val="006913A3"/>
    <w:rsid w:val="006914C9"/>
    <w:rsid w:val="006915AB"/>
    <w:rsid w:val="0069180F"/>
    <w:rsid w:val="006918CC"/>
    <w:rsid w:val="00691C57"/>
    <w:rsid w:val="00691C91"/>
    <w:rsid w:val="00691D97"/>
    <w:rsid w:val="00691ECC"/>
    <w:rsid w:val="00691F81"/>
    <w:rsid w:val="006920EE"/>
    <w:rsid w:val="006920F2"/>
    <w:rsid w:val="0069287B"/>
    <w:rsid w:val="006929BC"/>
    <w:rsid w:val="006931BC"/>
    <w:rsid w:val="006931CF"/>
    <w:rsid w:val="00693278"/>
    <w:rsid w:val="00693A7A"/>
    <w:rsid w:val="00693B1F"/>
    <w:rsid w:val="00693C50"/>
    <w:rsid w:val="00693DB6"/>
    <w:rsid w:val="00693EEF"/>
    <w:rsid w:val="00693EF4"/>
    <w:rsid w:val="006940F7"/>
    <w:rsid w:val="006941C1"/>
    <w:rsid w:val="00694392"/>
    <w:rsid w:val="006943D2"/>
    <w:rsid w:val="00694536"/>
    <w:rsid w:val="006945B6"/>
    <w:rsid w:val="00694939"/>
    <w:rsid w:val="00694C8A"/>
    <w:rsid w:val="00694FB9"/>
    <w:rsid w:val="00695207"/>
    <w:rsid w:val="0069532F"/>
    <w:rsid w:val="006953BC"/>
    <w:rsid w:val="006953E8"/>
    <w:rsid w:val="00695536"/>
    <w:rsid w:val="006955A2"/>
    <w:rsid w:val="00695884"/>
    <w:rsid w:val="006958A3"/>
    <w:rsid w:val="006959DA"/>
    <w:rsid w:val="00695BDF"/>
    <w:rsid w:val="00695E79"/>
    <w:rsid w:val="00695EAB"/>
    <w:rsid w:val="006962E0"/>
    <w:rsid w:val="00696376"/>
    <w:rsid w:val="0069678A"/>
    <w:rsid w:val="00696EBC"/>
    <w:rsid w:val="0069704C"/>
    <w:rsid w:val="006970E1"/>
    <w:rsid w:val="00697312"/>
    <w:rsid w:val="00697580"/>
    <w:rsid w:val="00697779"/>
    <w:rsid w:val="00697BCE"/>
    <w:rsid w:val="00697F50"/>
    <w:rsid w:val="006A0187"/>
    <w:rsid w:val="006A01FB"/>
    <w:rsid w:val="006A05C8"/>
    <w:rsid w:val="006A099E"/>
    <w:rsid w:val="006A0A27"/>
    <w:rsid w:val="006A0BED"/>
    <w:rsid w:val="006A0E68"/>
    <w:rsid w:val="006A0F6A"/>
    <w:rsid w:val="006A1148"/>
    <w:rsid w:val="006A13E3"/>
    <w:rsid w:val="006A1535"/>
    <w:rsid w:val="006A186E"/>
    <w:rsid w:val="006A1A08"/>
    <w:rsid w:val="006A1E7B"/>
    <w:rsid w:val="006A20A5"/>
    <w:rsid w:val="006A2498"/>
    <w:rsid w:val="006A28D8"/>
    <w:rsid w:val="006A2BB3"/>
    <w:rsid w:val="006A311F"/>
    <w:rsid w:val="006A3164"/>
    <w:rsid w:val="006A388D"/>
    <w:rsid w:val="006A38A4"/>
    <w:rsid w:val="006A3BCA"/>
    <w:rsid w:val="006A3DC2"/>
    <w:rsid w:val="006A3F74"/>
    <w:rsid w:val="006A44D1"/>
    <w:rsid w:val="006A47C3"/>
    <w:rsid w:val="006A4AF9"/>
    <w:rsid w:val="006A4B98"/>
    <w:rsid w:val="006A4CA5"/>
    <w:rsid w:val="006A4EFE"/>
    <w:rsid w:val="006A5512"/>
    <w:rsid w:val="006A5533"/>
    <w:rsid w:val="006A575B"/>
    <w:rsid w:val="006A597D"/>
    <w:rsid w:val="006A59F3"/>
    <w:rsid w:val="006A5C58"/>
    <w:rsid w:val="006A5DB5"/>
    <w:rsid w:val="006A5E3F"/>
    <w:rsid w:val="006A6187"/>
    <w:rsid w:val="006A644C"/>
    <w:rsid w:val="006A6636"/>
    <w:rsid w:val="006A6668"/>
    <w:rsid w:val="006A6950"/>
    <w:rsid w:val="006A6FD8"/>
    <w:rsid w:val="006A7003"/>
    <w:rsid w:val="006A7C23"/>
    <w:rsid w:val="006A7C5D"/>
    <w:rsid w:val="006B027B"/>
    <w:rsid w:val="006B055D"/>
    <w:rsid w:val="006B0731"/>
    <w:rsid w:val="006B0BD7"/>
    <w:rsid w:val="006B0E53"/>
    <w:rsid w:val="006B14ED"/>
    <w:rsid w:val="006B18A6"/>
    <w:rsid w:val="006B1CD0"/>
    <w:rsid w:val="006B2146"/>
    <w:rsid w:val="006B2216"/>
    <w:rsid w:val="006B239B"/>
    <w:rsid w:val="006B2422"/>
    <w:rsid w:val="006B244C"/>
    <w:rsid w:val="006B2653"/>
    <w:rsid w:val="006B2757"/>
    <w:rsid w:val="006B27CF"/>
    <w:rsid w:val="006B2A5A"/>
    <w:rsid w:val="006B2CEB"/>
    <w:rsid w:val="006B2D3C"/>
    <w:rsid w:val="006B2E64"/>
    <w:rsid w:val="006B2F3A"/>
    <w:rsid w:val="006B30C7"/>
    <w:rsid w:val="006B363C"/>
    <w:rsid w:val="006B36D3"/>
    <w:rsid w:val="006B3B26"/>
    <w:rsid w:val="006B41F6"/>
    <w:rsid w:val="006B432D"/>
    <w:rsid w:val="006B4463"/>
    <w:rsid w:val="006B4880"/>
    <w:rsid w:val="006B49FA"/>
    <w:rsid w:val="006B507B"/>
    <w:rsid w:val="006B54B5"/>
    <w:rsid w:val="006B5507"/>
    <w:rsid w:val="006B5909"/>
    <w:rsid w:val="006B5A04"/>
    <w:rsid w:val="006B5B36"/>
    <w:rsid w:val="006B5B4C"/>
    <w:rsid w:val="006B5D61"/>
    <w:rsid w:val="006B62A0"/>
    <w:rsid w:val="006B6392"/>
    <w:rsid w:val="006B6457"/>
    <w:rsid w:val="006B64AA"/>
    <w:rsid w:val="006B6672"/>
    <w:rsid w:val="006B6AF0"/>
    <w:rsid w:val="006B6D42"/>
    <w:rsid w:val="006B6D4A"/>
    <w:rsid w:val="006B6F83"/>
    <w:rsid w:val="006B710F"/>
    <w:rsid w:val="006B72A4"/>
    <w:rsid w:val="006B7537"/>
    <w:rsid w:val="006B7B28"/>
    <w:rsid w:val="006B7C24"/>
    <w:rsid w:val="006B7FD4"/>
    <w:rsid w:val="006C06D5"/>
    <w:rsid w:val="006C06FB"/>
    <w:rsid w:val="006C095F"/>
    <w:rsid w:val="006C0A93"/>
    <w:rsid w:val="006C0B1B"/>
    <w:rsid w:val="006C0DC4"/>
    <w:rsid w:val="006C0F9F"/>
    <w:rsid w:val="006C0FD1"/>
    <w:rsid w:val="006C1153"/>
    <w:rsid w:val="006C1226"/>
    <w:rsid w:val="006C1254"/>
    <w:rsid w:val="006C16A8"/>
    <w:rsid w:val="006C173F"/>
    <w:rsid w:val="006C1749"/>
    <w:rsid w:val="006C187F"/>
    <w:rsid w:val="006C1AAF"/>
    <w:rsid w:val="006C1C9A"/>
    <w:rsid w:val="006C1CAF"/>
    <w:rsid w:val="006C2087"/>
    <w:rsid w:val="006C20BD"/>
    <w:rsid w:val="006C21EF"/>
    <w:rsid w:val="006C21F1"/>
    <w:rsid w:val="006C230C"/>
    <w:rsid w:val="006C2AF8"/>
    <w:rsid w:val="006C2BE2"/>
    <w:rsid w:val="006C2F5B"/>
    <w:rsid w:val="006C2FCB"/>
    <w:rsid w:val="006C3111"/>
    <w:rsid w:val="006C368B"/>
    <w:rsid w:val="006C3A74"/>
    <w:rsid w:val="006C42D5"/>
    <w:rsid w:val="006C4601"/>
    <w:rsid w:val="006C47CE"/>
    <w:rsid w:val="006C484E"/>
    <w:rsid w:val="006C4990"/>
    <w:rsid w:val="006C505C"/>
    <w:rsid w:val="006C5332"/>
    <w:rsid w:val="006C534B"/>
    <w:rsid w:val="006C5398"/>
    <w:rsid w:val="006C592F"/>
    <w:rsid w:val="006C5AAF"/>
    <w:rsid w:val="006C5C03"/>
    <w:rsid w:val="006C5D73"/>
    <w:rsid w:val="006C5E9B"/>
    <w:rsid w:val="006C5F0C"/>
    <w:rsid w:val="006C5F66"/>
    <w:rsid w:val="006C5FBF"/>
    <w:rsid w:val="006C6B3C"/>
    <w:rsid w:val="006C6CC9"/>
    <w:rsid w:val="006C6EBF"/>
    <w:rsid w:val="006C6F7E"/>
    <w:rsid w:val="006C6FA1"/>
    <w:rsid w:val="006C700E"/>
    <w:rsid w:val="006C7192"/>
    <w:rsid w:val="006C75B3"/>
    <w:rsid w:val="006C7721"/>
    <w:rsid w:val="006C7CFD"/>
    <w:rsid w:val="006D012F"/>
    <w:rsid w:val="006D02D0"/>
    <w:rsid w:val="006D04BA"/>
    <w:rsid w:val="006D0512"/>
    <w:rsid w:val="006D06F4"/>
    <w:rsid w:val="006D0CCC"/>
    <w:rsid w:val="006D0DBD"/>
    <w:rsid w:val="006D0E0A"/>
    <w:rsid w:val="006D0EEF"/>
    <w:rsid w:val="006D0FCE"/>
    <w:rsid w:val="006D1292"/>
    <w:rsid w:val="006D13E8"/>
    <w:rsid w:val="006D152F"/>
    <w:rsid w:val="006D162F"/>
    <w:rsid w:val="006D1893"/>
    <w:rsid w:val="006D18D9"/>
    <w:rsid w:val="006D1902"/>
    <w:rsid w:val="006D1AB5"/>
    <w:rsid w:val="006D1DB9"/>
    <w:rsid w:val="006D1E05"/>
    <w:rsid w:val="006D1E55"/>
    <w:rsid w:val="006D2148"/>
    <w:rsid w:val="006D24C3"/>
    <w:rsid w:val="006D287D"/>
    <w:rsid w:val="006D2A19"/>
    <w:rsid w:val="006D2A7D"/>
    <w:rsid w:val="006D2AF6"/>
    <w:rsid w:val="006D2BC9"/>
    <w:rsid w:val="006D3044"/>
    <w:rsid w:val="006D33F5"/>
    <w:rsid w:val="006D35C0"/>
    <w:rsid w:val="006D36FB"/>
    <w:rsid w:val="006D39A5"/>
    <w:rsid w:val="006D3B63"/>
    <w:rsid w:val="006D3F20"/>
    <w:rsid w:val="006D425D"/>
    <w:rsid w:val="006D4276"/>
    <w:rsid w:val="006D429F"/>
    <w:rsid w:val="006D4597"/>
    <w:rsid w:val="006D4766"/>
    <w:rsid w:val="006D4810"/>
    <w:rsid w:val="006D4C42"/>
    <w:rsid w:val="006D5253"/>
    <w:rsid w:val="006D5563"/>
    <w:rsid w:val="006D55E9"/>
    <w:rsid w:val="006D598D"/>
    <w:rsid w:val="006D59AE"/>
    <w:rsid w:val="006D5B35"/>
    <w:rsid w:val="006D6046"/>
    <w:rsid w:val="006D606E"/>
    <w:rsid w:val="006D6131"/>
    <w:rsid w:val="006D6556"/>
    <w:rsid w:val="006D68C5"/>
    <w:rsid w:val="006D6A27"/>
    <w:rsid w:val="006D6B90"/>
    <w:rsid w:val="006D6E4B"/>
    <w:rsid w:val="006D6EB6"/>
    <w:rsid w:val="006D75D4"/>
    <w:rsid w:val="006D7D6E"/>
    <w:rsid w:val="006E002B"/>
    <w:rsid w:val="006E05A6"/>
    <w:rsid w:val="006E069A"/>
    <w:rsid w:val="006E0DFA"/>
    <w:rsid w:val="006E101B"/>
    <w:rsid w:val="006E1243"/>
    <w:rsid w:val="006E147A"/>
    <w:rsid w:val="006E153C"/>
    <w:rsid w:val="006E158B"/>
    <w:rsid w:val="006E1AFF"/>
    <w:rsid w:val="006E1BE8"/>
    <w:rsid w:val="006E1CD0"/>
    <w:rsid w:val="006E1D02"/>
    <w:rsid w:val="006E226B"/>
    <w:rsid w:val="006E27D0"/>
    <w:rsid w:val="006E2843"/>
    <w:rsid w:val="006E29EA"/>
    <w:rsid w:val="006E2CB6"/>
    <w:rsid w:val="006E3C1A"/>
    <w:rsid w:val="006E3D61"/>
    <w:rsid w:val="006E438B"/>
    <w:rsid w:val="006E44B8"/>
    <w:rsid w:val="006E46CE"/>
    <w:rsid w:val="006E54D6"/>
    <w:rsid w:val="006E55A1"/>
    <w:rsid w:val="006E55A4"/>
    <w:rsid w:val="006E58A6"/>
    <w:rsid w:val="006E58B3"/>
    <w:rsid w:val="006E5953"/>
    <w:rsid w:val="006E5A06"/>
    <w:rsid w:val="006E5D3B"/>
    <w:rsid w:val="006E6261"/>
    <w:rsid w:val="006E64E9"/>
    <w:rsid w:val="006E6501"/>
    <w:rsid w:val="006E698E"/>
    <w:rsid w:val="006E6FBD"/>
    <w:rsid w:val="006E70A4"/>
    <w:rsid w:val="006E727C"/>
    <w:rsid w:val="006E78C0"/>
    <w:rsid w:val="006E78CB"/>
    <w:rsid w:val="006E7F75"/>
    <w:rsid w:val="006F035E"/>
    <w:rsid w:val="006F0510"/>
    <w:rsid w:val="006F0683"/>
    <w:rsid w:val="006F0866"/>
    <w:rsid w:val="006F08E8"/>
    <w:rsid w:val="006F0CBE"/>
    <w:rsid w:val="006F10B5"/>
    <w:rsid w:val="006F11B3"/>
    <w:rsid w:val="006F11DB"/>
    <w:rsid w:val="006F1282"/>
    <w:rsid w:val="006F177F"/>
    <w:rsid w:val="006F1BC1"/>
    <w:rsid w:val="006F1DDC"/>
    <w:rsid w:val="006F1DE0"/>
    <w:rsid w:val="006F1F28"/>
    <w:rsid w:val="006F297A"/>
    <w:rsid w:val="006F2D82"/>
    <w:rsid w:val="006F2F77"/>
    <w:rsid w:val="006F2FA1"/>
    <w:rsid w:val="006F2FA5"/>
    <w:rsid w:val="006F3269"/>
    <w:rsid w:val="006F33C0"/>
    <w:rsid w:val="006F34E1"/>
    <w:rsid w:val="006F3584"/>
    <w:rsid w:val="006F35A3"/>
    <w:rsid w:val="006F3A9A"/>
    <w:rsid w:val="006F3B60"/>
    <w:rsid w:val="006F3CB0"/>
    <w:rsid w:val="006F406A"/>
    <w:rsid w:val="006F4156"/>
    <w:rsid w:val="006F4269"/>
    <w:rsid w:val="006F4D8A"/>
    <w:rsid w:val="006F5061"/>
    <w:rsid w:val="006F523A"/>
    <w:rsid w:val="006F5675"/>
    <w:rsid w:val="006F5BF2"/>
    <w:rsid w:val="006F5DA5"/>
    <w:rsid w:val="006F5F49"/>
    <w:rsid w:val="006F60C4"/>
    <w:rsid w:val="006F62FF"/>
    <w:rsid w:val="006F6615"/>
    <w:rsid w:val="006F6695"/>
    <w:rsid w:val="006F6A7D"/>
    <w:rsid w:val="006F6CE0"/>
    <w:rsid w:val="006F6E07"/>
    <w:rsid w:val="006F6EF3"/>
    <w:rsid w:val="006F74A0"/>
    <w:rsid w:val="006F7774"/>
    <w:rsid w:val="006F7AB3"/>
    <w:rsid w:val="006F7C3D"/>
    <w:rsid w:val="00700468"/>
    <w:rsid w:val="00700489"/>
    <w:rsid w:val="007009D6"/>
    <w:rsid w:val="007009FA"/>
    <w:rsid w:val="00700A46"/>
    <w:rsid w:val="00700C53"/>
    <w:rsid w:val="00700FC6"/>
    <w:rsid w:val="0070100C"/>
    <w:rsid w:val="007010BF"/>
    <w:rsid w:val="0070174C"/>
    <w:rsid w:val="0070180E"/>
    <w:rsid w:val="00701B14"/>
    <w:rsid w:val="00701D06"/>
    <w:rsid w:val="007020EC"/>
    <w:rsid w:val="00702C9B"/>
    <w:rsid w:val="00702FFF"/>
    <w:rsid w:val="00703CC4"/>
    <w:rsid w:val="00703CE4"/>
    <w:rsid w:val="00703D18"/>
    <w:rsid w:val="00703DEE"/>
    <w:rsid w:val="00704AF5"/>
    <w:rsid w:val="00704BC3"/>
    <w:rsid w:val="00704E26"/>
    <w:rsid w:val="007052AA"/>
    <w:rsid w:val="00705372"/>
    <w:rsid w:val="00705439"/>
    <w:rsid w:val="00705945"/>
    <w:rsid w:val="00705AF8"/>
    <w:rsid w:val="00705BC7"/>
    <w:rsid w:val="00705DC3"/>
    <w:rsid w:val="00705E19"/>
    <w:rsid w:val="00705E35"/>
    <w:rsid w:val="00705E84"/>
    <w:rsid w:val="00705F8A"/>
    <w:rsid w:val="00706083"/>
    <w:rsid w:val="00706292"/>
    <w:rsid w:val="00706481"/>
    <w:rsid w:val="00706B57"/>
    <w:rsid w:val="00706B5D"/>
    <w:rsid w:val="00706DA1"/>
    <w:rsid w:val="00706DD2"/>
    <w:rsid w:val="0070741C"/>
    <w:rsid w:val="00707FB1"/>
    <w:rsid w:val="007100F7"/>
    <w:rsid w:val="0071039A"/>
    <w:rsid w:val="007108FB"/>
    <w:rsid w:val="00710BF2"/>
    <w:rsid w:val="00710EF2"/>
    <w:rsid w:val="007114BA"/>
    <w:rsid w:val="007119AB"/>
    <w:rsid w:val="007119AF"/>
    <w:rsid w:val="00711D23"/>
    <w:rsid w:val="00711D7F"/>
    <w:rsid w:val="00712073"/>
    <w:rsid w:val="00712371"/>
    <w:rsid w:val="00712873"/>
    <w:rsid w:val="00712A0D"/>
    <w:rsid w:val="00712C81"/>
    <w:rsid w:val="00712D44"/>
    <w:rsid w:val="00712F6B"/>
    <w:rsid w:val="00712FAF"/>
    <w:rsid w:val="0071311F"/>
    <w:rsid w:val="00713674"/>
    <w:rsid w:val="007136FB"/>
    <w:rsid w:val="007137E0"/>
    <w:rsid w:val="0071388F"/>
    <w:rsid w:val="00713941"/>
    <w:rsid w:val="00713977"/>
    <w:rsid w:val="00713BC5"/>
    <w:rsid w:val="00713E7D"/>
    <w:rsid w:val="00713E93"/>
    <w:rsid w:val="00714033"/>
    <w:rsid w:val="0071408E"/>
    <w:rsid w:val="00714448"/>
    <w:rsid w:val="00714E68"/>
    <w:rsid w:val="00714F06"/>
    <w:rsid w:val="00715222"/>
    <w:rsid w:val="0071531A"/>
    <w:rsid w:val="007156EC"/>
    <w:rsid w:val="00715A22"/>
    <w:rsid w:val="00716643"/>
    <w:rsid w:val="00716872"/>
    <w:rsid w:val="007168A2"/>
    <w:rsid w:val="00716B1B"/>
    <w:rsid w:val="00716B91"/>
    <w:rsid w:val="00716E98"/>
    <w:rsid w:val="007171F4"/>
    <w:rsid w:val="0071720A"/>
    <w:rsid w:val="00717286"/>
    <w:rsid w:val="0071757F"/>
    <w:rsid w:val="00717A33"/>
    <w:rsid w:val="00717A81"/>
    <w:rsid w:val="00717AF6"/>
    <w:rsid w:val="00717FA4"/>
    <w:rsid w:val="00717FC1"/>
    <w:rsid w:val="00720122"/>
    <w:rsid w:val="00720344"/>
    <w:rsid w:val="007204D6"/>
    <w:rsid w:val="00720EDA"/>
    <w:rsid w:val="00721390"/>
    <w:rsid w:val="00721512"/>
    <w:rsid w:val="00721848"/>
    <w:rsid w:val="0072192C"/>
    <w:rsid w:val="00721C1D"/>
    <w:rsid w:val="00721DBE"/>
    <w:rsid w:val="007222C2"/>
    <w:rsid w:val="00722327"/>
    <w:rsid w:val="007223FD"/>
    <w:rsid w:val="007226A1"/>
    <w:rsid w:val="00722C49"/>
    <w:rsid w:val="00722E1E"/>
    <w:rsid w:val="007233AA"/>
    <w:rsid w:val="007235F3"/>
    <w:rsid w:val="00723681"/>
    <w:rsid w:val="00723697"/>
    <w:rsid w:val="007236A8"/>
    <w:rsid w:val="00723712"/>
    <w:rsid w:val="00723822"/>
    <w:rsid w:val="00723A9A"/>
    <w:rsid w:val="00723C7C"/>
    <w:rsid w:val="00723CF0"/>
    <w:rsid w:val="00723D38"/>
    <w:rsid w:val="00723E08"/>
    <w:rsid w:val="00723F36"/>
    <w:rsid w:val="00723FE7"/>
    <w:rsid w:val="00724006"/>
    <w:rsid w:val="0072419D"/>
    <w:rsid w:val="00724AF1"/>
    <w:rsid w:val="00724C99"/>
    <w:rsid w:val="00724D37"/>
    <w:rsid w:val="00724DD0"/>
    <w:rsid w:val="00725073"/>
    <w:rsid w:val="00725125"/>
    <w:rsid w:val="0072535F"/>
    <w:rsid w:val="007257BA"/>
    <w:rsid w:val="0072581D"/>
    <w:rsid w:val="00725839"/>
    <w:rsid w:val="00725FE4"/>
    <w:rsid w:val="00726024"/>
    <w:rsid w:val="00726038"/>
    <w:rsid w:val="00726124"/>
    <w:rsid w:val="00726224"/>
    <w:rsid w:val="00726244"/>
    <w:rsid w:val="007262E6"/>
    <w:rsid w:val="00726506"/>
    <w:rsid w:val="007266AD"/>
    <w:rsid w:val="00726704"/>
    <w:rsid w:val="00726839"/>
    <w:rsid w:val="00726A73"/>
    <w:rsid w:val="00726AC2"/>
    <w:rsid w:val="00726BCC"/>
    <w:rsid w:val="00726FD8"/>
    <w:rsid w:val="007270E0"/>
    <w:rsid w:val="00727487"/>
    <w:rsid w:val="007277EE"/>
    <w:rsid w:val="00727A51"/>
    <w:rsid w:val="00727BF9"/>
    <w:rsid w:val="00727D27"/>
    <w:rsid w:val="00727D9F"/>
    <w:rsid w:val="00730029"/>
    <w:rsid w:val="0073013A"/>
    <w:rsid w:val="00730542"/>
    <w:rsid w:val="007306C4"/>
    <w:rsid w:val="007307AC"/>
    <w:rsid w:val="0073097D"/>
    <w:rsid w:val="007309B9"/>
    <w:rsid w:val="00730C33"/>
    <w:rsid w:val="00730D82"/>
    <w:rsid w:val="00730E4B"/>
    <w:rsid w:val="0073155D"/>
    <w:rsid w:val="0073195A"/>
    <w:rsid w:val="00731BE7"/>
    <w:rsid w:val="00731C2C"/>
    <w:rsid w:val="00731ECB"/>
    <w:rsid w:val="007322AF"/>
    <w:rsid w:val="007323E8"/>
    <w:rsid w:val="0073244B"/>
    <w:rsid w:val="00732476"/>
    <w:rsid w:val="00732A3A"/>
    <w:rsid w:val="00732AC0"/>
    <w:rsid w:val="00732BBB"/>
    <w:rsid w:val="00732C02"/>
    <w:rsid w:val="00732C52"/>
    <w:rsid w:val="00732D49"/>
    <w:rsid w:val="00732EC6"/>
    <w:rsid w:val="00732ED6"/>
    <w:rsid w:val="0073302C"/>
    <w:rsid w:val="007335C8"/>
    <w:rsid w:val="007337F8"/>
    <w:rsid w:val="00733832"/>
    <w:rsid w:val="00733869"/>
    <w:rsid w:val="00733908"/>
    <w:rsid w:val="00733B77"/>
    <w:rsid w:val="00733E1B"/>
    <w:rsid w:val="00734193"/>
    <w:rsid w:val="0073430D"/>
    <w:rsid w:val="007344B8"/>
    <w:rsid w:val="007348D6"/>
    <w:rsid w:val="00734B95"/>
    <w:rsid w:val="00735397"/>
    <w:rsid w:val="007356CB"/>
    <w:rsid w:val="00735732"/>
    <w:rsid w:val="00735A05"/>
    <w:rsid w:val="00735CE2"/>
    <w:rsid w:val="0073618E"/>
    <w:rsid w:val="0073618F"/>
    <w:rsid w:val="0073628B"/>
    <w:rsid w:val="007363E4"/>
    <w:rsid w:val="0073738D"/>
    <w:rsid w:val="00737569"/>
    <w:rsid w:val="0073763D"/>
    <w:rsid w:val="0073765A"/>
    <w:rsid w:val="007376E6"/>
    <w:rsid w:val="00737879"/>
    <w:rsid w:val="007378D1"/>
    <w:rsid w:val="0073791B"/>
    <w:rsid w:val="007379A4"/>
    <w:rsid w:val="00740039"/>
    <w:rsid w:val="007401F7"/>
    <w:rsid w:val="007402E6"/>
    <w:rsid w:val="007408AC"/>
    <w:rsid w:val="00740959"/>
    <w:rsid w:val="00740BD9"/>
    <w:rsid w:val="00740F98"/>
    <w:rsid w:val="0074100C"/>
    <w:rsid w:val="00741042"/>
    <w:rsid w:val="007410F3"/>
    <w:rsid w:val="007410FE"/>
    <w:rsid w:val="00741122"/>
    <w:rsid w:val="007415F4"/>
    <w:rsid w:val="0074177E"/>
    <w:rsid w:val="00741C67"/>
    <w:rsid w:val="00741D2A"/>
    <w:rsid w:val="00741DFC"/>
    <w:rsid w:val="007420F8"/>
    <w:rsid w:val="0074215A"/>
    <w:rsid w:val="00742601"/>
    <w:rsid w:val="00742C59"/>
    <w:rsid w:val="00742E4B"/>
    <w:rsid w:val="00742F24"/>
    <w:rsid w:val="00743001"/>
    <w:rsid w:val="007434BC"/>
    <w:rsid w:val="00743888"/>
    <w:rsid w:val="00743A6B"/>
    <w:rsid w:val="00743A6E"/>
    <w:rsid w:val="00743C83"/>
    <w:rsid w:val="00743DCB"/>
    <w:rsid w:val="00744272"/>
    <w:rsid w:val="007442AA"/>
    <w:rsid w:val="00744762"/>
    <w:rsid w:val="00744837"/>
    <w:rsid w:val="00744C83"/>
    <w:rsid w:val="0074509A"/>
    <w:rsid w:val="007450E4"/>
    <w:rsid w:val="00745428"/>
    <w:rsid w:val="0074584B"/>
    <w:rsid w:val="00745AB0"/>
    <w:rsid w:val="00745B90"/>
    <w:rsid w:val="00745BA4"/>
    <w:rsid w:val="00745FF3"/>
    <w:rsid w:val="007461F9"/>
    <w:rsid w:val="007462D8"/>
    <w:rsid w:val="007467FC"/>
    <w:rsid w:val="00746A80"/>
    <w:rsid w:val="00746B57"/>
    <w:rsid w:val="00746BC1"/>
    <w:rsid w:val="00746C44"/>
    <w:rsid w:val="00746D38"/>
    <w:rsid w:val="00746E38"/>
    <w:rsid w:val="00747496"/>
    <w:rsid w:val="0074776A"/>
    <w:rsid w:val="00747780"/>
    <w:rsid w:val="00747A00"/>
    <w:rsid w:val="00747D18"/>
    <w:rsid w:val="00750021"/>
    <w:rsid w:val="00750613"/>
    <w:rsid w:val="00750D79"/>
    <w:rsid w:val="00750D82"/>
    <w:rsid w:val="00750EDE"/>
    <w:rsid w:val="00751104"/>
    <w:rsid w:val="00751229"/>
    <w:rsid w:val="007512C9"/>
    <w:rsid w:val="0075188A"/>
    <w:rsid w:val="0075190E"/>
    <w:rsid w:val="00751D4D"/>
    <w:rsid w:val="00751DE5"/>
    <w:rsid w:val="00751F51"/>
    <w:rsid w:val="00751FE1"/>
    <w:rsid w:val="007521AD"/>
    <w:rsid w:val="00752265"/>
    <w:rsid w:val="00752326"/>
    <w:rsid w:val="0075261B"/>
    <w:rsid w:val="007526E4"/>
    <w:rsid w:val="007528F0"/>
    <w:rsid w:val="00752986"/>
    <w:rsid w:val="007531C6"/>
    <w:rsid w:val="00753287"/>
    <w:rsid w:val="007532E9"/>
    <w:rsid w:val="00753478"/>
    <w:rsid w:val="0075362F"/>
    <w:rsid w:val="007538D7"/>
    <w:rsid w:val="00753C36"/>
    <w:rsid w:val="00753E89"/>
    <w:rsid w:val="007542C7"/>
    <w:rsid w:val="00754673"/>
    <w:rsid w:val="007546E3"/>
    <w:rsid w:val="0075477D"/>
    <w:rsid w:val="0075496D"/>
    <w:rsid w:val="007549B8"/>
    <w:rsid w:val="00754C07"/>
    <w:rsid w:val="00754C9E"/>
    <w:rsid w:val="00754F70"/>
    <w:rsid w:val="007552EE"/>
    <w:rsid w:val="00755386"/>
    <w:rsid w:val="007554AE"/>
    <w:rsid w:val="0075561C"/>
    <w:rsid w:val="00755689"/>
    <w:rsid w:val="00755B04"/>
    <w:rsid w:val="00755B11"/>
    <w:rsid w:val="00755D15"/>
    <w:rsid w:val="00755D8A"/>
    <w:rsid w:val="00755EE0"/>
    <w:rsid w:val="007561E1"/>
    <w:rsid w:val="007562A2"/>
    <w:rsid w:val="007563C9"/>
    <w:rsid w:val="007564EB"/>
    <w:rsid w:val="007567C6"/>
    <w:rsid w:val="007569FB"/>
    <w:rsid w:val="00756C40"/>
    <w:rsid w:val="007575A3"/>
    <w:rsid w:val="007578AF"/>
    <w:rsid w:val="0075795C"/>
    <w:rsid w:val="00757A46"/>
    <w:rsid w:val="00757C4D"/>
    <w:rsid w:val="00757EF3"/>
    <w:rsid w:val="00760B94"/>
    <w:rsid w:val="007610B7"/>
    <w:rsid w:val="007610D8"/>
    <w:rsid w:val="007611E9"/>
    <w:rsid w:val="00761DF6"/>
    <w:rsid w:val="00761EA7"/>
    <w:rsid w:val="00762180"/>
    <w:rsid w:val="007622F5"/>
    <w:rsid w:val="007624B8"/>
    <w:rsid w:val="00762743"/>
    <w:rsid w:val="007627D6"/>
    <w:rsid w:val="007629B7"/>
    <w:rsid w:val="00762A33"/>
    <w:rsid w:val="00762A9F"/>
    <w:rsid w:val="00763493"/>
    <w:rsid w:val="00763721"/>
    <w:rsid w:val="00763967"/>
    <w:rsid w:val="0076400F"/>
    <w:rsid w:val="007642B8"/>
    <w:rsid w:val="00764965"/>
    <w:rsid w:val="00764E69"/>
    <w:rsid w:val="0076577E"/>
    <w:rsid w:val="007657B4"/>
    <w:rsid w:val="00765963"/>
    <w:rsid w:val="00765A7C"/>
    <w:rsid w:val="00765BAF"/>
    <w:rsid w:val="00765BCD"/>
    <w:rsid w:val="00766447"/>
    <w:rsid w:val="0076652A"/>
    <w:rsid w:val="00766DF4"/>
    <w:rsid w:val="0076712B"/>
    <w:rsid w:val="007674FE"/>
    <w:rsid w:val="00767581"/>
    <w:rsid w:val="007678EE"/>
    <w:rsid w:val="007679A7"/>
    <w:rsid w:val="00767AC1"/>
    <w:rsid w:val="00767BA7"/>
    <w:rsid w:val="0077009C"/>
    <w:rsid w:val="00770205"/>
    <w:rsid w:val="007708F2"/>
    <w:rsid w:val="00770A40"/>
    <w:rsid w:val="00770D06"/>
    <w:rsid w:val="00770DF2"/>
    <w:rsid w:val="00770E4A"/>
    <w:rsid w:val="00770FA2"/>
    <w:rsid w:val="00771306"/>
    <w:rsid w:val="00771332"/>
    <w:rsid w:val="007715D6"/>
    <w:rsid w:val="00771D3E"/>
    <w:rsid w:val="00771D8A"/>
    <w:rsid w:val="00771E0F"/>
    <w:rsid w:val="00771E7F"/>
    <w:rsid w:val="00771EAC"/>
    <w:rsid w:val="007720AE"/>
    <w:rsid w:val="0077210A"/>
    <w:rsid w:val="007722D1"/>
    <w:rsid w:val="007723C1"/>
    <w:rsid w:val="0077273C"/>
    <w:rsid w:val="00772A84"/>
    <w:rsid w:val="00772B10"/>
    <w:rsid w:val="00772D9D"/>
    <w:rsid w:val="007734DD"/>
    <w:rsid w:val="007734E6"/>
    <w:rsid w:val="00773537"/>
    <w:rsid w:val="007738EC"/>
    <w:rsid w:val="00773E25"/>
    <w:rsid w:val="007741FF"/>
    <w:rsid w:val="007746B2"/>
    <w:rsid w:val="007747AB"/>
    <w:rsid w:val="007748C6"/>
    <w:rsid w:val="00774C78"/>
    <w:rsid w:val="00774D02"/>
    <w:rsid w:val="00775165"/>
    <w:rsid w:val="007752CD"/>
    <w:rsid w:val="007752F7"/>
    <w:rsid w:val="00775312"/>
    <w:rsid w:val="007753A5"/>
    <w:rsid w:val="0077540D"/>
    <w:rsid w:val="00775471"/>
    <w:rsid w:val="00775653"/>
    <w:rsid w:val="0077585B"/>
    <w:rsid w:val="007759B7"/>
    <w:rsid w:val="00775A0D"/>
    <w:rsid w:val="00775ED0"/>
    <w:rsid w:val="00776026"/>
    <w:rsid w:val="007760E0"/>
    <w:rsid w:val="00776119"/>
    <w:rsid w:val="0077643E"/>
    <w:rsid w:val="0077647C"/>
    <w:rsid w:val="00776616"/>
    <w:rsid w:val="00776642"/>
    <w:rsid w:val="00776A91"/>
    <w:rsid w:val="00776B2A"/>
    <w:rsid w:val="007772D9"/>
    <w:rsid w:val="00777345"/>
    <w:rsid w:val="00777B75"/>
    <w:rsid w:val="00777BC5"/>
    <w:rsid w:val="00777BDA"/>
    <w:rsid w:val="00777F8C"/>
    <w:rsid w:val="00780239"/>
    <w:rsid w:val="00780340"/>
    <w:rsid w:val="007803C8"/>
    <w:rsid w:val="0078049C"/>
    <w:rsid w:val="007807F2"/>
    <w:rsid w:val="0078084C"/>
    <w:rsid w:val="00780992"/>
    <w:rsid w:val="00780C05"/>
    <w:rsid w:val="00780D68"/>
    <w:rsid w:val="00781289"/>
    <w:rsid w:val="00781881"/>
    <w:rsid w:val="007818F6"/>
    <w:rsid w:val="00781A48"/>
    <w:rsid w:val="00781BF2"/>
    <w:rsid w:val="00781CBC"/>
    <w:rsid w:val="00781FA6"/>
    <w:rsid w:val="00782022"/>
    <w:rsid w:val="0078273B"/>
    <w:rsid w:val="00782759"/>
    <w:rsid w:val="0078277C"/>
    <w:rsid w:val="00782A2D"/>
    <w:rsid w:val="00782E8A"/>
    <w:rsid w:val="00782F15"/>
    <w:rsid w:val="00782F85"/>
    <w:rsid w:val="00782FE8"/>
    <w:rsid w:val="007837E9"/>
    <w:rsid w:val="007838D8"/>
    <w:rsid w:val="00783C0F"/>
    <w:rsid w:val="00783C9D"/>
    <w:rsid w:val="00783FA7"/>
    <w:rsid w:val="00784133"/>
    <w:rsid w:val="007842AC"/>
    <w:rsid w:val="0078446F"/>
    <w:rsid w:val="00784ABE"/>
    <w:rsid w:val="00784B0E"/>
    <w:rsid w:val="00784C8E"/>
    <w:rsid w:val="00785A57"/>
    <w:rsid w:val="00785AE9"/>
    <w:rsid w:val="00785D89"/>
    <w:rsid w:val="00785D9C"/>
    <w:rsid w:val="00785DCC"/>
    <w:rsid w:val="007861AA"/>
    <w:rsid w:val="00786260"/>
    <w:rsid w:val="007864B0"/>
    <w:rsid w:val="007865FE"/>
    <w:rsid w:val="00786951"/>
    <w:rsid w:val="00786E90"/>
    <w:rsid w:val="00787080"/>
    <w:rsid w:val="0078709E"/>
    <w:rsid w:val="00787262"/>
    <w:rsid w:val="00787369"/>
    <w:rsid w:val="00787736"/>
    <w:rsid w:val="00787744"/>
    <w:rsid w:val="00787A26"/>
    <w:rsid w:val="00787D88"/>
    <w:rsid w:val="00787EFD"/>
    <w:rsid w:val="0079059F"/>
    <w:rsid w:val="00790953"/>
    <w:rsid w:val="0079099F"/>
    <w:rsid w:val="00790E57"/>
    <w:rsid w:val="00791081"/>
    <w:rsid w:val="0079130E"/>
    <w:rsid w:val="00791B7E"/>
    <w:rsid w:val="00791BA2"/>
    <w:rsid w:val="00791F63"/>
    <w:rsid w:val="00792123"/>
    <w:rsid w:val="00792133"/>
    <w:rsid w:val="00792467"/>
    <w:rsid w:val="0079266E"/>
    <w:rsid w:val="00792675"/>
    <w:rsid w:val="00792B7B"/>
    <w:rsid w:val="00792BC5"/>
    <w:rsid w:val="00792BF9"/>
    <w:rsid w:val="00792C6D"/>
    <w:rsid w:val="00792F4C"/>
    <w:rsid w:val="007930DB"/>
    <w:rsid w:val="00793393"/>
    <w:rsid w:val="00793493"/>
    <w:rsid w:val="00793623"/>
    <w:rsid w:val="00793696"/>
    <w:rsid w:val="007936D1"/>
    <w:rsid w:val="007938A3"/>
    <w:rsid w:val="00793C3C"/>
    <w:rsid w:val="00793D12"/>
    <w:rsid w:val="00793D2B"/>
    <w:rsid w:val="00793FE3"/>
    <w:rsid w:val="007943EB"/>
    <w:rsid w:val="0079454E"/>
    <w:rsid w:val="0079458A"/>
    <w:rsid w:val="007947F4"/>
    <w:rsid w:val="007948E2"/>
    <w:rsid w:val="00794BDD"/>
    <w:rsid w:val="00794BE2"/>
    <w:rsid w:val="00794D27"/>
    <w:rsid w:val="0079508A"/>
    <w:rsid w:val="00795543"/>
    <w:rsid w:val="007957EB"/>
    <w:rsid w:val="007957F6"/>
    <w:rsid w:val="007959B2"/>
    <w:rsid w:val="00796070"/>
    <w:rsid w:val="007964B0"/>
    <w:rsid w:val="00796645"/>
    <w:rsid w:val="0079672E"/>
    <w:rsid w:val="007969F0"/>
    <w:rsid w:val="00796AD7"/>
    <w:rsid w:val="00796CBA"/>
    <w:rsid w:val="00796CBF"/>
    <w:rsid w:val="00796EB5"/>
    <w:rsid w:val="00796F22"/>
    <w:rsid w:val="00797655"/>
    <w:rsid w:val="00797763"/>
    <w:rsid w:val="007978D5"/>
    <w:rsid w:val="00797AC2"/>
    <w:rsid w:val="00797BAF"/>
    <w:rsid w:val="00797EEE"/>
    <w:rsid w:val="007A0051"/>
    <w:rsid w:val="007A00DB"/>
    <w:rsid w:val="007A0127"/>
    <w:rsid w:val="007A0290"/>
    <w:rsid w:val="007A0396"/>
    <w:rsid w:val="007A047E"/>
    <w:rsid w:val="007A0BA2"/>
    <w:rsid w:val="007A0D20"/>
    <w:rsid w:val="007A105D"/>
    <w:rsid w:val="007A13E3"/>
    <w:rsid w:val="007A16C3"/>
    <w:rsid w:val="007A182B"/>
    <w:rsid w:val="007A1951"/>
    <w:rsid w:val="007A1B79"/>
    <w:rsid w:val="007A1B8B"/>
    <w:rsid w:val="007A1CD4"/>
    <w:rsid w:val="007A1E61"/>
    <w:rsid w:val="007A1F3A"/>
    <w:rsid w:val="007A209D"/>
    <w:rsid w:val="007A227B"/>
    <w:rsid w:val="007A29C8"/>
    <w:rsid w:val="007A2E3B"/>
    <w:rsid w:val="007A2ED2"/>
    <w:rsid w:val="007A2FE1"/>
    <w:rsid w:val="007A3071"/>
    <w:rsid w:val="007A3142"/>
    <w:rsid w:val="007A3184"/>
    <w:rsid w:val="007A3206"/>
    <w:rsid w:val="007A3326"/>
    <w:rsid w:val="007A3334"/>
    <w:rsid w:val="007A34D1"/>
    <w:rsid w:val="007A356F"/>
    <w:rsid w:val="007A35C6"/>
    <w:rsid w:val="007A36BF"/>
    <w:rsid w:val="007A3987"/>
    <w:rsid w:val="007A39E4"/>
    <w:rsid w:val="007A3BB6"/>
    <w:rsid w:val="007A3BE6"/>
    <w:rsid w:val="007A3BFC"/>
    <w:rsid w:val="007A449B"/>
    <w:rsid w:val="007A451D"/>
    <w:rsid w:val="007A4A16"/>
    <w:rsid w:val="007A4AE3"/>
    <w:rsid w:val="007A4E0D"/>
    <w:rsid w:val="007A4F59"/>
    <w:rsid w:val="007A5287"/>
    <w:rsid w:val="007A53AA"/>
    <w:rsid w:val="007A5799"/>
    <w:rsid w:val="007A5B67"/>
    <w:rsid w:val="007A5CB9"/>
    <w:rsid w:val="007A5DB2"/>
    <w:rsid w:val="007A5EEB"/>
    <w:rsid w:val="007A5FF7"/>
    <w:rsid w:val="007A6353"/>
    <w:rsid w:val="007A636F"/>
    <w:rsid w:val="007A66EF"/>
    <w:rsid w:val="007A6A09"/>
    <w:rsid w:val="007A6F6D"/>
    <w:rsid w:val="007A7183"/>
    <w:rsid w:val="007A7205"/>
    <w:rsid w:val="007A72B5"/>
    <w:rsid w:val="007A747B"/>
    <w:rsid w:val="007A749E"/>
    <w:rsid w:val="007A74F0"/>
    <w:rsid w:val="007A767F"/>
    <w:rsid w:val="007A7806"/>
    <w:rsid w:val="007A78AE"/>
    <w:rsid w:val="007A7EDC"/>
    <w:rsid w:val="007B0409"/>
    <w:rsid w:val="007B04D4"/>
    <w:rsid w:val="007B0D06"/>
    <w:rsid w:val="007B0F08"/>
    <w:rsid w:val="007B0FBD"/>
    <w:rsid w:val="007B1086"/>
    <w:rsid w:val="007B11D7"/>
    <w:rsid w:val="007B12F1"/>
    <w:rsid w:val="007B1BC0"/>
    <w:rsid w:val="007B1C25"/>
    <w:rsid w:val="007B20ED"/>
    <w:rsid w:val="007B21B2"/>
    <w:rsid w:val="007B2773"/>
    <w:rsid w:val="007B2BA7"/>
    <w:rsid w:val="007B2BE1"/>
    <w:rsid w:val="007B2C22"/>
    <w:rsid w:val="007B349B"/>
    <w:rsid w:val="007B3896"/>
    <w:rsid w:val="007B3943"/>
    <w:rsid w:val="007B3AEE"/>
    <w:rsid w:val="007B3B82"/>
    <w:rsid w:val="007B428C"/>
    <w:rsid w:val="007B42AE"/>
    <w:rsid w:val="007B430D"/>
    <w:rsid w:val="007B43F5"/>
    <w:rsid w:val="007B46D5"/>
    <w:rsid w:val="007B4862"/>
    <w:rsid w:val="007B493A"/>
    <w:rsid w:val="007B4C93"/>
    <w:rsid w:val="007B4FFC"/>
    <w:rsid w:val="007B51D5"/>
    <w:rsid w:val="007B53BE"/>
    <w:rsid w:val="007B5A68"/>
    <w:rsid w:val="007B5B26"/>
    <w:rsid w:val="007B5C56"/>
    <w:rsid w:val="007B5F6E"/>
    <w:rsid w:val="007B614B"/>
    <w:rsid w:val="007B6192"/>
    <w:rsid w:val="007B63D8"/>
    <w:rsid w:val="007B6484"/>
    <w:rsid w:val="007B6545"/>
    <w:rsid w:val="007B66F2"/>
    <w:rsid w:val="007B67C3"/>
    <w:rsid w:val="007B69D6"/>
    <w:rsid w:val="007B6BC4"/>
    <w:rsid w:val="007B6CA9"/>
    <w:rsid w:val="007B6E6F"/>
    <w:rsid w:val="007B7197"/>
    <w:rsid w:val="007B7445"/>
    <w:rsid w:val="007B7566"/>
    <w:rsid w:val="007B75C4"/>
    <w:rsid w:val="007B768C"/>
    <w:rsid w:val="007B780C"/>
    <w:rsid w:val="007B78EB"/>
    <w:rsid w:val="007B7D1F"/>
    <w:rsid w:val="007C001E"/>
    <w:rsid w:val="007C0316"/>
    <w:rsid w:val="007C0406"/>
    <w:rsid w:val="007C053E"/>
    <w:rsid w:val="007C071A"/>
    <w:rsid w:val="007C0901"/>
    <w:rsid w:val="007C0966"/>
    <w:rsid w:val="007C09A7"/>
    <w:rsid w:val="007C0A6E"/>
    <w:rsid w:val="007C0D04"/>
    <w:rsid w:val="007C0DFA"/>
    <w:rsid w:val="007C1125"/>
    <w:rsid w:val="007C1509"/>
    <w:rsid w:val="007C17EC"/>
    <w:rsid w:val="007C17F0"/>
    <w:rsid w:val="007C18CD"/>
    <w:rsid w:val="007C1AEC"/>
    <w:rsid w:val="007C1BD5"/>
    <w:rsid w:val="007C1FBA"/>
    <w:rsid w:val="007C22AA"/>
    <w:rsid w:val="007C2324"/>
    <w:rsid w:val="007C2461"/>
    <w:rsid w:val="007C259B"/>
    <w:rsid w:val="007C2A42"/>
    <w:rsid w:val="007C2BAE"/>
    <w:rsid w:val="007C2CE3"/>
    <w:rsid w:val="007C2F7C"/>
    <w:rsid w:val="007C37CC"/>
    <w:rsid w:val="007C39AD"/>
    <w:rsid w:val="007C3A2C"/>
    <w:rsid w:val="007C3AA3"/>
    <w:rsid w:val="007C3D20"/>
    <w:rsid w:val="007C3FA2"/>
    <w:rsid w:val="007C4062"/>
    <w:rsid w:val="007C455C"/>
    <w:rsid w:val="007C458C"/>
    <w:rsid w:val="007C45F4"/>
    <w:rsid w:val="007C46CB"/>
    <w:rsid w:val="007C4BCF"/>
    <w:rsid w:val="007C4E5C"/>
    <w:rsid w:val="007C4F68"/>
    <w:rsid w:val="007C4F86"/>
    <w:rsid w:val="007C5027"/>
    <w:rsid w:val="007C502F"/>
    <w:rsid w:val="007C5141"/>
    <w:rsid w:val="007C5180"/>
    <w:rsid w:val="007C53FE"/>
    <w:rsid w:val="007C55F4"/>
    <w:rsid w:val="007C56D1"/>
    <w:rsid w:val="007C580F"/>
    <w:rsid w:val="007C5951"/>
    <w:rsid w:val="007C5CE8"/>
    <w:rsid w:val="007C5F3F"/>
    <w:rsid w:val="007C6088"/>
    <w:rsid w:val="007C6196"/>
    <w:rsid w:val="007C6350"/>
    <w:rsid w:val="007C6510"/>
    <w:rsid w:val="007C6565"/>
    <w:rsid w:val="007C6598"/>
    <w:rsid w:val="007C66A9"/>
    <w:rsid w:val="007C6747"/>
    <w:rsid w:val="007C68D8"/>
    <w:rsid w:val="007C6B18"/>
    <w:rsid w:val="007C6D72"/>
    <w:rsid w:val="007C6E97"/>
    <w:rsid w:val="007C6FE9"/>
    <w:rsid w:val="007C71D8"/>
    <w:rsid w:val="007D001D"/>
    <w:rsid w:val="007D0077"/>
    <w:rsid w:val="007D0316"/>
    <w:rsid w:val="007D0335"/>
    <w:rsid w:val="007D098D"/>
    <w:rsid w:val="007D0A11"/>
    <w:rsid w:val="007D0B52"/>
    <w:rsid w:val="007D13B5"/>
    <w:rsid w:val="007D1415"/>
    <w:rsid w:val="007D181E"/>
    <w:rsid w:val="007D1AF0"/>
    <w:rsid w:val="007D1D2E"/>
    <w:rsid w:val="007D228B"/>
    <w:rsid w:val="007D22FE"/>
    <w:rsid w:val="007D23F2"/>
    <w:rsid w:val="007D2C13"/>
    <w:rsid w:val="007D2C70"/>
    <w:rsid w:val="007D2C77"/>
    <w:rsid w:val="007D2F3E"/>
    <w:rsid w:val="007D3192"/>
    <w:rsid w:val="007D355F"/>
    <w:rsid w:val="007D35B3"/>
    <w:rsid w:val="007D3B4E"/>
    <w:rsid w:val="007D3D60"/>
    <w:rsid w:val="007D3D78"/>
    <w:rsid w:val="007D45C9"/>
    <w:rsid w:val="007D46ED"/>
    <w:rsid w:val="007D47D0"/>
    <w:rsid w:val="007D4BDC"/>
    <w:rsid w:val="007D4C9C"/>
    <w:rsid w:val="007D4F0D"/>
    <w:rsid w:val="007D5051"/>
    <w:rsid w:val="007D529A"/>
    <w:rsid w:val="007D5494"/>
    <w:rsid w:val="007D5885"/>
    <w:rsid w:val="007D59B6"/>
    <w:rsid w:val="007D5C5A"/>
    <w:rsid w:val="007D5E08"/>
    <w:rsid w:val="007D5FAA"/>
    <w:rsid w:val="007D623A"/>
    <w:rsid w:val="007D64B2"/>
    <w:rsid w:val="007D674D"/>
    <w:rsid w:val="007D68E4"/>
    <w:rsid w:val="007D7049"/>
    <w:rsid w:val="007D71B9"/>
    <w:rsid w:val="007D76F5"/>
    <w:rsid w:val="007D777E"/>
    <w:rsid w:val="007D7939"/>
    <w:rsid w:val="007D7AB2"/>
    <w:rsid w:val="007D7B8B"/>
    <w:rsid w:val="007D7BC0"/>
    <w:rsid w:val="007E0220"/>
    <w:rsid w:val="007E0934"/>
    <w:rsid w:val="007E0AAD"/>
    <w:rsid w:val="007E0B16"/>
    <w:rsid w:val="007E0C55"/>
    <w:rsid w:val="007E0DBD"/>
    <w:rsid w:val="007E0E49"/>
    <w:rsid w:val="007E0EA0"/>
    <w:rsid w:val="007E0F68"/>
    <w:rsid w:val="007E13EB"/>
    <w:rsid w:val="007E15CA"/>
    <w:rsid w:val="007E18D0"/>
    <w:rsid w:val="007E190F"/>
    <w:rsid w:val="007E19D8"/>
    <w:rsid w:val="007E1E5A"/>
    <w:rsid w:val="007E219E"/>
    <w:rsid w:val="007E21AC"/>
    <w:rsid w:val="007E2535"/>
    <w:rsid w:val="007E2537"/>
    <w:rsid w:val="007E25F8"/>
    <w:rsid w:val="007E29A0"/>
    <w:rsid w:val="007E2B60"/>
    <w:rsid w:val="007E3001"/>
    <w:rsid w:val="007E3040"/>
    <w:rsid w:val="007E33CB"/>
    <w:rsid w:val="007E35FF"/>
    <w:rsid w:val="007E370E"/>
    <w:rsid w:val="007E3AEF"/>
    <w:rsid w:val="007E3B1E"/>
    <w:rsid w:val="007E3D5E"/>
    <w:rsid w:val="007E4061"/>
    <w:rsid w:val="007E408A"/>
    <w:rsid w:val="007E4260"/>
    <w:rsid w:val="007E42CA"/>
    <w:rsid w:val="007E45D5"/>
    <w:rsid w:val="007E4814"/>
    <w:rsid w:val="007E48D3"/>
    <w:rsid w:val="007E494C"/>
    <w:rsid w:val="007E4E56"/>
    <w:rsid w:val="007E4F4E"/>
    <w:rsid w:val="007E52A9"/>
    <w:rsid w:val="007E6324"/>
    <w:rsid w:val="007E6362"/>
    <w:rsid w:val="007E6366"/>
    <w:rsid w:val="007E681B"/>
    <w:rsid w:val="007E6A30"/>
    <w:rsid w:val="007E6D52"/>
    <w:rsid w:val="007E6DB3"/>
    <w:rsid w:val="007E6F12"/>
    <w:rsid w:val="007E717D"/>
    <w:rsid w:val="007E731A"/>
    <w:rsid w:val="007E75EB"/>
    <w:rsid w:val="007E78BB"/>
    <w:rsid w:val="007E79E9"/>
    <w:rsid w:val="007E7BAE"/>
    <w:rsid w:val="007E7C8B"/>
    <w:rsid w:val="007E7DDD"/>
    <w:rsid w:val="007E7EF7"/>
    <w:rsid w:val="007F023C"/>
    <w:rsid w:val="007F0386"/>
    <w:rsid w:val="007F0474"/>
    <w:rsid w:val="007F0582"/>
    <w:rsid w:val="007F0641"/>
    <w:rsid w:val="007F072A"/>
    <w:rsid w:val="007F0A9B"/>
    <w:rsid w:val="007F0C06"/>
    <w:rsid w:val="007F0C2C"/>
    <w:rsid w:val="007F0C5F"/>
    <w:rsid w:val="007F0D72"/>
    <w:rsid w:val="007F0DDA"/>
    <w:rsid w:val="007F1015"/>
    <w:rsid w:val="007F142F"/>
    <w:rsid w:val="007F17A5"/>
    <w:rsid w:val="007F17A6"/>
    <w:rsid w:val="007F1840"/>
    <w:rsid w:val="007F1969"/>
    <w:rsid w:val="007F1A01"/>
    <w:rsid w:val="007F1B23"/>
    <w:rsid w:val="007F1B60"/>
    <w:rsid w:val="007F1B96"/>
    <w:rsid w:val="007F2004"/>
    <w:rsid w:val="007F2647"/>
    <w:rsid w:val="007F273A"/>
    <w:rsid w:val="007F27DF"/>
    <w:rsid w:val="007F28A5"/>
    <w:rsid w:val="007F28FB"/>
    <w:rsid w:val="007F2A84"/>
    <w:rsid w:val="007F3142"/>
    <w:rsid w:val="007F3358"/>
    <w:rsid w:val="007F3635"/>
    <w:rsid w:val="007F4046"/>
    <w:rsid w:val="007F4585"/>
    <w:rsid w:val="007F4BAE"/>
    <w:rsid w:val="007F5027"/>
    <w:rsid w:val="007F5232"/>
    <w:rsid w:val="007F57A7"/>
    <w:rsid w:val="007F5936"/>
    <w:rsid w:val="007F5A38"/>
    <w:rsid w:val="007F5AFE"/>
    <w:rsid w:val="007F5F6E"/>
    <w:rsid w:val="007F639E"/>
    <w:rsid w:val="007F64AD"/>
    <w:rsid w:val="007F67C1"/>
    <w:rsid w:val="007F6959"/>
    <w:rsid w:val="007F696E"/>
    <w:rsid w:val="007F69F4"/>
    <w:rsid w:val="007F6A42"/>
    <w:rsid w:val="007F6B6D"/>
    <w:rsid w:val="007F6BC6"/>
    <w:rsid w:val="007F6C1C"/>
    <w:rsid w:val="007F6D1B"/>
    <w:rsid w:val="007F70BB"/>
    <w:rsid w:val="007F79BF"/>
    <w:rsid w:val="007F7A4A"/>
    <w:rsid w:val="007F7A7C"/>
    <w:rsid w:val="007F7AE0"/>
    <w:rsid w:val="007F7DCB"/>
    <w:rsid w:val="008001A5"/>
    <w:rsid w:val="00800222"/>
    <w:rsid w:val="00800386"/>
    <w:rsid w:val="00800656"/>
    <w:rsid w:val="00800AD0"/>
    <w:rsid w:val="00801596"/>
    <w:rsid w:val="0080176A"/>
    <w:rsid w:val="00801A9C"/>
    <w:rsid w:val="00801B50"/>
    <w:rsid w:val="00801B81"/>
    <w:rsid w:val="00801C84"/>
    <w:rsid w:val="00801E9C"/>
    <w:rsid w:val="008020B4"/>
    <w:rsid w:val="00802967"/>
    <w:rsid w:val="00802A44"/>
    <w:rsid w:val="00802CCC"/>
    <w:rsid w:val="00802E9B"/>
    <w:rsid w:val="00802F12"/>
    <w:rsid w:val="00803177"/>
    <w:rsid w:val="0080352B"/>
    <w:rsid w:val="00803612"/>
    <w:rsid w:val="008039E1"/>
    <w:rsid w:val="00803CF9"/>
    <w:rsid w:val="00803EE5"/>
    <w:rsid w:val="00803F35"/>
    <w:rsid w:val="00804201"/>
    <w:rsid w:val="008044AF"/>
    <w:rsid w:val="0080456D"/>
    <w:rsid w:val="0080460C"/>
    <w:rsid w:val="00804707"/>
    <w:rsid w:val="00804A1D"/>
    <w:rsid w:val="0080505D"/>
    <w:rsid w:val="00805655"/>
    <w:rsid w:val="0080576C"/>
    <w:rsid w:val="00805983"/>
    <w:rsid w:val="00805B1F"/>
    <w:rsid w:val="00805BF5"/>
    <w:rsid w:val="00805D90"/>
    <w:rsid w:val="00806033"/>
    <w:rsid w:val="008060D5"/>
    <w:rsid w:val="008062A6"/>
    <w:rsid w:val="008064DF"/>
    <w:rsid w:val="00806630"/>
    <w:rsid w:val="00806741"/>
    <w:rsid w:val="00806909"/>
    <w:rsid w:val="00806A6F"/>
    <w:rsid w:val="00806B29"/>
    <w:rsid w:val="00806B3D"/>
    <w:rsid w:val="0080706F"/>
    <w:rsid w:val="008071F1"/>
    <w:rsid w:val="00807580"/>
    <w:rsid w:val="008075EA"/>
    <w:rsid w:val="008077F5"/>
    <w:rsid w:val="008079EB"/>
    <w:rsid w:val="00807B56"/>
    <w:rsid w:val="00810242"/>
    <w:rsid w:val="00810638"/>
    <w:rsid w:val="00810936"/>
    <w:rsid w:val="00810996"/>
    <w:rsid w:val="008109D1"/>
    <w:rsid w:val="00810AC1"/>
    <w:rsid w:val="00810B61"/>
    <w:rsid w:val="00811196"/>
    <w:rsid w:val="008111CC"/>
    <w:rsid w:val="008115E9"/>
    <w:rsid w:val="00811C3F"/>
    <w:rsid w:val="0081241A"/>
    <w:rsid w:val="00812506"/>
    <w:rsid w:val="00812A02"/>
    <w:rsid w:val="00812D0C"/>
    <w:rsid w:val="00812E20"/>
    <w:rsid w:val="00812EE6"/>
    <w:rsid w:val="00812EFF"/>
    <w:rsid w:val="008137D1"/>
    <w:rsid w:val="008142E4"/>
    <w:rsid w:val="008144F1"/>
    <w:rsid w:val="00814509"/>
    <w:rsid w:val="0081475B"/>
    <w:rsid w:val="00814783"/>
    <w:rsid w:val="00814905"/>
    <w:rsid w:val="00814A2D"/>
    <w:rsid w:val="00814FA7"/>
    <w:rsid w:val="0081507D"/>
    <w:rsid w:val="008152AA"/>
    <w:rsid w:val="0081548F"/>
    <w:rsid w:val="008154BD"/>
    <w:rsid w:val="008154CC"/>
    <w:rsid w:val="0081644E"/>
    <w:rsid w:val="00816614"/>
    <w:rsid w:val="00816876"/>
    <w:rsid w:val="00816DFA"/>
    <w:rsid w:val="0081736B"/>
    <w:rsid w:val="00817629"/>
    <w:rsid w:val="008176E4"/>
    <w:rsid w:val="0081798F"/>
    <w:rsid w:val="00817BAE"/>
    <w:rsid w:val="00817C21"/>
    <w:rsid w:val="00817C9F"/>
    <w:rsid w:val="00817E38"/>
    <w:rsid w:val="00817F82"/>
    <w:rsid w:val="00817FB7"/>
    <w:rsid w:val="0082007E"/>
    <w:rsid w:val="0082024D"/>
    <w:rsid w:val="00820252"/>
    <w:rsid w:val="008202E7"/>
    <w:rsid w:val="0082033E"/>
    <w:rsid w:val="00820872"/>
    <w:rsid w:val="00820AB4"/>
    <w:rsid w:val="00820B5E"/>
    <w:rsid w:val="00820B96"/>
    <w:rsid w:val="00820CB8"/>
    <w:rsid w:val="00820D39"/>
    <w:rsid w:val="00820D8A"/>
    <w:rsid w:val="00820E86"/>
    <w:rsid w:val="00820EFC"/>
    <w:rsid w:val="00821049"/>
    <w:rsid w:val="008210EF"/>
    <w:rsid w:val="00821360"/>
    <w:rsid w:val="0082163B"/>
    <w:rsid w:val="0082175E"/>
    <w:rsid w:val="008219CD"/>
    <w:rsid w:val="00821BE9"/>
    <w:rsid w:val="00821CEB"/>
    <w:rsid w:val="00821E8E"/>
    <w:rsid w:val="00821EEE"/>
    <w:rsid w:val="00821F1E"/>
    <w:rsid w:val="00822045"/>
    <w:rsid w:val="0082222D"/>
    <w:rsid w:val="008223DB"/>
    <w:rsid w:val="00822493"/>
    <w:rsid w:val="00822709"/>
    <w:rsid w:val="00822788"/>
    <w:rsid w:val="00822B71"/>
    <w:rsid w:val="00823C55"/>
    <w:rsid w:val="00823E59"/>
    <w:rsid w:val="00823E5B"/>
    <w:rsid w:val="00823E95"/>
    <w:rsid w:val="00823EC1"/>
    <w:rsid w:val="00823F48"/>
    <w:rsid w:val="0082423A"/>
    <w:rsid w:val="008242D5"/>
    <w:rsid w:val="008243CC"/>
    <w:rsid w:val="0082490A"/>
    <w:rsid w:val="00824B53"/>
    <w:rsid w:val="00824B7C"/>
    <w:rsid w:val="00824C5C"/>
    <w:rsid w:val="00824C79"/>
    <w:rsid w:val="00824FE4"/>
    <w:rsid w:val="00825002"/>
    <w:rsid w:val="008256B3"/>
    <w:rsid w:val="00825743"/>
    <w:rsid w:val="0082624C"/>
    <w:rsid w:val="008262AC"/>
    <w:rsid w:val="008264C6"/>
    <w:rsid w:val="008265AC"/>
    <w:rsid w:val="00826D25"/>
    <w:rsid w:val="00826EBF"/>
    <w:rsid w:val="00826F52"/>
    <w:rsid w:val="008270B7"/>
    <w:rsid w:val="0082745B"/>
    <w:rsid w:val="008274D7"/>
    <w:rsid w:val="00827672"/>
    <w:rsid w:val="00827B0A"/>
    <w:rsid w:val="00827B12"/>
    <w:rsid w:val="00827BD2"/>
    <w:rsid w:val="00827E52"/>
    <w:rsid w:val="008305B1"/>
    <w:rsid w:val="0083064B"/>
    <w:rsid w:val="00830C39"/>
    <w:rsid w:val="00830CDC"/>
    <w:rsid w:val="00830CE4"/>
    <w:rsid w:val="00830DD3"/>
    <w:rsid w:val="00831026"/>
    <w:rsid w:val="0083106F"/>
    <w:rsid w:val="008310FE"/>
    <w:rsid w:val="0083129A"/>
    <w:rsid w:val="008316D5"/>
    <w:rsid w:val="00831A05"/>
    <w:rsid w:val="00831E44"/>
    <w:rsid w:val="008324EE"/>
    <w:rsid w:val="00832746"/>
    <w:rsid w:val="008328C7"/>
    <w:rsid w:val="00832986"/>
    <w:rsid w:val="00832EB0"/>
    <w:rsid w:val="008331A1"/>
    <w:rsid w:val="008334B3"/>
    <w:rsid w:val="00833A50"/>
    <w:rsid w:val="00833EB7"/>
    <w:rsid w:val="008340EF"/>
    <w:rsid w:val="00834422"/>
    <w:rsid w:val="00834425"/>
    <w:rsid w:val="00834C08"/>
    <w:rsid w:val="00834C3A"/>
    <w:rsid w:val="00834C6B"/>
    <w:rsid w:val="008351C7"/>
    <w:rsid w:val="0083553B"/>
    <w:rsid w:val="0083563F"/>
    <w:rsid w:val="008359CB"/>
    <w:rsid w:val="00835AAA"/>
    <w:rsid w:val="00835C63"/>
    <w:rsid w:val="00835E6D"/>
    <w:rsid w:val="00836292"/>
    <w:rsid w:val="00836830"/>
    <w:rsid w:val="008369A3"/>
    <w:rsid w:val="008369F0"/>
    <w:rsid w:val="00836D76"/>
    <w:rsid w:val="008370EC"/>
    <w:rsid w:val="00837102"/>
    <w:rsid w:val="008371C7"/>
    <w:rsid w:val="00837241"/>
    <w:rsid w:val="0083747A"/>
    <w:rsid w:val="00837565"/>
    <w:rsid w:val="008376CB"/>
    <w:rsid w:val="00837765"/>
    <w:rsid w:val="00837844"/>
    <w:rsid w:val="00837BFE"/>
    <w:rsid w:val="00840A28"/>
    <w:rsid w:val="00840CB1"/>
    <w:rsid w:val="00840CFB"/>
    <w:rsid w:val="00840FC7"/>
    <w:rsid w:val="00840FE5"/>
    <w:rsid w:val="00841238"/>
    <w:rsid w:val="008412B1"/>
    <w:rsid w:val="0084180B"/>
    <w:rsid w:val="00841920"/>
    <w:rsid w:val="00841D7C"/>
    <w:rsid w:val="00841DD3"/>
    <w:rsid w:val="00841E66"/>
    <w:rsid w:val="00841EB8"/>
    <w:rsid w:val="00841F1A"/>
    <w:rsid w:val="00841F9B"/>
    <w:rsid w:val="00842029"/>
    <w:rsid w:val="008421E8"/>
    <w:rsid w:val="00842281"/>
    <w:rsid w:val="008425D7"/>
    <w:rsid w:val="008425DC"/>
    <w:rsid w:val="0084263F"/>
    <w:rsid w:val="008426A9"/>
    <w:rsid w:val="00842925"/>
    <w:rsid w:val="00842D85"/>
    <w:rsid w:val="00842FBA"/>
    <w:rsid w:val="00843331"/>
    <w:rsid w:val="008433CB"/>
    <w:rsid w:val="00843468"/>
    <w:rsid w:val="008435A4"/>
    <w:rsid w:val="00843839"/>
    <w:rsid w:val="00843CB5"/>
    <w:rsid w:val="00843E8F"/>
    <w:rsid w:val="00843FBC"/>
    <w:rsid w:val="008447C1"/>
    <w:rsid w:val="00844A53"/>
    <w:rsid w:val="00844B2A"/>
    <w:rsid w:val="00844C2D"/>
    <w:rsid w:val="008450E7"/>
    <w:rsid w:val="00845291"/>
    <w:rsid w:val="008456B6"/>
    <w:rsid w:val="00845B2D"/>
    <w:rsid w:val="00845B4C"/>
    <w:rsid w:val="00845BB2"/>
    <w:rsid w:val="00845D7E"/>
    <w:rsid w:val="00845DA2"/>
    <w:rsid w:val="00845E84"/>
    <w:rsid w:val="008461E5"/>
    <w:rsid w:val="00846626"/>
    <w:rsid w:val="00846755"/>
    <w:rsid w:val="00846890"/>
    <w:rsid w:val="0084689C"/>
    <w:rsid w:val="00846C32"/>
    <w:rsid w:val="00846D2C"/>
    <w:rsid w:val="00847297"/>
    <w:rsid w:val="008472A9"/>
    <w:rsid w:val="008473AE"/>
    <w:rsid w:val="00847526"/>
    <w:rsid w:val="00847A57"/>
    <w:rsid w:val="00847C83"/>
    <w:rsid w:val="00847DAA"/>
    <w:rsid w:val="00847E11"/>
    <w:rsid w:val="00847EDB"/>
    <w:rsid w:val="00847EEE"/>
    <w:rsid w:val="00847F09"/>
    <w:rsid w:val="00850050"/>
    <w:rsid w:val="00850054"/>
    <w:rsid w:val="0085016B"/>
    <w:rsid w:val="008501EC"/>
    <w:rsid w:val="0085028D"/>
    <w:rsid w:val="008502B2"/>
    <w:rsid w:val="00850304"/>
    <w:rsid w:val="008504FF"/>
    <w:rsid w:val="008508D7"/>
    <w:rsid w:val="00850CBC"/>
    <w:rsid w:val="00851027"/>
    <w:rsid w:val="00851125"/>
    <w:rsid w:val="00851937"/>
    <w:rsid w:val="00851C8B"/>
    <w:rsid w:val="00852366"/>
    <w:rsid w:val="008523D5"/>
    <w:rsid w:val="00852DEF"/>
    <w:rsid w:val="00852FE2"/>
    <w:rsid w:val="008530B9"/>
    <w:rsid w:val="0085323F"/>
    <w:rsid w:val="0085373D"/>
    <w:rsid w:val="00853844"/>
    <w:rsid w:val="00853AFC"/>
    <w:rsid w:val="00853C8B"/>
    <w:rsid w:val="00853CA7"/>
    <w:rsid w:val="00853FBA"/>
    <w:rsid w:val="008540FA"/>
    <w:rsid w:val="0085418B"/>
    <w:rsid w:val="008541ED"/>
    <w:rsid w:val="0085424F"/>
    <w:rsid w:val="008542DF"/>
    <w:rsid w:val="00854782"/>
    <w:rsid w:val="00854856"/>
    <w:rsid w:val="00854A8E"/>
    <w:rsid w:val="00854D0F"/>
    <w:rsid w:val="00854D34"/>
    <w:rsid w:val="00854E9C"/>
    <w:rsid w:val="00854FBE"/>
    <w:rsid w:val="00855322"/>
    <w:rsid w:val="00855621"/>
    <w:rsid w:val="0085585A"/>
    <w:rsid w:val="008559CA"/>
    <w:rsid w:val="00855C7B"/>
    <w:rsid w:val="00855F87"/>
    <w:rsid w:val="00856037"/>
    <w:rsid w:val="00856055"/>
    <w:rsid w:val="008561BE"/>
    <w:rsid w:val="008561CE"/>
    <w:rsid w:val="008561ED"/>
    <w:rsid w:val="008563A3"/>
    <w:rsid w:val="0085673F"/>
    <w:rsid w:val="008568C3"/>
    <w:rsid w:val="00856FE3"/>
    <w:rsid w:val="00857071"/>
    <w:rsid w:val="00857170"/>
    <w:rsid w:val="0085776B"/>
    <w:rsid w:val="00857C6E"/>
    <w:rsid w:val="00857CBF"/>
    <w:rsid w:val="00857D88"/>
    <w:rsid w:val="00860253"/>
    <w:rsid w:val="00860286"/>
    <w:rsid w:val="008604B2"/>
    <w:rsid w:val="008607D3"/>
    <w:rsid w:val="00860A04"/>
    <w:rsid w:val="00860AEE"/>
    <w:rsid w:val="00860D0E"/>
    <w:rsid w:val="00860D28"/>
    <w:rsid w:val="00860F09"/>
    <w:rsid w:val="00860FFD"/>
    <w:rsid w:val="0086110D"/>
    <w:rsid w:val="00861440"/>
    <w:rsid w:val="008616CB"/>
    <w:rsid w:val="008617A3"/>
    <w:rsid w:val="008619DB"/>
    <w:rsid w:val="00861AF0"/>
    <w:rsid w:val="00861D6D"/>
    <w:rsid w:val="00862219"/>
    <w:rsid w:val="008625E2"/>
    <w:rsid w:val="00862649"/>
    <w:rsid w:val="00862781"/>
    <w:rsid w:val="008629CE"/>
    <w:rsid w:val="00862A01"/>
    <w:rsid w:val="00862F5D"/>
    <w:rsid w:val="008632C8"/>
    <w:rsid w:val="008632DD"/>
    <w:rsid w:val="0086342B"/>
    <w:rsid w:val="00863432"/>
    <w:rsid w:val="00863591"/>
    <w:rsid w:val="008635DA"/>
    <w:rsid w:val="0086372F"/>
    <w:rsid w:val="00863A7A"/>
    <w:rsid w:val="00863A8D"/>
    <w:rsid w:val="00863CD3"/>
    <w:rsid w:val="00863D48"/>
    <w:rsid w:val="00863D52"/>
    <w:rsid w:val="00863DE6"/>
    <w:rsid w:val="00863FEA"/>
    <w:rsid w:val="008642F7"/>
    <w:rsid w:val="0086431D"/>
    <w:rsid w:val="0086438F"/>
    <w:rsid w:val="008644D3"/>
    <w:rsid w:val="0086451A"/>
    <w:rsid w:val="00864587"/>
    <w:rsid w:val="008648AF"/>
    <w:rsid w:val="00864998"/>
    <w:rsid w:val="00864A8A"/>
    <w:rsid w:val="00864AB1"/>
    <w:rsid w:val="00864DA2"/>
    <w:rsid w:val="00864DC3"/>
    <w:rsid w:val="00864E93"/>
    <w:rsid w:val="00864F29"/>
    <w:rsid w:val="00865157"/>
    <w:rsid w:val="008652BC"/>
    <w:rsid w:val="0086549F"/>
    <w:rsid w:val="008659D1"/>
    <w:rsid w:val="00865BCF"/>
    <w:rsid w:val="00865F27"/>
    <w:rsid w:val="00866588"/>
    <w:rsid w:val="00866922"/>
    <w:rsid w:val="00866B88"/>
    <w:rsid w:val="008671E8"/>
    <w:rsid w:val="00867262"/>
    <w:rsid w:val="0086740B"/>
    <w:rsid w:val="00867583"/>
    <w:rsid w:val="00867A4E"/>
    <w:rsid w:val="00867AE6"/>
    <w:rsid w:val="00867CAB"/>
    <w:rsid w:val="00867F0F"/>
    <w:rsid w:val="0087002B"/>
    <w:rsid w:val="00870566"/>
    <w:rsid w:val="008706A6"/>
    <w:rsid w:val="008709D7"/>
    <w:rsid w:val="00870C02"/>
    <w:rsid w:val="00870CFC"/>
    <w:rsid w:val="00870D33"/>
    <w:rsid w:val="00870D78"/>
    <w:rsid w:val="00870D85"/>
    <w:rsid w:val="00870F20"/>
    <w:rsid w:val="008717AD"/>
    <w:rsid w:val="008717D0"/>
    <w:rsid w:val="00872079"/>
    <w:rsid w:val="008726E3"/>
    <w:rsid w:val="00872749"/>
    <w:rsid w:val="00872958"/>
    <w:rsid w:val="00872BCE"/>
    <w:rsid w:val="00872E94"/>
    <w:rsid w:val="00873018"/>
    <w:rsid w:val="0087303F"/>
    <w:rsid w:val="0087307A"/>
    <w:rsid w:val="008730BA"/>
    <w:rsid w:val="00873453"/>
    <w:rsid w:val="008737A6"/>
    <w:rsid w:val="00873819"/>
    <w:rsid w:val="00873820"/>
    <w:rsid w:val="00873A4E"/>
    <w:rsid w:val="00873C6D"/>
    <w:rsid w:val="00873CA4"/>
    <w:rsid w:val="0087413E"/>
    <w:rsid w:val="00874145"/>
    <w:rsid w:val="008741FC"/>
    <w:rsid w:val="008744DB"/>
    <w:rsid w:val="0087450B"/>
    <w:rsid w:val="00874518"/>
    <w:rsid w:val="00874BB6"/>
    <w:rsid w:val="00874C47"/>
    <w:rsid w:val="00874C62"/>
    <w:rsid w:val="00874CD6"/>
    <w:rsid w:val="00874EEA"/>
    <w:rsid w:val="008755BE"/>
    <w:rsid w:val="008755C6"/>
    <w:rsid w:val="00875B91"/>
    <w:rsid w:val="00875C5C"/>
    <w:rsid w:val="00875E0C"/>
    <w:rsid w:val="00876012"/>
    <w:rsid w:val="008761DA"/>
    <w:rsid w:val="008762AB"/>
    <w:rsid w:val="00876373"/>
    <w:rsid w:val="008763F4"/>
    <w:rsid w:val="008764EF"/>
    <w:rsid w:val="008765E8"/>
    <w:rsid w:val="008767A4"/>
    <w:rsid w:val="008769AD"/>
    <w:rsid w:val="00876E83"/>
    <w:rsid w:val="00877163"/>
    <w:rsid w:val="00877197"/>
    <w:rsid w:val="008771E3"/>
    <w:rsid w:val="008774ED"/>
    <w:rsid w:val="00877565"/>
    <w:rsid w:val="00877B2D"/>
    <w:rsid w:val="00877C48"/>
    <w:rsid w:val="00877DFA"/>
    <w:rsid w:val="00877FCA"/>
    <w:rsid w:val="00880149"/>
    <w:rsid w:val="0088015F"/>
    <w:rsid w:val="0088019F"/>
    <w:rsid w:val="0088055D"/>
    <w:rsid w:val="008806C2"/>
    <w:rsid w:val="00880711"/>
    <w:rsid w:val="00880896"/>
    <w:rsid w:val="00880901"/>
    <w:rsid w:val="008809DB"/>
    <w:rsid w:val="00880ACC"/>
    <w:rsid w:val="00880F24"/>
    <w:rsid w:val="008811A2"/>
    <w:rsid w:val="00881230"/>
    <w:rsid w:val="00881459"/>
    <w:rsid w:val="008814A8"/>
    <w:rsid w:val="0088156C"/>
    <w:rsid w:val="008818B0"/>
    <w:rsid w:val="00881A4D"/>
    <w:rsid w:val="00881D3E"/>
    <w:rsid w:val="00881D6E"/>
    <w:rsid w:val="00882019"/>
    <w:rsid w:val="008823BB"/>
    <w:rsid w:val="008825CF"/>
    <w:rsid w:val="008826A9"/>
    <w:rsid w:val="008829AC"/>
    <w:rsid w:val="00882E58"/>
    <w:rsid w:val="008831AF"/>
    <w:rsid w:val="00883715"/>
    <w:rsid w:val="008837D5"/>
    <w:rsid w:val="008842E0"/>
    <w:rsid w:val="00884800"/>
    <w:rsid w:val="00884B95"/>
    <w:rsid w:val="00884C7D"/>
    <w:rsid w:val="00884D6A"/>
    <w:rsid w:val="00884E3F"/>
    <w:rsid w:val="00884EE8"/>
    <w:rsid w:val="00885010"/>
    <w:rsid w:val="0088529B"/>
    <w:rsid w:val="008852B9"/>
    <w:rsid w:val="008852D1"/>
    <w:rsid w:val="0088554D"/>
    <w:rsid w:val="008855EB"/>
    <w:rsid w:val="008856C4"/>
    <w:rsid w:val="00885714"/>
    <w:rsid w:val="008858FE"/>
    <w:rsid w:val="00885B2B"/>
    <w:rsid w:val="00885FF9"/>
    <w:rsid w:val="008860E3"/>
    <w:rsid w:val="00886301"/>
    <w:rsid w:val="00886471"/>
    <w:rsid w:val="00886577"/>
    <w:rsid w:val="0088692E"/>
    <w:rsid w:val="00886A3A"/>
    <w:rsid w:val="00886B86"/>
    <w:rsid w:val="00886CFA"/>
    <w:rsid w:val="00886D15"/>
    <w:rsid w:val="00886F2D"/>
    <w:rsid w:val="00886F5B"/>
    <w:rsid w:val="008876A3"/>
    <w:rsid w:val="00887D42"/>
    <w:rsid w:val="008900AF"/>
    <w:rsid w:val="00890434"/>
    <w:rsid w:val="00890708"/>
    <w:rsid w:val="00890D44"/>
    <w:rsid w:val="00890DC2"/>
    <w:rsid w:val="00890E1E"/>
    <w:rsid w:val="008913BD"/>
    <w:rsid w:val="008919EA"/>
    <w:rsid w:val="00891C7C"/>
    <w:rsid w:val="00891DDE"/>
    <w:rsid w:val="00891E6A"/>
    <w:rsid w:val="008920CD"/>
    <w:rsid w:val="0089213C"/>
    <w:rsid w:val="008921DD"/>
    <w:rsid w:val="00892299"/>
    <w:rsid w:val="008922E0"/>
    <w:rsid w:val="008924E8"/>
    <w:rsid w:val="00892683"/>
    <w:rsid w:val="00892721"/>
    <w:rsid w:val="008929E2"/>
    <w:rsid w:val="00892A23"/>
    <w:rsid w:val="00892B1D"/>
    <w:rsid w:val="00892D00"/>
    <w:rsid w:val="0089308F"/>
    <w:rsid w:val="00893274"/>
    <w:rsid w:val="008933D9"/>
    <w:rsid w:val="008936A1"/>
    <w:rsid w:val="0089388D"/>
    <w:rsid w:val="008938B5"/>
    <w:rsid w:val="00894023"/>
    <w:rsid w:val="0089432A"/>
    <w:rsid w:val="00894341"/>
    <w:rsid w:val="008944FA"/>
    <w:rsid w:val="008948D7"/>
    <w:rsid w:val="00894AD4"/>
    <w:rsid w:val="00894BCB"/>
    <w:rsid w:val="00894C48"/>
    <w:rsid w:val="00895045"/>
    <w:rsid w:val="008952A5"/>
    <w:rsid w:val="0089545A"/>
    <w:rsid w:val="008954B6"/>
    <w:rsid w:val="00895714"/>
    <w:rsid w:val="00895789"/>
    <w:rsid w:val="00895A5F"/>
    <w:rsid w:val="00895DF6"/>
    <w:rsid w:val="00895F55"/>
    <w:rsid w:val="00896276"/>
    <w:rsid w:val="008962E4"/>
    <w:rsid w:val="008964BA"/>
    <w:rsid w:val="00896585"/>
    <w:rsid w:val="008966CC"/>
    <w:rsid w:val="00896C45"/>
    <w:rsid w:val="00896DAB"/>
    <w:rsid w:val="00896E22"/>
    <w:rsid w:val="00897479"/>
    <w:rsid w:val="008976D3"/>
    <w:rsid w:val="00897913"/>
    <w:rsid w:val="00897A0B"/>
    <w:rsid w:val="00897B78"/>
    <w:rsid w:val="008A001D"/>
    <w:rsid w:val="008A012E"/>
    <w:rsid w:val="008A0A4C"/>
    <w:rsid w:val="008A0AAB"/>
    <w:rsid w:val="008A0AC4"/>
    <w:rsid w:val="008A0B90"/>
    <w:rsid w:val="008A0C82"/>
    <w:rsid w:val="008A0E09"/>
    <w:rsid w:val="008A119A"/>
    <w:rsid w:val="008A139F"/>
    <w:rsid w:val="008A14D6"/>
    <w:rsid w:val="008A15AE"/>
    <w:rsid w:val="008A17F0"/>
    <w:rsid w:val="008A18B1"/>
    <w:rsid w:val="008A1CBD"/>
    <w:rsid w:val="008A216D"/>
    <w:rsid w:val="008A21A1"/>
    <w:rsid w:val="008A2480"/>
    <w:rsid w:val="008A2638"/>
    <w:rsid w:val="008A28F1"/>
    <w:rsid w:val="008A2B2E"/>
    <w:rsid w:val="008A2B71"/>
    <w:rsid w:val="008A2BB6"/>
    <w:rsid w:val="008A2BFD"/>
    <w:rsid w:val="008A2D8F"/>
    <w:rsid w:val="008A2FD5"/>
    <w:rsid w:val="008A2FDC"/>
    <w:rsid w:val="008A313B"/>
    <w:rsid w:val="008A3636"/>
    <w:rsid w:val="008A3703"/>
    <w:rsid w:val="008A373E"/>
    <w:rsid w:val="008A39E2"/>
    <w:rsid w:val="008A3A03"/>
    <w:rsid w:val="008A3D7B"/>
    <w:rsid w:val="008A3E6A"/>
    <w:rsid w:val="008A43AA"/>
    <w:rsid w:val="008A470A"/>
    <w:rsid w:val="008A4B00"/>
    <w:rsid w:val="008A53D6"/>
    <w:rsid w:val="008A541B"/>
    <w:rsid w:val="008A554B"/>
    <w:rsid w:val="008A57E1"/>
    <w:rsid w:val="008A594D"/>
    <w:rsid w:val="008A5AE7"/>
    <w:rsid w:val="008A5E03"/>
    <w:rsid w:val="008A5E41"/>
    <w:rsid w:val="008A5FBF"/>
    <w:rsid w:val="008A64CB"/>
    <w:rsid w:val="008A6519"/>
    <w:rsid w:val="008A65CF"/>
    <w:rsid w:val="008A69EC"/>
    <w:rsid w:val="008A6A1C"/>
    <w:rsid w:val="008A6A86"/>
    <w:rsid w:val="008A6BC5"/>
    <w:rsid w:val="008A6D3A"/>
    <w:rsid w:val="008A71B2"/>
    <w:rsid w:val="008A753C"/>
    <w:rsid w:val="008A779F"/>
    <w:rsid w:val="008A7F6E"/>
    <w:rsid w:val="008B0047"/>
    <w:rsid w:val="008B015A"/>
    <w:rsid w:val="008B02BC"/>
    <w:rsid w:val="008B0B32"/>
    <w:rsid w:val="008B0B7C"/>
    <w:rsid w:val="008B0F7C"/>
    <w:rsid w:val="008B1171"/>
    <w:rsid w:val="008B11B5"/>
    <w:rsid w:val="008B131A"/>
    <w:rsid w:val="008B1378"/>
    <w:rsid w:val="008B1388"/>
    <w:rsid w:val="008B1742"/>
    <w:rsid w:val="008B1A59"/>
    <w:rsid w:val="008B1AB6"/>
    <w:rsid w:val="008B1BD0"/>
    <w:rsid w:val="008B1C6C"/>
    <w:rsid w:val="008B1E54"/>
    <w:rsid w:val="008B23AD"/>
    <w:rsid w:val="008B2595"/>
    <w:rsid w:val="008B2BDB"/>
    <w:rsid w:val="008B2C03"/>
    <w:rsid w:val="008B31D2"/>
    <w:rsid w:val="008B33E6"/>
    <w:rsid w:val="008B3418"/>
    <w:rsid w:val="008B3BB3"/>
    <w:rsid w:val="008B3E7F"/>
    <w:rsid w:val="008B3EA1"/>
    <w:rsid w:val="008B4239"/>
    <w:rsid w:val="008B42AE"/>
    <w:rsid w:val="008B43A8"/>
    <w:rsid w:val="008B43D7"/>
    <w:rsid w:val="008B4667"/>
    <w:rsid w:val="008B467B"/>
    <w:rsid w:val="008B46AB"/>
    <w:rsid w:val="008B4714"/>
    <w:rsid w:val="008B4801"/>
    <w:rsid w:val="008B4874"/>
    <w:rsid w:val="008B48A2"/>
    <w:rsid w:val="008B4A73"/>
    <w:rsid w:val="008B4B19"/>
    <w:rsid w:val="008B4BF2"/>
    <w:rsid w:val="008B4C49"/>
    <w:rsid w:val="008B4F0D"/>
    <w:rsid w:val="008B5721"/>
    <w:rsid w:val="008B5B18"/>
    <w:rsid w:val="008B6012"/>
    <w:rsid w:val="008B69CD"/>
    <w:rsid w:val="008B6D0F"/>
    <w:rsid w:val="008B6D3F"/>
    <w:rsid w:val="008B6E61"/>
    <w:rsid w:val="008B72A7"/>
    <w:rsid w:val="008B7B3E"/>
    <w:rsid w:val="008B7DFA"/>
    <w:rsid w:val="008B7EDE"/>
    <w:rsid w:val="008C0290"/>
    <w:rsid w:val="008C0360"/>
    <w:rsid w:val="008C064D"/>
    <w:rsid w:val="008C09D0"/>
    <w:rsid w:val="008C0AA9"/>
    <w:rsid w:val="008C0BE0"/>
    <w:rsid w:val="008C1031"/>
    <w:rsid w:val="008C108E"/>
    <w:rsid w:val="008C1233"/>
    <w:rsid w:val="008C141A"/>
    <w:rsid w:val="008C18BE"/>
    <w:rsid w:val="008C1E71"/>
    <w:rsid w:val="008C1F37"/>
    <w:rsid w:val="008C21D7"/>
    <w:rsid w:val="008C2336"/>
    <w:rsid w:val="008C257F"/>
    <w:rsid w:val="008C2DA6"/>
    <w:rsid w:val="008C3008"/>
    <w:rsid w:val="008C367A"/>
    <w:rsid w:val="008C38E3"/>
    <w:rsid w:val="008C3A9E"/>
    <w:rsid w:val="008C3FA6"/>
    <w:rsid w:val="008C3FD6"/>
    <w:rsid w:val="008C42B0"/>
    <w:rsid w:val="008C45B9"/>
    <w:rsid w:val="008C4643"/>
    <w:rsid w:val="008C4811"/>
    <w:rsid w:val="008C4C5F"/>
    <w:rsid w:val="008C4D6F"/>
    <w:rsid w:val="008C4F30"/>
    <w:rsid w:val="008C505D"/>
    <w:rsid w:val="008C5426"/>
    <w:rsid w:val="008C5D3A"/>
    <w:rsid w:val="008C5FB9"/>
    <w:rsid w:val="008C617D"/>
    <w:rsid w:val="008C69B0"/>
    <w:rsid w:val="008C6A38"/>
    <w:rsid w:val="008C6CBF"/>
    <w:rsid w:val="008C6CCD"/>
    <w:rsid w:val="008C6F79"/>
    <w:rsid w:val="008C701C"/>
    <w:rsid w:val="008C7238"/>
    <w:rsid w:val="008C733A"/>
    <w:rsid w:val="008C7387"/>
    <w:rsid w:val="008C748D"/>
    <w:rsid w:val="008C7992"/>
    <w:rsid w:val="008C7A4C"/>
    <w:rsid w:val="008C7D63"/>
    <w:rsid w:val="008C7DA3"/>
    <w:rsid w:val="008D0038"/>
    <w:rsid w:val="008D034A"/>
    <w:rsid w:val="008D0480"/>
    <w:rsid w:val="008D058D"/>
    <w:rsid w:val="008D059D"/>
    <w:rsid w:val="008D0603"/>
    <w:rsid w:val="008D0767"/>
    <w:rsid w:val="008D085B"/>
    <w:rsid w:val="008D0909"/>
    <w:rsid w:val="008D0B9D"/>
    <w:rsid w:val="008D0D20"/>
    <w:rsid w:val="008D1278"/>
    <w:rsid w:val="008D1422"/>
    <w:rsid w:val="008D152D"/>
    <w:rsid w:val="008D1C58"/>
    <w:rsid w:val="008D1F96"/>
    <w:rsid w:val="008D20A8"/>
    <w:rsid w:val="008D2437"/>
    <w:rsid w:val="008D2577"/>
    <w:rsid w:val="008D2679"/>
    <w:rsid w:val="008D278F"/>
    <w:rsid w:val="008D27E8"/>
    <w:rsid w:val="008D2A49"/>
    <w:rsid w:val="008D30F0"/>
    <w:rsid w:val="008D36D1"/>
    <w:rsid w:val="008D405D"/>
    <w:rsid w:val="008D40BC"/>
    <w:rsid w:val="008D414D"/>
    <w:rsid w:val="008D433C"/>
    <w:rsid w:val="008D4383"/>
    <w:rsid w:val="008D4724"/>
    <w:rsid w:val="008D4820"/>
    <w:rsid w:val="008D4914"/>
    <w:rsid w:val="008D4A9D"/>
    <w:rsid w:val="008D4AF3"/>
    <w:rsid w:val="008D504A"/>
    <w:rsid w:val="008D5175"/>
    <w:rsid w:val="008D51E1"/>
    <w:rsid w:val="008D617C"/>
    <w:rsid w:val="008D635D"/>
    <w:rsid w:val="008D65BE"/>
    <w:rsid w:val="008D682F"/>
    <w:rsid w:val="008D6EEF"/>
    <w:rsid w:val="008D73D8"/>
    <w:rsid w:val="008D73FD"/>
    <w:rsid w:val="008D7500"/>
    <w:rsid w:val="008D7A51"/>
    <w:rsid w:val="008D7C19"/>
    <w:rsid w:val="008D7ED4"/>
    <w:rsid w:val="008D7FF0"/>
    <w:rsid w:val="008E0122"/>
    <w:rsid w:val="008E018E"/>
    <w:rsid w:val="008E0A45"/>
    <w:rsid w:val="008E0BF7"/>
    <w:rsid w:val="008E0C50"/>
    <w:rsid w:val="008E0E12"/>
    <w:rsid w:val="008E0F63"/>
    <w:rsid w:val="008E1212"/>
    <w:rsid w:val="008E1294"/>
    <w:rsid w:val="008E15E9"/>
    <w:rsid w:val="008E1707"/>
    <w:rsid w:val="008E17AE"/>
    <w:rsid w:val="008E1B68"/>
    <w:rsid w:val="008E1E90"/>
    <w:rsid w:val="008E221A"/>
    <w:rsid w:val="008E25C7"/>
    <w:rsid w:val="008E2B3E"/>
    <w:rsid w:val="008E2BEE"/>
    <w:rsid w:val="008E2E7D"/>
    <w:rsid w:val="008E2F39"/>
    <w:rsid w:val="008E2FF4"/>
    <w:rsid w:val="008E307D"/>
    <w:rsid w:val="008E3653"/>
    <w:rsid w:val="008E3656"/>
    <w:rsid w:val="008E3B21"/>
    <w:rsid w:val="008E3F71"/>
    <w:rsid w:val="008E4256"/>
    <w:rsid w:val="008E448B"/>
    <w:rsid w:val="008E45A5"/>
    <w:rsid w:val="008E462C"/>
    <w:rsid w:val="008E486A"/>
    <w:rsid w:val="008E4C96"/>
    <w:rsid w:val="008E4CB7"/>
    <w:rsid w:val="008E4CDD"/>
    <w:rsid w:val="008E4D90"/>
    <w:rsid w:val="008E4E2C"/>
    <w:rsid w:val="008E4EA8"/>
    <w:rsid w:val="008E523F"/>
    <w:rsid w:val="008E53E8"/>
    <w:rsid w:val="008E579F"/>
    <w:rsid w:val="008E5BC2"/>
    <w:rsid w:val="008E5BCB"/>
    <w:rsid w:val="008E5D27"/>
    <w:rsid w:val="008E60EF"/>
    <w:rsid w:val="008E6265"/>
    <w:rsid w:val="008E62F2"/>
    <w:rsid w:val="008E6529"/>
    <w:rsid w:val="008E69F0"/>
    <w:rsid w:val="008E6B7E"/>
    <w:rsid w:val="008E6BA5"/>
    <w:rsid w:val="008E6C5D"/>
    <w:rsid w:val="008E6F98"/>
    <w:rsid w:val="008E713D"/>
    <w:rsid w:val="008E7198"/>
    <w:rsid w:val="008E7525"/>
    <w:rsid w:val="008E765F"/>
    <w:rsid w:val="008E7915"/>
    <w:rsid w:val="008E7B80"/>
    <w:rsid w:val="008E7BF8"/>
    <w:rsid w:val="008E7CCA"/>
    <w:rsid w:val="008E7D5C"/>
    <w:rsid w:val="008E7E43"/>
    <w:rsid w:val="008F0215"/>
    <w:rsid w:val="008F0516"/>
    <w:rsid w:val="008F054B"/>
    <w:rsid w:val="008F06A2"/>
    <w:rsid w:val="008F07AF"/>
    <w:rsid w:val="008F082B"/>
    <w:rsid w:val="008F098E"/>
    <w:rsid w:val="008F0A4C"/>
    <w:rsid w:val="008F0C02"/>
    <w:rsid w:val="008F0DB4"/>
    <w:rsid w:val="008F0E13"/>
    <w:rsid w:val="008F0EB3"/>
    <w:rsid w:val="008F0F90"/>
    <w:rsid w:val="008F111E"/>
    <w:rsid w:val="008F14D1"/>
    <w:rsid w:val="008F1605"/>
    <w:rsid w:val="008F16FA"/>
    <w:rsid w:val="008F19D1"/>
    <w:rsid w:val="008F1AF1"/>
    <w:rsid w:val="008F1D1B"/>
    <w:rsid w:val="008F2008"/>
    <w:rsid w:val="008F24A4"/>
    <w:rsid w:val="008F24C3"/>
    <w:rsid w:val="008F276D"/>
    <w:rsid w:val="008F2C62"/>
    <w:rsid w:val="008F2F07"/>
    <w:rsid w:val="008F2F9E"/>
    <w:rsid w:val="008F345F"/>
    <w:rsid w:val="008F368D"/>
    <w:rsid w:val="008F371E"/>
    <w:rsid w:val="008F4424"/>
    <w:rsid w:val="008F44A7"/>
    <w:rsid w:val="008F4770"/>
    <w:rsid w:val="008F4857"/>
    <w:rsid w:val="008F4ACE"/>
    <w:rsid w:val="008F4C19"/>
    <w:rsid w:val="008F4C67"/>
    <w:rsid w:val="008F509B"/>
    <w:rsid w:val="008F51B5"/>
    <w:rsid w:val="008F520D"/>
    <w:rsid w:val="008F53D0"/>
    <w:rsid w:val="008F5DCC"/>
    <w:rsid w:val="008F6135"/>
    <w:rsid w:val="008F614F"/>
    <w:rsid w:val="008F61C7"/>
    <w:rsid w:val="008F6220"/>
    <w:rsid w:val="008F64E7"/>
    <w:rsid w:val="008F6597"/>
    <w:rsid w:val="008F66FE"/>
    <w:rsid w:val="008F6CC2"/>
    <w:rsid w:val="008F6D8F"/>
    <w:rsid w:val="008F6D91"/>
    <w:rsid w:val="008F718B"/>
    <w:rsid w:val="008F74D8"/>
    <w:rsid w:val="008F7502"/>
    <w:rsid w:val="008F75E7"/>
    <w:rsid w:val="008F76D5"/>
    <w:rsid w:val="008F7F5A"/>
    <w:rsid w:val="00900246"/>
    <w:rsid w:val="00900354"/>
    <w:rsid w:val="00900540"/>
    <w:rsid w:val="009008E1"/>
    <w:rsid w:val="00900A35"/>
    <w:rsid w:val="00900CCB"/>
    <w:rsid w:val="00900D4C"/>
    <w:rsid w:val="00900E7E"/>
    <w:rsid w:val="00900ED1"/>
    <w:rsid w:val="00901A46"/>
    <w:rsid w:val="00901A71"/>
    <w:rsid w:val="00901E0A"/>
    <w:rsid w:val="00901E4D"/>
    <w:rsid w:val="00902218"/>
    <w:rsid w:val="009028B4"/>
    <w:rsid w:val="00902D3A"/>
    <w:rsid w:val="00902DC8"/>
    <w:rsid w:val="0090361E"/>
    <w:rsid w:val="009036A3"/>
    <w:rsid w:val="00903C1C"/>
    <w:rsid w:val="00903D91"/>
    <w:rsid w:val="00903F43"/>
    <w:rsid w:val="00904589"/>
    <w:rsid w:val="00904B21"/>
    <w:rsid w:val="00904D25"/>
    <w:rsid w:val="00905055"/>
    <w:rsid w:val="009054DC"/>
    <w:rsid w:val="009057E1"/>
    <w:rsid w:val="0090597A"/>
    <w:rsid w:val="0090679F"/>
    <w:rsid w:val="00906B63"/>
    <w:rsid w:val="00906FF9"/>
    <w:rsid w:val="00907019"/>
    <w:rsid w:val="009075F1"/>
    <w:rsid w:val="0090780C"/>
    <w:rsid w:val="00907A78"/>
    <w:rsid w:val="00907D08"/>
    <w:rsid w:val="00907ED1"/>
    <w:rsid w:val="0091003B"/>
    <w:rsid w:val="00910044"/>
    <w:rsid w:val="009101A0"/>
    <w:rsid w:val="0091035D"/>
    <w:rsid w:val="0091036A"/>
    <w:rsid w:val="0091050F"/>
    <w:rsid w:val="009107A0"/>
    <w:rsid w:val="009116A2"/>
    <w:rsid w:val="0091181F"/>
    <w:rsid w:val="00911A39"/>
    <w:rsid w:val="00911C29"/>
    <w:rsid w:val="00911C31"/>
    <w:rsid w:val="0091215A"/>
    <w:rsid w:val="00912955"/>
    <w:rsid w:val="00912AA5"/>
    <w:rsid w:val="00912B74"/>
    <w:rsid w:val="0091383E"/>
    <w:rsid w:val="0091384A"/>
    <w:rsid w:val="00913C3D"/>
    <w:rsid w:val="00913EF8"/>
    <w:rsid w:val="0091417E"/>
    <w:rsid w:val="0091444E"/>
    <w:rsid w:val="00914507"/>
    <w:rsid w:val="009146F5"/>
    <w:rsid w:val="00914A40"/>
    <w:rsid w:val="00914B0D"/>
    <w:rsid w:val="00914BC0"/>
    <w:rsid w:val="00914DFF"/>
    <w:rsid w:val="00914F4C"/>
    <w:rsid w:val="00914F8A"/>
    <w:rsid w:val="0091518F"/>
    <w:rsid w:val="009156F2"/>
    <w:rsid w:val="00915920"/>
    <w:rsid w:val="009159DB"/>
    <w:rsid w:val="00915D76"/>
    <w:rsid w:val="00915E5E"/>
    <w:rsid w:val="00915E7A"/>
    <w:rsid w:val="00915EB0"/>
    <w:rsid w:val="0091605A"/>
    <w:rsid w:val="0091620D"/>
    <w:rsid w:val="00916257"/>
    <w:rsid w:val="009162B5"/>
    <w:rsid w:val="0091664D"/>
    <w:rsid w:val="00916728"/>
    <w:rsid w:val="0091683B"/>
    <w:rsid w:val="00916FA7"/>
    <w:rsid w:val="00917442"/>
    <w:rsid w:val="0091756C"/>
    <w:rsid w:val="009175B6"/>
    <w:rsid w:val="00917826"/>
    <w:rsid w:val="00917836"/>
    <w:rsid w:val="00917960"/>
    <w:rsid w:val="00917B2E"/>
    <w:rsid w:val="00917CEF"/>
    <w:rsid w:val="00917D9F"/>
    <w:rsid w:val="0092045E"/>
    <w:rsid w:val="009206B3"/>
    <w:rsid w:val="0092071A"/>
    <w:rsid w:val="009208E8"/>
    <w:rsid w:val="009212BF"/>
    <w:rsid w:val="009212C7"/>
    <w:rsid w:val="009213B5"/>
    <w:rsid w:val="00921640"/>
    <w:rsid w:val="00921760"/>
    <w:rsid w:val="00921B0F"/>
    <w:rsid w:val="00921D6B"/>
    <w:rsid w:val="00921D7A"/>
    <w:rsid w:val="009221B7"/>
    <w:rsid w:val="0092232F"/>
    <w:rsid w:val="0092254E"/>
    <w:rsid w:val="0092261D"/>
    <w:rsid w:val="00922760"/>
    <w:rsid w:val="00922AA0"/>
    <w:rsid w:val="00922AC1"/>
    <w:rsid w:val="00922CFA"/>
    <w:rsid w:val="00922E92"/>
    <w:rsid w:val="009230BF"/>
    <w:rsid w:val="0092330F"/>
    <w:rsid w:val="00923329"/>
    <w:rsid w:val="00923D6A"/>
    <w:rsid w:val="00923FCA"/>
    <w:rsid w:val="0092411D"/>
    <w:rsid w:val="009242B4"/>
    <w:rsid w:val="0092433C"/>
    <w:rsid w:val="0092440A"/>
    <w:rsid w:val="0092465A"/>
    <w:rsid w:val="00924A4C"/>
    <w:rsid w:val="00924B96"/>
    <w:rsid w:val="00924ED9"/>
    <w:rsid w:val="0092579D"/>
    <w:rsid w:val="009257FA"/>
    <w:rsid w:val="00925B36"/>
    <w:rsid w:val="00925D25"/>
    <w:rsid w:val="0092615D"/>
    <w:rsid w:val="00926EB8"/>
    <w:rsid w:val="00926F5A"/>
    <w:rsid w:val="009270E5"/>
    <w:rsid w:val="009274EF"/>
    <w:rsid w:val="00927691"/>
    <w:rsid w:val="00927951"/>
    <w:rsid w:val="00927A68"/>
    <w:rsid w:val="00927D2B"/>
    <w:rsid w:val="00927DB3"/>
    <w:rsid w:val="0093003F"/>
    <w:rsid w:val="0093004F"/>
    <w:rsid w:val="009300A6"/>
    <w:rsid w:val="00930219"/>
    <w:rsid w:val="009306AE"/>
    <w:rsid w:val="00930BC6"/>
    <w:rsid w:val="00930EED"/>
    <w:rsid w:val="00930F16"/>
    <w:rsid w:val="00930F9B"/>
    <w:rsid w:val="00931092"/>
    <w:rsid w:val="009311D9"/>
    <w:rsid w:val="009311EE"/>
    <w:rsid w:val="00931202"/>
    <w:rsid w:val="009315A7"/>
    <w:rsid w:val="009315E7"/>
    <w:rsid w:val="00931BB7"/>
    <w:rsid w:val="00931EE8"/>
    <w:rsid w:val="00931FA5"/>
    <w:rsid w:val="00932231"/>
    <w:rsid w:val="00932533"/>
    <w:rsid w:val="00932725"/>
    <w:rsid w:val="00932825"/>
    <w:rsid w:val="00932C0F"/>
    <w:rsid w:val="00932E33"/>
    <w:rsid w:val="00932ED5"/>
    <w:rsid w:val="00932FDC"/>
    <w:rsid w:val="009331FE"/>
    <w:rsid w:val="0093339D"/>
    <w:rsid w:val="00933588"/>
    <w:rsid w:val="00933616"/>
    <w:rsid w:val="00933677"/>
    <w:rsid w:val="009338C7"/>
    <w:rsid w:val="00933AB0"/>
    <w:rsid w:val="00933B87"/>
    <w:rsid w:val="00933E07"/>
    <w:rsid w:val="00933F41"/>
    <w:rsid w:val="00934236"/>
    <w:rsid w:val="009343AB"/>
    <w:rsid w:val="0093458D"/>
    <w:rsid w:val="00934E6C"/>
    <w:rsid w:val="0093514E"/>
    <w:rsid w:val="009353AD"/>
    <w:rsid w:val="00935659"/>
    <w:rsid w:val="00935AD2"/>
    <w:rsid w:val="00935CF8"/>
    <w:rsid w:val="00935DCB"/>
    <w:rsid w:val="00935F68"/>
    <w:rsid w:val="00936597"/>
    <w:rsid w:val="009366D6"/>
    <w:rsid w:val="0093674B"/>
    <w:rsid w:val="00936ABD"/>
    <w:rsid w:val="00936D77"/>
    <w:rsid w:val="00936D7D"/>
    <w:rsid w:val="00936DD0"/>
    <w:rsid w:val="00936DF2"/>
    <w:rsid w:val="009375DB"/>
    <w:rsid w:val="009375F3"/>
    <w:rsid w:val="00937C9C"/>
    <w:rsid w:val="00937CEA"/>
    <w:rsid w:val="00937E15"/>
    <w:rsid w:val="00940584"/>
    <w:rsid w:val="00940ABA"/>
    <w:rsid w:val="0094136B"/>
    <w:rsid w:val="0094156D"/>
    <w:rsid w:val="009416C6"/>
    <w:rsid w:val="009418E0"/>
    <w:rsid w:val="00941C06"/>
    <w:rsid w:val="00941DA0"/>
    <w:rsid w:val="00941DCD"/>
    <w:rsid w:val="009422F2"/>
    <w:rsid w:val="00942307"/>
    <w:rsid w:val="00942632"/>
    <w:rsid w:val="0094265D"/>
    <w:rsid w:val="00942777"/>
    <w:rsid w:val="00942938"/>
    <w:rsid w:val="009429CB"/>
    <w:rsid w:val="00942A29"/>
    <w:rsid w:val="0094323F"/>
    <w:rsid w:val="009436A6"/>
    <w:rsid w:val="00943EEF"/>
    <w:rsid w:val="00943F4D"/>
    <w:rsid w:val="0094458A"/>
    <w:rsid w:val="009448D6"/>
    <w:rsid w:val="00944D6D"/>
    <w:rsid w:val="0094506D"/>
    <w:rsid w:val="0094530A"/>
    <w:rsid w:val="00945593"/>
    <w:rsid w:val="00945F28"/>
    <w:rsid w:val="0094602E"/>
    <w:rsid w:val="00946844"/>
    <w:rsid w:val="00946A07"/>
    <w:rsid w:val="00946DED"/>
    <w:rsid w:val="009470A3"/>
    <w:rsid w:val="00947169"/>
    <w:rsid w:val="00947766"/>
    <w:rsid w:val="00947B64"/>
    <w:rsid w:val="00947BE9"/>
    <w:rsid w:val="00947CE1"/>
    <w:rsid w:val="0095042D"/>
    <w:rsid w:val="00950915"/>
    <w:rsid w:val="0095099A"/>
    <w:rsid w:val="009509B4"/>
    <w:rsid w:val="00950AD0"/>
    <w:rsid w:val="00950B36"/>
    <w:rsid w:val="00950BD4"/>
    <w:rsid w:val="00950DE6"/>
    <w:rsid w:val="00950E3A"/>
    <w:rsid w:val="00950EE4"/>
    <w:rsid w:val="0095100D"/>
    <w:rsid w:val="009510D9"/>
    <w:rsid w:val="009510FE"/>
    <w:rsid w:val="009513AA"/>
    <w:rsid w:val="00951519"/>
    <w:rsid w:val="00951C4D"/>
    <w:rsid w:val="00951DCE"/>
    <w:rsid w:val="00951E65"/>
    <w:rsid w:val="00951EAB"/>
    <w:rsid w:val="00951FBF"/>
    <w:rsid w:val="00951FC3"/>
    <w:rsid w:val="00952071"/>
    <w:rsid w:val="0095210E"/>
    <w:rsid w:val="00952C12"/>
    <w:rsid w:val="0095308E"/>
    <w:rsid w:val="009531A6"/>
    <w:rsid w:val="00953399"/>
    <w:rsid w:val="0095340D"/>
    <w:rsid w:val="00953696"/>
    <w:rsid w:val="00953B6D"/>
    <w:rsid w:val="00953CB2"/>
    <w:rsid w:val="00953CD1"/>
    <w:rsid w:val="00953F03"/>
    <w:rsid w:val="00954261"/>
    <w:rsid w:val="0095432F"/>
    <w:rsid w:val="009544C8"/>
    <w:rsid w:val="009545E8"/>
    <w:rsid w:val="00954646"/>
    <w:rsid w:val="00954792"/>
    <w:rsid w:val="00954ABC"/>
    <w:rsid w:val="00954C30"/>
    <w:rsid w:val="00954DDA"/>
    <w:rsid w:val="00954EEF"/>
    <w:rsid w:val="009551F7"/>
    <w:rsid w:val="00955300"/>
    <w:rsid w:val="009554AE"/>
    <w:rsid w:val="0095568A"/>
    <w:rsid w:val="00955773"/>
    <w:rsid w:val="009557F3"/>
    <w:rsid w:val="00955BFE"/>
    <w:rsid w:val="00956341"/>
    <w:rsid w:val="0095668F"/>
    <w:rsid w:val="0095695E"/>
    <w:rsid w:val="00956A20"/>
    <w:rsid w:val="00956DF1"/>
    <w:rsid w:val="00956F01"/>
    <w:rsid w:val="0095701C"/>
    <w:rsid w:val="00957489"/>
    <w:rsid w:val="00957584"/>
    <w:rsid w:val="009578C5"/>
    <w:rsid w:val="009579B2"/>
    <w:rsid w:val="00957B34"/>
    <w:rsid w:val="00957D54"/>
    <w:rsid w:val="00957DD2"/>
    <w:rsid w:val="009601DA"/>
    <w:rsid w:val="00960678"/>
    <w:rsid w:val="00960704"/>
    <w:rsid w:val="00960800"/>
    <w:rsid w:val="00960893"/>
    <w:rsid w:val="009608A3"/>
    <w:rsid w:val="00960D07"/>
    <w:rsid w:val="00960D25"/>
    <w:rsid w:val="00960F1B"/>
    <w:rsid w:val="009611FD"/>
    <w:rsid w:val="0096141C"/>
    <w:rsid w:val="0096174B"/>
    <w:rsid w:val="00961DCA"/>
    <w:rsid w:val="00961DE7"/>
    <w:rsid w:val="009622F4"/>
    <w:rsid w:val="009624C1"/>
    <w:rsid w:val="00962558"/>
    <w:rsid w:val="00962639"/>
    <w:rsid w:val="009627E3"/>
    <w:rsid w:val="00962920"/>
    <w:rsid w:val="00962BDB"/>
    <w:rsid w:val="00962D4B"/>
    <w:rsid w:val="00962E24"/>
    <w:rsid w:val="00962E2B"/>
    <w:rsid w:val="00962E59"/>
    <w:rsid w:val="0096311F"/>
    <w:rsid w:val="0096330A"/>
    <w:rsid w:val="00963535"/>
    <w:rsid w:val="009635A6"/>
    <w:rsid w:val="00963AD7"/>
    <w:rsid w:val="00963C1B"/>
    <w:rsid w:val="00963F24"/>
    <w:rsid w:val="00963FB6"/>
    <w:rsid w:val="00964611"/>
    <w:rsid w:val="00964DB7"/>
    <w:rsid w:val="009652A2"/>
    <w:rsid w:val="009652F9"/>
    <w:rsid w:val="009655CF"/>
    <w:rsid w:val="0096584E"/>
    <w:rsid w:val="00965B8E"/>
    <w:rsid w:val="00965BB1"/>
    <w:rsid w:val="00965E22"/>
    <w:rsid w:val="009663D8"/>
    <w:rsid w:val="009664D4"/>
    <w:rsid w:val="009666A5"/>
    <w:rsid w:val="009667D2"/>
    <w:rsid w:val="0096688F"/>
    <w:rsid w:val="00966937"/>
    <w:rsid w:val="00966B55"/>
    <w:rsid w:val="00966BD0"/>
    <w:rsid w:val="00966CBF"/>
    <w:rsid w:val="00966D38"/>
    <w:rsid w:val="00967394"/>
    <w:rsid w:val="009674BE"/>
    <w:rsid w:val="00967B3E"/>
    <w:rsid w:val="00967BBD"/>
    <w:rsid w:val="00967C03"/>
    <w:rsid w:val="00967EFB"/>
    <w:rsid w:val="00967FCA"/>
    <w:rsid w:val="009700BC"/>
    <w:rsid w:val="009703BE"/>
    <w:rsid w:val="009706C8"/>
    <w:rsid w:val="00970770"/>
    <w:rsid w:val="00970782"/>
    <w:rsid w:val="009707CD"/>
    <w:rsid w:val="00970B40"/>
    <w:rsid w:val="00970D29"/>
    <w:rsid w:val="00970FF3"/>
    <w:rsid w:val="0097172C"/>
    <w:rsid w:val="009717D3"/>
    <w:rsid w:val="00971910"/>
    <w:rsid w:val="009719AD"/>
    <w:rsid w:val="00971C10"/>
    <w:rsid w:val="00971E74"/>
    <w:rsid w:val="00972884"/>
    <w:rsid w:val="009728CB"/>
    <w:rsid w:val="009729E3"/>
    <w:rsid w:val="00972F40"/>
    <w:rsid w:val="009732F1"/>
    <w:rsid w:val="009734B6"/>
    <w:rsid w:val="0097362C"/>
    <w:rsid w:val="009738FB"/>
    <w:rsid w:val="00973A78"/>
    <w:rsid w:val="00973AA6"/>
    <w:rsid w:val="00973FB2"/>
    <w:rsid w:val="009741DF"/>
    <w:rsid w:val="0097435C"/>
    <w:rsid w:val="00974439"/>
    <w:rsid w:val="00974F2A"/>
    <w:rsid w:val="00975229"/>
    <w:rsid w:val="0097534B"/>
    <w:rsid w:val="009755F0"/>
    <w:rsid w:val="009759AB"/>
    <w:rsid w:val="009759CF"/>
    <w:rsid w:val="00975BE1"/>
    <w:rsid w:val="00975F1D"/>
    <w:rsid w:val="00975FA9"/>
    <w:rsid w:val="00976191"/>
    <w:rsid w:val="0097622E"/>
    <w:rsid w:val="0097669F"/>
    <w:rsid w:val="009768DB"/>
    <w:rsid w:val="00977174"/>
    <w:rsid w:val="009771C7"/>
    <w:rsid w:val="0097741D"/>
    <w:rsid w:val="00980185"/>
    <w:rsid w:val="009801BC"/>
    <w:rsid w:val="009803AC"/>
    <w:rsid w:val="00980611"/>
    <w:rsid w:val="009806F7"/>
    <w:rsid w:val="00980CB8"/>
    <w:rsid w:val="00981204"/>
    <w:rsid w:val="00981735"/>
    <w:rsid w:val="00981B17"/>
    <w:rsid w:val="00981D77"/>
    <w:rsid w:val="00982155"/>
    <w:rsid w:val="00982369"/>
    <w:rsid w:val="009823A8"/>
    <w:rsid w:val="00982568"/>
    <w:rsid w:val="0098266D"/>
    <w:rsid w:val="009826E2"/>
    <w:rsid w:val="00982894"/>
    <w:rsid w:val="00982A7B"/>
    <w:rsid w:val="009830D3"/>
    <w:rsid w:val="00983190"/>
    <w:rsid w:val="00983708"/>
    <w:rsid w:val="0098380B"/>
    <w:rsid w:val="00983A03"/>
    <w:rsid w:val="00983AB2"/>
    <w:rsid w:val="00983CCE"/>
    <w:rsid w:val="00983D6C"/>
    <w:rsid w:val="00983F62"/>
    <w:rsid w:val="009843D2"/>
    <w:rsid w:val="009849BF"/>
    <w:rsid w:val="00984ADD"/>
    <w:rsid w:val="00984D6A"/>
    <w:rsid w:val="00985070"/>
    <w:rsid w:val="00985106"/>
    <w:rsid w:val="009852E1"/>
    <w:rsid w:val="0098541B"/>
    <w:rsid w:val="009857D7"/>
    <w:rsid w:val="00985F00"/>
    <w:rsid w:val="00985FC0"/>
    <w:rsid w:val="0098601E"/>
    <w:rsid w:val="00986184"/>
    <w:rsid w:val="00986293"/>
    <w:rsid w:val="0098673B"/>
    <w:rsid w:val="00986A0C"/>
    <w:rsid w:val="00986EA3"/>
    <w:rsid w:val="0098735E"/>
    <w:rsid w:val="00987414"/>
    <w:rsid w:val="009875CC"/>
    <w:rsid w:val="0098773A"/>
    <w:rsid w:val="0098783C"/>
    <w:rsid w:val="00987902"/>
    <w:rsid w:val="009879BD"/>
    <w:rsid w:val="00987D7A"/>
    <w:rsid w:val="00990205"/>
    <w:rsid w:val="009902B6"/>
    <w:rsid w:val="009904E6"/>
    <w:rsid w:val="0099057C"/>
    <w:rsid w:val="00990F78"/>
    <w:rsid w:val="009912EF"/>
    <w:rsid w:val="0099143B"/>
    <w:rsid w:val="0099158E"/>
    <w:rsid w:val="009917A7"/>
    <w:rsid w:val="00991D37"/>
    <w:rsid w:val="00991E03"/>
    <w:rsid w:val="00991FB7"/>
    <w:rsid w:val="0099202B"/>
    <w:rsid w:val="00992117"/>
    <w:rsid w:val="00992457"/>
    <w:rsid w:val="009924BC"/>
    <w:rsid w:val="00992684"/>
    <w:rsid w:val="009927D8"/>
    <w:rsid w:val="00992B63"/>
    <w:rsid w:val="00992BFA"/>
    <w:rsid w:val="00992D13"/>
    <w:rsid w:val="00993417"/>
    <w:rsid w:val="009935BA"/>
    <w:rsid w:val="009935E4"/>
    <w:rsid w:val="0099378D"/>
    <w:rsid w:val="00993925"/>
    <w:rsid w:val="00993CFE"/>
    <w:rsid w:val="009944F9"/>
    <w:rsid w:val="009947DE"/>
    <w:rsid w:val="009948C2"/>
    <w:rsid w:val="00995011"/>
    <w:rsid w:val="009950A2"/>
    <w:rsid w:val="009953E0"/>
    <w:rsid w:val="009958AF"/>
    <w:rsid w:val="00995985"/>
    <w:rsid w:val="00995BA6"/>
    <w:rsid w:val="00995F21"/>
    <w:rsid w:val="00996213"/>
    <w:rsid w:val="009967AD"/>
    <w:rsid w:val="009967B9"/>
    <w:rsid w:val="009967D6"/>
    <w:rsid w:val="00996951"/>
    <w:rsid w:val="00996C0B"/>
    <w:rsid w:val="00996C36"/>
    <w:rsid w:val="009970C2"/>
    <w:rsid w:val="00997101"/>
    <w:rsid w:val="0099732C"/>
    <w:rsid w:val="00997527"/>
    <w:rsid w:val="00997742"/>
    <w:rsid w:val="0099780E"/>
    <w:rsid w:val="00997B0B"/>
    <w:rsid w:val="00997B13"/>
    <w:rsid w:val="00997B3F"/>
    <w:rsid w:val="00997BC1"/>
    <w:rsid w:val="009A011A"/>
    <w:rsid w:val="009A023F"/>
    <w:rsid w:val="009A04B3"/>
    <w:rsid w:val="009A06E8"/>
    <w:rsid w:val="009A07A2"/>
    <w:rsid w:val="009A07CD"/>
    <w:rsid w:val="009A0BD5"/>
    <w:rsid w:val="009A1111"/>
    <w:rsid w:val="009A14CD"/>
    <w:rsid w:val="009A14DF"/>
    <w:rsid w:val="009A16F7"/>
    <w:rsid w:val="009A16FD"/>
    <w:rsid w:val="009A1C16"/>
    <w:rsid w:val="009A1C21"/>
    <w:rsid w:val="009A1D44"/>
    <w:rsid w:val="009A2454"/>
    <w:rsid w:val="009A2467"/>
    <w:rsid w:val="009A248A"/>
    <w:rsid w:val="009A24E3"/>
    <w:rsid w:val="009A2693"/>
    <w:rsid w:val="009A2787"/>
    <w:rsid w:val="009A2BD9"/>
    <w:rsid w:val="009A2C35"/>
    <w:rsid w:val="009A2F9A"/>
    <w:rsid w:val="009A2FC3"/>
    <w:rsid w:val="009A3129"/>
    <w:rsid w:val="009A3437"/>
    <w:rsid w:val="009A3684"/>
    <w:rsid w:val="009A39E3"/>
    <w:rsid w:val="009A3AF5"/>
    <w:rsid w:val="009A3C4E"/>
    <w:rsid w:val="009A3DA4"/>
    <w:rsid w:val="009A3E99"/>
    <w:rsid w:val="009A4099"/>
    <w:rsid w:val="009A41C6"/>
    <w:rsid w:val="009A4337"/>
    <w:rsid w:val="009A456F"/>
    <w:rsid w:val="009A4731"/>
    <w:rsid w:val="009A474D"/>
    <w:rsid w:val="009A47FF"/>
    <w:rsid w:val="009A4B7C"/>
    <w:rsid w:val="009A4BB2"/>
    <w:rsid w:val="009A4BCE"/>
    <w:rsid w:val="009A4C8B"/>
    <w:rsid w:val="009A4D3B"/>
    <w:rsid w:val="009A5052"/>
    <w:rsid w:val="009A506E"/>
    <w:rsid w:val="009A54C2"/>
    <w:rsid w:val="009A6219"/>
    <w:rsid w:val="009A682B"/>
    <w:rsid w:val="009A686A"/>
    <w:rsid w:val="009A6958"/>
    <w:rsid w:val="009A6A21"/>
    <w:rsid w:val="009A6A36"/>
    <w:rsid w:val="009A6B98"/>
    <w:rsid w:val="009A6BDC"/>
    <w:rsid w:val="009A6DB0"/>
    <w:rsid w:val="009A7045"/>
    <w:rsid w:val="009A70B4"/>
    <w:rsid w:val="009A70B8"/>
    <w:rsid w:val="009A75BB"/>
    <w:rsid w:val="009A7893"/>
    <w:rsid w:val="009A790A"/>
    <w:rsid w:val="009A7BF4"/>
    <w:rsid w:val="009A7CFB"/>
    <w:rsid w:val="009A7F34"/>
    <w:rsid w:val="009B027D"/>
    <w:rsid w:val="009B0471"/>
    <w:rsid w:val="009B0489"/>
    <w:rsid w:val="009B0689"/>
    <w:rsid w:val="009B0A16"/>
    <w:rsid w:val="009B0A3E"/>
    <w:rsid w:val="009B0CE1"/>
    <w:rsid w:val="009B0DA3"/>
    <w:rsid w:val="009B0E2C"/>
    <w:rsid w:val="009B1018"/>
    <w:rsid w:val="009B111B"/>
    <w:rsid w:val="009B1264"/>
    <w:rsid w:val="009B126C"/>
    <w:rsid w:val="009B223A"/>
    <w:rsid w:val="009B2275"/>
    <w:rsid w:val="009B25FE"/>
    <w:rsid w:val="009B27DA"/>
    <w:rsid w:val="009B28BA"/>
    <w:rsid w:val="009B3141"/>
    <w:rsid w:val="009B3192"/>
    <w:rsid w:val="009B3417"/>
    <w:rsid w:val="009B35D7"/>
    <w:rsid w:val="009B3B6B"/>
    <w:rsid w:val="009B3BB8"/>
    <w:rsid w:val="009B4083"/>
    <w:rsid w:val="009B43A3"/>
    <w:rsid w:val="009B479F"/>
    <w:rsid w:val="009B4945"/>
    <w:rsid w:val="009B4A8A"/>
    <w:rsid w:val="009B4C29"/>
    <w:rsid w:val="009B4C2E"/>
    <w:rsid w:val="009B51C7"/>
    <w:rsid w:val="009B52D9"/>
    <w:rsid w:val="009B5448"/>
    <w:rsid w:val="009B5723"/>
    <w:rsid w:val="009B593A"/>
    <w:rsid w:val="009B5973"/>
    <w:rsid w:val="009B5D32"/>
    <w:rsid w:val="009B5F00"/>
    <w:rsid w:val="009B624C"/>
    <w:rsid w:val="009B6487"/>
    <w:rsid w:val="009B65CE"/>
    <w:rsid w:val="009B663A"/>
    <w:rsid w:val="009B67E8"/>
    <w:rsid w:val="009B6B16"/>
    <w:rsid w:val="009B6B41"/>
    <w:rsid w:val="009B6D9D"/>
    <w:rsid w:val="009B72D7"/>
    <w:rsid w:val="009B72F8"/>
    <w:rsid w:val="009B7339"/>
    <w:rsid w:val="009B736C"/>
    <w:rsid w:val="009B7B32"/>
    <w:rsid w:val="009B7BF0"/>
    <w:rsid w:val="009B7C27"/>
    <w:rsid w:val="009C0345"/>
    <w:rsid w:val="009C0362"/>
    <w:rsid w:val="009C0413"/>
    <w:rsid w:val="009C0555"/>
    <w:rsid w:val="009C088B"/>
    <w:rsid w:val="009C08F3"/>
    <w:rsid w:val="009C0963"/>
    <w:rsid w:val="009C0D23"/>
    <w:rsid w:val="009C0D3B"/>
    <w:rsid w:val="009C0EAF"/>
    <w:rsid w:val="009C1285"/>
    <w:rsid w:val="009C1333"/>
    <w:rsid w:val="009C13ED"/>
    <w:rsid w:val="009C14E3"/>
    <w:rsid w:val="009C16F2"/>
    <w:rsid w:val="009C1739"/>
    <w:rsid w:val="009C184D"/>
    <w:rsid w:val="009C19B1"/>
    <w:rsid w:val="009C1A24"/>
    <w:rsid w:val="009C1CC0"/>
    <w:rsid w:val="009C1DE1"/>
    <w:rsid w:val="009C1E70"/>
    <w:rsid w:val="009C1E9B"/>
    <w:rsid w:val="009C224E"/>
    <w:rsid w:val="009C24F1"/>
    <w:rsid w:val="009C2643"/>
    <w:rsid w:val="009C27A2"/>
    <w:rsid w:val="009C2A88"/>
    <w:rsid w:val="009C2AA1"/>
    <w:rsid w:val="009C2C96"/>
    <w:rsid w:val="009C3496"/>
    <w:rsid w:val="009C36E8"/>
    <w:rsid w:val="009C3B12"/>
    <w:rsid w:val="009C3CD4"/>
    <w:rsid w:val="009C3DF6"/>
    <w:rsid w:val="009C3E7C"/>
    <w:rsid w:val="009C3F10"/>
    <w:rsid w:val="009C3F32"/>
    <w:rsid w:val="009C44AC"/>
    <w:rsid w:val="009C47B2"/>
    <w:rsid w:val="009C4ACB"/>
    <w:rsid w:val="009C4C94"/>
    <w:rsid w:val="009C4D0E"/>
    <w:rsid w:val="009C4DBD"/>
    <w:rsid w:val="009C4E18"/>
    <w:rsid w:val="009C5406"/>
    <w:rsid w:val="009C5627"/>
    <w:rsid w:val="009C592E"/>
    <w:rsid w:val="009C59B6"/>
    <w:rsid w:val="009C5C1D"/>
    <w:rsid w:val="009C5E5D"/>
    <w:rsid w:val="009C5F79"/>
    <w:rsid w:val="009C6032"/>
    <w:rsid w:val="009C6356"/>
    <w:rsid w:val="009C636F"/>
    <w:rsid w:val="009C6476"/>
    <w:rsid w:val="009C64A3"/>
    <w:rsid w:val="009C6C6F"/>
    <w:rsid w:val="009C6E51"/>
    <w:rsid w:val="009C711F"/>
    <w:rsid w:val="009C716D"/>
    <w:rsid w:val="009C720D"/>
    <w:rsid w:val="009C7215"/>
    <w:rsid w:val="009C72AE"/>
    <w:rsid w:val="009C7827"/>
    <w:rsid w:val="009C79D5"/>
    <w:rsid w:val="009D0240"/>
    <w:rsid w:val="009D045E"/>
    <w:rsid w:val="009D0570"/>
    <w:rsid w:val="009D0751"/>
    <w:rsid w:val="009D0C42"/>
    <w:rsid w:val="009D1028"/>
    <w:rsid w:val="009D13D4"/>
    <w:rsid w:val="009D179B"/>
    <w:rsid w:val="009D1925"/>
    <w:rsid w:val="009D1D56"/>
    <w:rsid w:val="009D1EB8"/>
    <w:rsid w:val="009D20BC"/>
    <w:rsid w:val="009D215E"/>
    <w:rsid w:val="009D225A"/>
    <w:rsid w:val="009D2B64"/>
    <w:rsid w:val="009D302F"/>
    <w:rsid w:val="009D314C"/>
    <w:rsid w:val="009D36E8"/>
    <w:rsid w:val="009D3744"/>
    <w:rsid w:val="009D37BA"/>
    <w:rsid w:val="009D3903"/>
    <w:rsid w:val="009D3F5F"/>
    <w:rsid w:val="009D435C"/>
    <w:rsid w:val="009D446E"/>
    <w:rsid w:val="009D44D2"/>
    <w:rsid w:val="009D459A"/>
    <w:rsid w:val="009D45A0"/>
    <w:rsid w:val="009D478B"/>
    <w:rsid w:val="009D4CF2"/>
    <w:rsid w:val="009D4F8E"/>
    <w:rsid w:val="009D5035"/>
    <w:rsid w:val="009D5095"/>
    <w:rsid w:val="009D529F"/>
    <w:rsid w:val="009D54F3"/>
    <w:rsid w:val="009D552F"/>
    <w:rsid w:val="009D55A6"/>
    <w:rsid w:val="009D57E3"/>
    <w:rsid w:val="009D59DA"/>
    <w:rsid w:val="009D5AE7"/>
    <w:rsid w:val="009D5BDC"/>
    <w:rsid w:val="009D5C45"/>
    <w:rsid w:val="009D61DD"/>
    <w:rsid w:val="009D6275"/>
    <w:rsid w:val="009D666A"/>
    <w:rsid w:val="009D66A0"/>
    <w:rsid w:val="009D6896"/>
    <w:rsid w:val="009D6B91"/>
    <w:rsid w:val="009D7122"/>
    <w:rsid w:val="009D72A0"/>
    <w:rsid w:val="009D758E"/>
    <w:rsid w:val="009D78A2"/>
    <w:rsid w:val="009D797B"/>
    <w:rsid w:val="009D7985"/>
    <w:rsid w:val="009D7B67"/>
    <w:rsid w:val="009E0112"/>
    <w:rsid w:val="009E0198"/>
    <w:rsid w:val="009E01B5"/>
    <w:rsid w:val="009E0439"/>
    <w:rsid w:val="009E080F"/>
    <w:rsid w:val="009E084D"/>
    <w:rsid w:val="009E0A5F"/>
    <w:rsid w:val="009E0B6D"/>
    <w:rsid w:val="009E0BE2"/>
    <w:rsid w:val="009E0C66"/>
    <w:rsid w:val="009E0DC3"/>
    <w:rsid w:val="009E0E5B"/>
    <w:rsid w:val="009E1133"/>
    <w:rsid w:val="009E1442"/>
    <w:rsid w:val="009E16D2"/>
    <w:rsid w:val="009E180D"/>
    <w:rsid w:val="009E1BAF"/>
    <w:rsid w:val="009E1D85"/>
    <w:rsid w:val="009E1FAC"/>
    <w:rsid w:val="009E245D"/>
    <w:rsid w:val="009E2947"/>
    <w:rsid w:val="009E296D"/>
    <w:rsid w:val="009E2EFE"/>
    <w:rsid w:val="009E2FC1"/>
    <w:rsid w:val="009E3055"/>
    <w:rsid w:val="009E35DD"/>
    <w:rsid w:val="009E369C"/>
    <w:rsid w:val="009E3A46"/>
    <w:rsid w:val="009E3C3B"/>
    <w:rsid w:val="009E3D09"/>
    <w:rsid w:val="009E40AA"/>
    <w:rsid w:val="009E4416"/>
    <w:rsid w:val="009E44B9"/>
    <w:rsid w:val="009E47EB"/>
    <w:rsid w:val="009E4BE5"/>
    <w:rsid w:val="009E4CD9"/>
    <w:rsid w:val="009E4F86"/>
    <w:rsid w:val="009E500D"/>
    <w:rsid w:val="009E52FA"/>
    <w:rsid w:val="009E53DE"/>
    <w:rsid w:val="009E543B"/>
    <w:rsid w:val="009E557E"/>
    <w:rsid w:val="009E56BA"/>
    <w:rsid w:val="009E5919"/>
    <w:rsid w:val="009E591A"/>
    <w:rsid w:val="009E5B38"/>
    <w:rsid w:val="009E5CF9"/>
    <w:rsid w:val="009E5DA1"/>
    <w:rsid w:val="009E5E47"/>
    <w:rsid w:val="009E5ED4"/>
    <w:rsid w:val="009E6392"/>
    <w:rsid w:val="009E63EE"/>
    <w:rsid w:val="009E63FC"/>
    <w:rsid w:val="009E6411"/>
    <w:rsid w:val="009E6497"/>
    <w:rsid w:val="009E66BA"/>
    <w:rsid w:val="009E68C6"/>
    <w:rsid w:val="009E6A81"/>
    <w:rsid w:val="009E6E36"/>
    <w:rsid w:val="009E6FDF"/>
    <w:rsid w:val="009E70CE"/>
    <w:rsid w:val="009E71DF"/>
    <w:rsid w:val="009E7419"/>
    <w:rsid w:val="009E7758"/>
    <w:rsid w:val="009E798C"/>
    <w:rsid w:val="009E7DCE"/>
    <w:rsid w:val="009E7DDF"/>
    <w:rsid w:val="009F03B6"/>
    <w:rsid w:val="009F0471"/>
    <w:rsid w:val="009F0586"/>
    <w:rsid w:val="009F06B7"/>
    <w:rsid w:val="009F094F"/>
    <w:rsid w:val="009F0CF3"/>
    <w:rsid w:val="009F1E2A"/>
    <w:rsid w:val="009F1F74"/>
    <w:rsid w:val="009F2119"/>
    <w:rsid w:val="009F2227"/>
    <w:rsid w:val="009F24C6"/>
    <w:rsid w:val="009F2558"/>
    <w:rsid w:val="009F29CB"/>
    <w:rsid w:val="009F2A85"/>
    <w:rsid w:val="009F2AB1"/>
    <w:rsid w:val="009F2BB7"/>
    <w:rsid w:val="009F2FB9"/>
    <w:rsid w:val="009F33C9"/>
    <w:rsid w:val="009F347E"/>
    <w:rsid w:val="009F34BF"/>
    <w:rsid w:val="009F3529"/>
    <w:rsid w:val="009F398F"/>
    <w:rsid w:val="009F3A8C"/>
    <w:rsid w:val="009F3C15"/>
    <w:rsid w:val="009F3DE7"/>
    <w:rsid w:val="009F408C"/>
    <w:rsid w:val="009F483D"/>
    <w:rsid w:val="009F4C90"/>
    <w:rsid w:val="009F4CE0"/>
    <w:rsid w:val="009F5208"/>
    <w:rsid w:val="009F5354"/>
    <w:rsid w:val="009F5462"/>
    <w:rsid w:val="009F5472"/>
    <w:rsid w:val="009F5814"/>
    <w:rsid w:val="009F5924"/>
    <w:rsid w:val="009F5A97"/>
    <w:rsid w:val="009F5F2A"/>
    <w:rsid w:val="009F5F65"/>
    <w:rsid w:val="009F6308"/>
    <w:rsid w:val="009F6478"/>
    <w:rsid w:val="009F683C"/>
    <w:rsid w:val="009F69DB"/>
    <w:rsid w:val="009F6A7A"/>
    <w:rsid w:val="009F6A99"/>
    <w:rsid w:val="009F6B86"/>
    <w:rsid w:val="009F6D59"/>
    <w:rsid w:val="009F6E47"/>
    <w:rsid w:val="009F766E"/>
    <w:rsid w:val="009F7925"/>
    <w:rsid w:val="009F7BCB"/>
    <w:rsid w:val="00A0024A"/>
    <w:rsid w:val="00A00458"/>
    <w:rsid w:val="00A006B4"/>
    <w:rsid w:val="00A006B8"/>
    <w:rsid w:val="00A006BE"/>
    <w:rsid w:val="00A00722"/>
    <w:rsid w:val="00A00C93"/>
    <w:rsid w:val="00A00DDE"/>
    <w:rsid w:val="00A00F17"/>
    <w:rsid w:val="00A0154B"/>
    <w:rsid w:val="00A0185C"/>
    <w:rsid w:val="00A019AF"/>
    <w:rsid w:val="00A01D1F"/>
    <w:rsid w:val="00A01D4D"/>
    <w:rsid w:val="00A01F92"/>
    <w:rsid w:val="00A02192"/>
    <w:rsid w:val="00A021B9"/>
    <w:rsid w:val="00A022C1"/>
    <w:rsid w:val="00A0249E"/>
    <w:rsid w:val="00A02556"/>
    <w:rsid w:val="00A02632"/>
    <w:rsid w:val="00A026E8"/>
    <w:rsid w:val="00A02800"/>
    <w:rsid w:val="00A028F7"/>
    <w:rsid w:val="00A02923"/>
    <w:rsid w:val="00A02AD3"/>
    <w:rsid w:val="00A02D2F"/>
    <w:rsid w:val="00A03A02"/>
    <w:rsid w:val="00A03E11"/>
    <w:rsid w:val="00A03E79"/>
    <w:rsid w:val="00A03FDB"/>
    <w:rsid w:val="00A04358"/>
    <w:rsid w:val="00A04393"/>
    <w:rsid w:val="00A044C1"/>
    <w:rsid w:val="00A046CB"/>
    <w:rsid w:val="00A048A9"/>
    <w:rsid w:val="00A04C7D"/>
    <w:rsid w:val="00A04DDB"/>
    <w:rsid w:val="00A04E5F"/>
    <w:rsid w:val="00A05143"/>
    <w:rsid w:val="00A051DB"/>
    <w:rsid w:val="00A055C9"/>
    <w:rsid w:val="00A055E6"/>
    <w:rsid w:val="00A0564C"/>
    <w:rsid w:val="00A059D4"/>
    <w:rsid w:val="00A05A02"/>
    <w:rsid w:val="00A05BC4"/>
    <w:rsid w:val="00A05BF5"/>
    <w:rsid w:val="00A05D04"/>
    <w:rsid w:val="00A05E52"/>
    <w:rsid w:val="00A060DE"/>
    <w:rsid w:val="00A0637F"/>
    <w:rsid w:val="00A0668A"/>
    <w:rsid w:val="00A069FE"/>
    <w:rsid w:val="00A06BE1"/>
    <w:rsid w:val="00A06F13"/>
    <w:rsid w:val="00A071E0"/>
    <w:rsid w:val="00A072C3"/>
    <w:rsid w:val="00A076E4"/>
    <w:rsid w:val="00A07725"/>
    <w:rsid w:val="00A077B6"/>
    <w:rsid w:val="00A10477"/>
    <w:rsid w:val="00A10530"/>
    <w:rsid w:val="00A10553"/>
    <w:rsid w:val="00A10E00"/>
    <w:rsid w:val="00A11482"/>
    <w:rsid w:val="00A1159D"/>
    <w:rsid w:val="00A117F6"/>
    <w:rsid w:val="00A11A87"/>
    <w:rsid w:val="00A121CF"/>
    <w:rsid w:val="00A12404"/>
    <w:rsid w:val="00A12637"/>
    <w:rsid w:val="00A12826"/>
    <w:rsid w:val="00A128E3"/>
    <w:rsid w:val="00A12BC2"/>
    <w:rsid w:val="00A12E67"/>
    <w:rsid w:val="00A13462"/>
    <w:rsid w:val="00A13717"/>
    <w:rsid w:val="00A13838"/>
    <w:rsid w:val="00A13AE3"/>
    <w:rsid w:val="00A13CFE"/>
    <w:rsid w:val="00A13F72"/>
    <w:rsid w:val="00A13FE1"/>
    <w:rsid w:val="00A143B9"/>
    <w:rsid w:val="00A145BC"/>
    <w:rsid w:val="00A1463D"/>
    <w:rsid w:val="00A146BC"/>
    <w:rsid w:val="00A14DAE"/>
    <w:rsid w:val="00A14DE5"/>
    <w:rsid w:val="00A14F08"/>
    <w:rsid w:val="00A15171"/>
    <w:rsid w:val="00A151F0"/>
    <w:rsid w:val="00A15204"/>
    <w:rsid w:val="00A15AD1"/>
    <w:rsid w:val="00A15AE5"/>
    <w:rsid w:val="00A15D8F"/>
    <w:rsid w:val="00A15E4A"/>
    <w:rsid w:val="00A16021"/>
    <w:rsid w:val="00A1658B"/>
    <w:rsid w:val="00A165DD"/>
    <w:rsid w:val="00A16612"/>
    <w:rsid w:val="00A166F8"/>
    <w:rsid w:val="00A16AD6"/>
    <w:rsid w:val="00A16B6F"/>
    <w:rsid w:val="00A16C2E"/>
    <w:rsid w:val="00A16FBF"/>
    <w:rsid w:val="00A170B4"/>
    <w:rsid w:val="00A17360"/>
    <w:rsid w:val="00A1745C"/>
    <w:rsid w:val="00A1745D"/>
    <w:rsid w:val="00A17891"/>
    <w:rsid w:val="00A178B8"/>
    <w:rsid w:val="00A17B93"/>
    <w:rsid w:val="00A17C89"/>
    <w:rsid w:val="00A17D29"/>
    <w:rsid w:val="00A17DA2"/>
    <w:rsid w:val="00A20006"/>
    <w:rsid w:val="00A200EB"/>
    <w:rsid w:val="00A204E7"/>
    <w:rsid w:val="00A20B3B"/>
    <w:rsid w:val="00A2162B"/>
    <w:rsid w:val="00A216E9"/>
    <w:rsid w:val="00A2187A"/>
    <w:rsid w:val="00A218F9"/>
    <w:rsid w:val="00A21CCF"/>
    <w:rsid w:val="00A21D91"/>
    <w:rsid w:val="00A22035"/>
    <w:rsid w:val="00A22A9B"/>
    <w:rsid w:val="00A22EE1"/>
    <w:rsid w:val="00A2318E"/>
    <w:rsid w:val="00A2319A"/>
    <w:rsid w:val="00A232D1"/>
    <w:rsid w:val="00A23382"/>
    <w:rsid w:val="00A235B9"/>
    <w:rsid w:val="00A23641"/>
    <w:rsid w:val="00A23728"/>
    <w:rsid w:val="00A245B2"/>
    <w:rsid w:val="00A24F8F"/>
    <w:rsid w:val="00A24FBD"/>
    <w:rsid w:val="00A252DC"/>
    <w:rsid w:val="00A25313"/>
    <w:rsid w:val="00A25797"/>
    <w:rsid w:val="00A25848"/>
    <w:rsid w:val="00A259A6"/>
    <w:rsid w:val="00A25C78"/>
    <w:rsid w:val="00A25D19"/>
    <w:rsid w:val="00A25F00"/>
    <w:rsid w:val="00A25FE4"/>
    <w:rsid w:val="00A260CB"/>
    <w:rsid w:val="00A263FC"/>
    <w:rsid w:val="00A26662"/>
    <w:rsid w:val="00A26755"/>
    <w:rsid w:val="00A267C9"/>
    <w:rsid w:val="00A26863"/>
    <w:rsid w:val="00A268CC"/>
    <w:rsid w:val="00A27229"/>
    <w:rsid w:val="00A2736C"/>
    <w:rsid w:val="00A27752"/>
    <w:rsid w:val="00A27794"/>
    <w:rsid w:val="00A27826"/>
    <w:rsid w:val="00A27935"/>
    <w:rsid w:val="00A27A2E"/>
    <w:rsid w:val="00A301DB"/>
    <w:rsid w:val="00A302D4"/>
    <w:rsid w:val="00A303D7"/>
    <w:rsid w:val="00A30A1E"/>
    <w:rsid w:val="00A312A6"/>
    <w:rsid w:val="00A31739"/>
    <w:rsid w:val="00A318FA"/>
    <w:rsid w:val="00A3194A"/>
    <w:rsid w:val="00A319A8"/>
    <w:rsid w:val="00A31D17"/>
    <w:rsid w:val="00A324AA"/>
    <w:rsid w:val="00A32694"/>
    <w:rsid w:val="00A32A53"/>
    <w:rsid w:val="00A33793"/>
    <w:rsid w:val="00A337AE"/>
    <w:rsid w:val="00A33CBF"/>
    <w:rsid w:val="00A33EB8"/>
    <w:rsid w:val="00A34042"/>
    <w:rsid w:val="00A340AA"/>
    <w:rsid w:val="00A34257"/>
    <w:rsid w:val="00A3429C"/>
    <w:rsid w:val="00A343EF"/>
    <w:rsid w:val="00A34516"/>
    <w:rsid w:val="00A34650"/>
    <w:rsid w:val="00A34742"/>
    <w:rsid w:val="00A34A85"/>
    <w:rsid w:val="00A350B3"/>
    <w:rsid w:val="00A3532F"/>
    <w:rsid w:val="00A354AA"/>
    <w:rsid w:val="00A35600"/>
    <w:rsid w:val="00A35752"/>
    <w:rsid w:val="00A3591D"/>
    <w:rsid w:val="00A35C6C"/>
    <w:rsid w:val="00A35EFE"/>
    <w:rsid w:val="00A36036"/>
    <w:rsid w:val="00A360BA"/>
    <w:rsid w:val="00A3616A"/>
    <w:rsid w:val="00A36174"/>
    <w:rsid w:val="00A3634A"/>
    <w:rsid w:val="00A363C9"/>
    <w:rsid w:val="00A364E4"/>
    <w:rsid w:val="00A36516"/>
    <w:rsid w:val="00A365B1"/>
    <w:rsid w:val="00A366AB"/>
    <w:rsid w:val="00A36B83"/>
    <w:rsid w:val="00A36BCC"/>
    <w:rsid w:val="00A3746A"/>
    <w:rsid w:val="00A3778F"/>
    <w:rsid w:val="00A37864"/>
    <w:rsid w:val="00A37A16"/>
    <w:rsid w:val="00A37CA6"/>
    <w:rsid w:val="00A37F90"/>
    <w:rsid w:val="00A404A1"/>
    <w:rsid w:val="00A405DF"/>
    <w:rsid w:val="00A406AB"/>
    <w:rsid w:val="00A40AFF"/>
    <w:rsid w:val="00A40DB7"/>
    <w:rsid w:val="00A411D9"/>
    <w:rsid w:val="00A412E1"/>
    <w:rsid w:val="00A4134F"/>
    <w:rsid w:val="00A41687"/>
    <w:rsid w:val="00A42111"/>
    <w:rsid w:val="00A4230A"/>
    <w:rsid w:val="00A423F5"/>
    <w:rsid w:val="00A42618"/>
    <w:rsid w:val="00A42648"/>
    <w:rsid w:val="00A4296B"/>
    <w:rsid w:val="00A42ECB"/>
    <w:rsid w:val="00A43DB4"/>
    <w:rsid w:val="00A43DF7"/>
    <w:rsid w:val="00A43E36"/>
    <w:rsid w:val="00A43FFC"/>
    <w:rsid w:val="00A4400E"/>
    <w:rsid w:val="00A44478"/>
    <w:rsid w:val="00A4479D"/>
    <w:rsid w:val="00A44E95"/>
    <w:rsid w:val="00A44F22"/>
    <w:rsid w:val="00A4518A"/>
    <w:rsid w:val="00A4540A"/>
    <w:rsid w:val="00A457D0"/>
    <w:rsid w:val="00A4595D"/>
    <w:rsid w:val="00A4596C"/>
    <w:rsid w:val="00A45A91"/>
    <w:rsid w:val="00A45E77"/>
    <w:rsid w:val="00A460BB"/>
    <w:rsid w:val="00A464D9"/>
    <w:rsid w:val="00A46A28"/>
    <w:rsid w:val="00A46C50"/>
    <w:rsid w:val="00A474DE"/>
    <w:rsid w:val="00A4754C"/>
    <w:rsid w:val="00A4762E"/>
    <w:rsid w:val="00A478A7"/>
    <w:rsid w:val="00A47917"/>
    <w:rsid w:val="00A479D7"/>
    <w:rsid w:val="00A47CC2"/>
    <w:rsid w:val="00A47D1B"/>
    <w:rsid w:val="00A50249"/>
    <w:rsid w:val="00A504AF"/>
    <w:rsid w:val="00A505DB"/>
    <w:rsid w:val="00A506C5"/>
    <w:rsid w:val="00A50966"/>
    <w:rsid w:val="00A50B9E"/>
    <w:rsid w:val="00A50E1F"/>
    <w:rsid w:val="00A50E69"/>
    <w:rsid w:val="00A50F6E"/>
    <w:rsid w:val="00A51081"/>
    <w:rsid w:val="00A511C4"/>
    <w:rsid w:val="00A5133B"/>
    <w:rsid w:val="00A51670"/>
    <w:rsid w:val="00A516BB"/>
    <w:rsid w:val="00A519DF"/>
    <w:rsid w:val="00A51BA4"/>
    <w:rsid w:val="00A51CBE"/>
    <w:rsid w:val="00A51EFC"/>
    <w:rsid w:val="00A52086"/>
    <w:rsid w:val="00A520FC"/>
    <w:rsid w:val="00A521BA"/>
    <w:rsid w:val="00A52541"/>
    <w:rsid w:val="00A5284A"/>
    <w:rsid w:val="00A52C2F"/>
    <w:rsid w:val="00A52E7D"/>
    <w:rsid w:val="00A52EE1"/>
    <w:rsid w:val="00A53487"/>
    <w:rsid w:val="00A534DC"/>
    <w:rsid w:val="00A53667"/>
    <w:rsid w:val="00A537D8"/>
    <w:rsid w:val="00A539F6"/>
    <w:rsid w:val="00A53AE6"/>
    <w:rsid w:val="00A53ED0"/>
    <w:rsid w:val="00A54125"/>
    <w:rsid w:val="00A54372"/>
    <w:rsid w:val="00A544C8"/>
    <w:rsid w:val="00A5475F"/>
    <w:rsid w:val="00A549D3"/>
    <w:rsid w:val="00A549F3"/>
    <w:rsid w:val="00A54B8A"/>
    <w:rsid w:val="00A54C74"/>
    <w:rsid w:val="00A54C97"/>
    <w:rsid w:val="00A54CDF"/>
    <w:rsid w:val="00A54EC8"/>
    <w:rsid w:val="00A55338"/>
    <w:rsid w:val="00A554AC"/>
    <w:rsid w:val="00A5573D"/>
    <w:rsid w:val="00A55928"/>
    <w:rsid w:val="00A55CC2"/>
    <w:rsid w:val="00A55E37"/>
    <w:rsid w:val="00A560ED"/>
    <w:rsid w:val="00A561E4"/>
    <w:rsid w:val="00A563A2"/>
    <w:rsid w:val="00A56707"/>
    <w:rsid w:val="00A56783"/>
    <w:rsid w:val="00A567F9"/>
    <w:rsid w:val="00A56A6D"/>
    <w:rsid w:val="00A56A73"/>
    <w:rsid w:val="00A56B82"/>
    <w:rsid w:val="00A56BD4"/>
    <w:rsid w:val="00A56C0D"/>
    <w:rsid w:val="00A56C53"/>
    <w:rsid w:val="00A56EE1"/>
    <w:rsid w:val="00A56F8F"/>
    <w:rsid w:val="00A57092"/>
    <w:rsid w:val="00A57513"/>
    <w:rsid w:val="00A575EC"/>
    <w:rsid w:val="00A576AF"/>
    <w:rsid w:val="00A577FF"/>
    <w:rsid w:val="00A57843"/>
    <w:rsid w:val="00A57A8E"/>
    <w:rsid w:val="00A57C6F"/>
    <w:rsid w:val="00A606A0"/>
    <w:rsid w:val="00A608E8"/>
    <w:rsid w:val="00A60B8E"/>
    <w:rsid w:val="00A60C28"/>
    <w:rsid w:val="00A60CC9"/>
    <w:rsid w:val="00A6111F"/>
    <w:rsid w:val="00A613FB"/>
    <w:rsid w:val="00A6145A"/>
    <w:rsid w:val="00A61785"/>
    <w:rsid w:val="00A61DFB"/>
    <w:rsid w:val="00A621C1"/>
    <w:rsid w:val="00A6235F"/>
    <w:rsid w:val="00A62456"/>
    <w:rsid w:val="00A62818"/>
    <w:rsid w:val="00A62BD0"/>
    <w:rsid w:val="00A62E28"/>
    <w:rsid w:val="00A62E98"/>
    <w:rsid w:val="00A62F55"/>
    <w:rsid w:val="00A6312F"/>
    <w:rsid w:val="00A6313A"/>
    <w:rsid w:val="00A634E1"/>
    <w:rsid w:val="00A63692"/>
    <w:rsid w:val="00A63A13"/>
    <w:rsid w:val="00A63A26"/>
    <w:rsid w:val="00A6409E"/>
    <w:rsid w:val="00A641EC"/>
    <w:rsid w:val="00A6437D"/>
    <w:rsid w:val="00A643BF"/>
    <w:rsid w:val="00A64530"/>
    <w:rsid w:val="00A64884"/>
    <w:rsid w:val="00A64C5E"/>
    <w:rsid w:val="00A64D1C"/>
    <w:rsid w:val="00A64F02"/>
    <w:rsid w:val="00A652B2"/>
    <w:rsid w:val="00A655BE"/>
    <w:rsid w:val="00A65687"/>
    <w:rsid w:val="00A657C3"/>
    <w:rsid w:val="00A6585D"/>
    <w:rsid w:val="00A65CB7"/>
    <w:rsid w:val="00A65DC0"/>
    <w:rsid w:val="00A65DFB"/>
    <w:rsid w:val="00A65F3C"/>
    <w:rsid w:val="00A66167"/>
    <w:rsid w:val="00A6620A"/>
    <w:rsid w:val="00A663A4"/>
    <w:rsid w:val="00A66621"/>
    <w:rsid w:val="00A6691F"/>
    <w:rsid w:val="00A66B56"/>
    <w:rsid w:val="00A66B8A"/>
    <w:rsid w:val="00A66BA9"/>
    <w:rsid w:val="00A66BED"/>
    <w:rsid w:val="00A674E7"/>
    <w:rsid w:val="00A67588"/>
    <w:rsid w:val="00A675C3"/>
    <w:rsid w:val="00A67827"/>
    <w:rsid w:val="00A67963"/>
    <w:rsid w:val="00A6798D"/>
    <w:rsid w:val="00A67BD5"/>
    <w:rsid w:val="00A67DC1"/>
    <w:rsid w:val="00A67E49"/>
    <w:rsid w:val="00A67F82"/>
    <w:rsid w:val="00A702A2"/>
    <w:rsid w:val="00A706DB"/>
    <w:rsid w:val="00A70761"/>
    <w:rsid w:val="00A70BBF"/>
    <w:rsid w:val="00A70C2D"/>
    <w:rsid w:val="00A70DC1"/>
    <w:rsid w:val="00A70E5E"/>
    <w:rsid w:val="00A71061"/>
    <w:rsid w:val="00A7125A"/>
    <w:rsid w:val="00A716A1"/>
    <w:rsid w:val="00A719AA"/>
    <w:rsid w:val="00A71BFC"/>
    <w:rsid w:val="00A71C1E"/>
    <w:rsid w:val="00A71C88"/>
    <w:rsid w:val="00A71CF0"/>
    <w:rsid w:val="00A71CF8"/>
    <w:rsid w:val="00A71E03"/>
    <w:rsid w:val="00A71F82"/>
    <w:rsid w:val="00A71FAA"/>
    <w:rsid w:val="00A7212B"/>
    <w:rsid w:val="00A72327"/>
    <w:rsid w:val="00A72385"/>
    <w:rsid w:val="00A72869"/>
    <w:rsid w:val="00A72952"/>
    <w:rsid w:val="00A72A93"/>
    <w:rsid w:val="00A72B92"/>
    <w:rsid w:val="00A72C79"/>
    <w:rsid w:val="00A72DE3"/>
    <w:rsid w:val="00A731F2"/>
    <w:rsid w:val="00A73259"/>
    <w:rsid w:val="00A7375C"/>
    <w:rsid w:val="00A73FD8"/>
    <w:rsid w:val="00A74252"/>
    <w:rsid w:val="00A742CF"/>
    <w:rsid w:val="00A7430F"/>
    <w:rsid w:val="00A74338"/>
    <w:rsid w:val="00A7447B"/>
    <w:rsid w:val="00A7449A"/>
    <w:rsid w:val="00A746E7"/>
    <w:rsid w:val="00A7486E"/>
    <w:rsid w:val="00A75020"/>
    <w:rsid w:val="00A752A4"/>
    <w:rsid w:val="00A7570B"/>
    <w:rsid w:val="00A75738"/>
    <w:rsid w:val="00A75B28"/>
    <w:rsid w:val="00A7617B"/>
    <w:rsid w:val="00A7641A"/>
    <w:rsid w:val="00A7692E"/>
    <w:rsid w:val="00A76E05"/>
    <w:rsid w:val="00A776DE"/>
    <w:rsid w:val="00A77753"/>
    <w:rsid w:val="00A80192"/>
    <w:rsid w:val="00A80348"/>
    <w:rsid w:val="00A8051A"/>
    <w:rsid w:val="00A80540"/>
    <w:rsid w:val="00A8094E"/>
    <w:rsid w:val="00A80A78"/>
    <w:rsid w:val="00A80B65"/>
    <w:rsid w:val="00A80DD2"/>
    <w:rsid w:val="00A80E8A"/>
    <w:rsid w:val="00A80FD3"/>
    <w:rsid w:val="00A8114A"/>
    <w:rsid w:val="00A813FB"/>
    <w:rsid w:val="00A81AF0"/>
    <w:rsid w:val="00A81CE6"/>
    <w:rsid w:val="00A81D45"/>
    <w:rsid w:val="00A81E09"/>
    <w:rsid w:val="00A821A1"/>
    <w:rsid w:val="00A822EC"/>
    <w:rsid w:val="00A826A9"/>
    <w:rsid w:val="00A82795"/>
    <w:rsid w:val="00A82989"/>
    <w:rsid w:val="00A82AD4"/>
    <w:rsid w:val="00A82C3E"/>
    <w:rsid w:val="00A82C59"/>
    <w:rsid w:val="00A82F1E"/>
    <w:rsid w:val="00A83072"/>
    <w:rsid w:val="00A830C5"/>
    <w:rsid w:val="00A83880"/>
    <w:rsid w:val="00A83910"/>
    <w:rsid w:val="00A83C77"/>
    <w:rsid w:val="00A83DDD"/>
    <w:rsid w:val="00A84001"/>
    <w:rsid w:val="00A841E6"/>
    <w:rsid w:val="00A8427D"/>
    <w:rsid w:val="00A845D9"/>
    <w:rsid w:val="00A8462F"/>
    <w:rsid w:val="00A84790"/>
    <w:rsid w:val="00A847C9"/>
    <w:rsid w:val="00A849DE"/>
    <w:rsid w:val="00A84B59"/>
    <w:rsid w:val="00A84CC3"/>
    <w:rsid w:val="00A84E24"/>
    <w:rsid w:val="00A84FEB"/>
    <w:rsid w:val="00A85380"/>
    <w:rsid w:val="00A853F5"/>
    <w:rsid w:val="00A85488"/>
    <w:rsid w:val="00A854AD"/>
    <w:rsid w:val="00A85A5F"/>
    <w:rsid w:val="00A85BA0"/>
    <w:rsid w:val="00A85F04"/>
    <w:rsid w:val="00A85F16"/>
    <w:rsid w:val="00A85F3A"/>
    <w:rsid w:val="00A8622C"/>
    <w:rsid w:val="00A8624D"/>
    <w:rsid w:val="00A863E7"/>
    <w:rsid w:val="00A86885"/>
    <w:rsid w:val="00A868E6"/>
    <w:rsid w:val="00A86A71"/>
    <w:rsid w:val="00A86C8E"/>
    <w:rsid w:val="00A86D84"/>
    <w:rsid w:val="00A86E2F"/>
    <w:rsid w:val="00A870E3"/>
    <w:rsid w:val="00A874B8"/>
    <w:rsid w:val="00A874C0"/>
    <w:rsid w:val="00A8759C"/>
    <w:rsid w:val="00A875A5"/>
    <w:rsid w:val="00A87B8F"/>
    <w:rsid w:val="00A90353"/>
    <w:rsid w:val="00A90469"/>
    <w:rsid w:val="00A90BAD"/>
    <w:rsid w:val="00A90D64"/>
    <w:rsid w:val="00A90DA4"/>
    <w:rsid w:val="00A91066"/>
    <w:rsid w:val="00A910C6"/>
    <w:rsid w:val="00A912CC"/>
    <w:rsid w:val="00A9148B"/>
    <w:rsid w:val="00A91590"/>
    <w:rsid w:val="00A91E0F"/>
    <w:rsid w:val="00A91E87"/>
    <w:rsid w:val="00A9226E"/>
    <w:rsid w:val="00A9240D"/>
    <w:rsid w:val="00A924BE"/>
    <w:rsid w:val="00A92679"/>
    <w:rsid w:val="00A92AE4"/>
    <w:rsid w:val="00A92E4D"/>
    <w:rsid w:val="00A92FB0"/>
    <w:rsid w:val="00A934CA"/>
    <w:rsid w:val="00A9368F"/>
    <w:rsid w:val="00A936D2"/>
    <w:rsid w:val="00A93749"/>
    <w:rsid w:val="00A93868"/>
    <w:rsid w:val="00A939E2"/>
    <w:rsid w:val="00A93C16"/>
    <w:rsid w:val="00A94078"/>
    <w:rsid w:val="00A943B6"/>
    <w:rsid w:val="00A94499"/>
    <w:rsid w:val="00A946BA"/>
    <w:rsid w:val="00A94851"/>
    <w:rsid w:val="00A94954"/>
    <w:rsid w:val="00A94B80"/>
    <w:rsid w:val="00A95058"/>
    <w:rsid w:val="00A9513D"/>
    <w:rsid w:val="00A952E4"/>
    <w:rsid w:val="00A95488"/>
    <w:rsid w:val="00A95808"/>
    <w:rsid w:val="00A95865"/>
    <w:rsid w:val="00A95ACD"/>
    <w:rsid w:val="00A95BD6"/>
    <w:rsid w:val="00A96599"/>
    <w:rsid w:val="00A96C5C"/>
    <w:rsid w:val="00A96E30"/>
    <w:rsid w:val="00A96E82"/>
    <w:rsid w:val="00A9741C"/>
    <w:rsid w:val="00A9764C"/>
    <w:rsid w:val="00A9779C"/>
    <w:rsid w:val="00A977A1"/>
    <w:rsid w:val="00A97932"/>
    <w:rsid w:val="00A97972"/>
    <w:rsid w:val="00A979C3"/>
    <w:rsid w:val="00A97A85"/>
    <w:rsid w:val="00A97C86"/>
    <w:rsid w:val="00A97D7C"/>
    <w:rsid w:val="00AA0074"/>
    <w:rsid w:val="00AA0177"/>
    <w:rsid w:val="00AA0282"/>
    <w:rsid w:val="00AA0369"/>
    <w:rsid w:val="00AA06F5"/>
    <w:rsid w:val="00AA0CE0"/>
    <w:rsid w:val="00AA0E27"/>
    <w:rsid w:val="00AA0F5C"/>
    <w:rsid w:val="00AA0FB5"/>
    <w:rsid w:val="00AA1009"/>
    <w:rsid w:val="00AA128A"/>
    <w:rsid w:val="00AA1296"/>
    <w:rsid w:val="00AA1460"/>
    <w:rsid w:val="00AA1824"/>
    <w:rsid w:val="00AA19F9"/>
    <w:rsid w:val="00AA1B00"/>
    <w:rsid w:val="00AA1F88"/>
    <w:rsid w:val="00AA2211"/>
    <w:rsid w:val="00AA225B"/>
    <w:rsid w:val="00AA2289"/>
    <w:rsid w:val="00AA231B"/>
    <w:rsid w:val="00AA2360"/>
    <w:rsid w:val="00AA25E8"/>
    <w:rsid w:val="00AA29C0"/>
    <w:rsid w:val="00AA303B"/>
    <w:rsid w:val="00AA324B"/>
    <w:rsid w:val="00AA338E"/>
    <w:rsid w:val="00AA33A6"/>
    <w:rsid w:val="00AA3443"/>
    <w:rsid w:val="00AA3533"/>
    <w:rsid w:val="00AA3824"/>
    <w:rsid w:val="00AA39F3"/>
    <w:rsid w:val="00AA3A8D"/>
    <w:rsid w:val="00AA3BD1"/>
    <w:rsid w:val="00AA3C3A"/>
    <w:rsid w:val="00AA40C5"/>
    <w:rsid w:val="00AA423B"/>
    <w:rsid w:val="00AA4641"/>
    <w:rsid w:val="00AA49B2"/>
    <w:rsid w:val="00AA4CE2"/>
    <w:rsid w:val="00AA4E36"/>
    <w:rsid w:val="00AA500D"/>
    <w:rsid w:val="00AA5036"/>
    <w:rsid w:val="00AA504C"/>
    <w:rsid w:val="00AA50CC"/>
    <w:rsid w:val="00AA5322"/>
    <w:rsid w:val="00AA5515"/>
    <w:rsid w:val="00AA5723"/>
    <w:rsid w:val="00AA587A"/>
    <w:rsid w:val="00AA5A72"/>
    <w:rsid w:val="00AA5B48"/>
    <w:rsid w:val="00AA60BF"/>
    <w:rsid w:val="00AA6740"/>
    <w:rsid w:val="00AA6809"/>
    <w:rsid w:val="00AA6A7C"/>
    <w:rsid w:val="00AA6BEB"/>
    <w:rsid w:val="00AA6C09"/>
    <w:rsid w:val="00AA6D52"/>
    <w:rsid w:val="00AA6E45"/>
    <w:rsid w:val="00AA6E57"/>
    <w:rsid w:val="00AA6E86"/>
    <w:rsid w:val="00AA720B"/>
    <w:rsid w:val="00AA75CF"/>
    <w:rsid w:val="00AA7E7B"/>
    <w:rsid w:val="00AB0522"/>
    <w:rsid w:val="00AB0642"/>
    <w:rsid w:val="00AB06D4"/>
    <w:rsid w:val="00AB0A65"/>
    <w:rsid w:val="00AB0B6C"/>
    <w:rsid w:val="00AB0B6E"/>
    <w:rsid w:val="00AB134D"/>
    <w:rsid w:val="00AB1960"/>
    <w:rsid w:val="00AB1A9F"/>
    <w:rsid w:val="00AB1AD7"/>
    <w:rsid w:val="00AB1C37"/>
    <w:rsid w:val="00AB1C98"/>
    <w:rsid w:val="00AB1CB7"/>
    <w:rsid w:val="00AB1E10"/>
    <w:rsid w:val="00AB1FAA"/>
    <w:rsid w:val="00AB1FBC"/>
    <w:rsid w:val="00AB235E"/>
    <w:rsid w:val="00AB27D3"/>
    <w:rsid w:val="00AB2865"/>
    <w:rsid w:val="00AB2ACC"/>
    <w:rsid w:val="00AB2EBD"/>
    <w:rsid w:val="00AB311F"/>
    <w:rsid w:val="00AB33A0"/>
    <w:rsid w:val="00AB343B"/>
    <w:rsid w:val="00AB3539"/>
    <w:rsid w:val="00AB3647"/>
    <w:rsid w:val="00AB38FE"/>
    <w:rsid w:val="00AB3C79"/>
    <w:rsid w:val="00AB3D3C"/>
    <w:rsid w:val="00AB3FD9"/>
    <w:rsid w:val="00AB4443"/>
    <w:rsid w:val="00AB448C"/>
    <w:rsid w:val="00AB475A"/>
    <w:rsid w:val="00AB48BD"/>
    <w:rsid w:val="00AB4B2D"/>
    <w:rsid w:val="00AB4B73"/>
    <w:rsid w:val="00AB4D17"/>
    <w:rsid w:val="00AB4F30"/>
    <w:rsid w:val="00AB50B4"/>
    <w:rsid w:val="00AB523C"/>
    <w:rsid w:val="00AB5242"/>
    <w:rsid w:val="00AB5333"/>
    <w:rsid w:val="00AB554B"/>
    <w:rsid w:val="00AB5832"/>
    <w:rsid w:val="00AB5994"/>
    <w:rsid w:val="00AB5A9C"/>
    <w:rsid w:val="00AB5AFD"/>
    <w:rsid w:val="00AB5D75"/>
    <w:rsid w:val="00AB6412"/>
    <w:rsid w:val="00AB6687"/>
    <w:rsid w:val="00AB6896"/>
    <w:rsid w:val="00AB68C0"/>
    <w:rsid w:val="00AB6A62"/>
    <w:rsid w:val="00AB6B34"/>
    <w:rsid w:val="00AB6CC2"/>
    <w:rsid w:val="00AB6FEF"/>
    <w:rsid w:val="00AB714D"/>
    <w:rsid w:val="00AB7704"/>
    <w:rsid w:val="00AB79C0"/>
    <w:rsid w:val="00AB7CA5"/>
    <w:rsid w:val="00AB7E67"/>
    <w:rsid w:val="00AB7F9A"/>
    <w:rsid w:val="00AC0086"/>
    <w:rsid w:val="00AC0308"/>
    <w:rsid w:val="00AC0312"/>
    <w:rsid w:val="00AC083E"/>
    <w:rsid w:val="00AC0886"/>
    <w:rsid w:val="00AC0A2A"/>
    <w:rsid w:val="00AC0B13"/>
    <w:rsid w:val="00AC0C0B"/>
    <w:rsid w:val="00AC0CFD"/>
    <w:rsid w:val="00AC1015"/>
    <w:rsid w:val="00AC1067"/>
    <w:rsid w:val="00AC11B9"/>
    <w:rsid w:val="00AC130B"/>
    <w:rsid w:val="00AC135A"/>
    <w:rsid w:val="00AC15DC"/>
    <w:rsid w:val="00AC1750"/>
    <w:rsid w:val="00AC1879"/>
    <w:rsid w:val="00AC1918"/>
    <w:rsid w:val="00AC1C72"/>
    <w:rsid w:val="00AC1D10"/>
    <w:rsid w:val="00AC1FD3"/>
    <w:rsid w:val="00AC1FEA"/>
    <w:rsid w:val="00AC20C4"/>
    <w:rsid w:val="00AC2229"/>
    <w:rsid w:val="00AC23C0"/>
    <w:rsid w:val="00AC24AD"/>
    <w:rsid w:val="00AC2510"/>
    <w:rsid w:val="00AC2657"/>
    <w:rsid w:val="00AC29CC"/>
    <w:rsid w:val="00AC2F69"/>
    <w:rsid w:val="00AC3144"/>
    <w:rsid w:val="00AC337B"/>
    <w:rsid w:val="00AC3598"/>
    <w:rsid w:val="00AC3757"/>
    <w:rsid w:val="00AC378A"/>
    <w:rsid w:val="00AC3CBA"/>
    <w:rsid w:val="00AC3E49"/>
    <w:rsid w:val="00AC417B"/>
    <w:rsid w:val="00AC449D"/>
    <w:rsid w:val="00AC4A98"/>
    <w:rsid w:val="00AC4B07"/>
    <w:rsid w:val="00AC4B28"/>
    <w:rsid w:val="00AC4D83"/>
    <w:rsid w:val="00AC4D84"/>
    <w:rsid w:val="00AC4F22"/>
    <w:rsid w:val="00AC5098"/>
    <w:rsid w:val="00AC50FD"/>
    <w:rsid w:val="00AC5125"/>
    <w:rsid w:val="00AC566C"/>
    <w:rsid w:val="00AC587D"/>
    <w:rsid w:val="00AC5F1B"/>
    <w:rsid w:val="00AC635E"/>
    <w:rsid w:val="00AC63DD"/>
    <w:rsid w:val="00AC6615"/>
    <w:rsid w:val="00AC6651"/>
    <w:rsid w:val="00AC693C"/>
    <w:rsid w:val="00AC6A10"/>
    <w:rsid w:val="00AC6AA6"/>
    <w:rsid w:val="00AC6BA3"/>
    <w:rsid w:val="00AC6DA0"/>
    <w:rsid w:val="00AC73FC"/>
    <w:rsid w:val="00AC752D"/>
    <w:rsid w:val="00AC7583"/>
    <w:rsid w:val="00AC758D"/>
    <w:rsid w:val="00AC7A68"/>
    <w:rsid w:val="00AC7DA9"/>
    <w:rsid w:val="00AD01AF"/>
    <w:rsid w:val="00AD06C1"/>
    <w:rsid w:val="00AD09F1"/>
    <w:rsid w:val="00AD1040"/>
    <w:rsid w:val="00AD108F"/>
    <w:rsid w:val="00AD16C4"/>
    <w:rsid w:val="00AD1738"/>
    <w:rsid w:val="00AD19BB"/>
    <w:rsid w:val="00AD19E2"/>
    <w:rsid w:val="00AD1AA8"/>
    <w:rsid w:val="00AD1AC2"/>
    <w:rsid w:val="00AD1D23"/>
    <w:rsid w:val="00AD1E39"/>
    <w:rsid w:val="00AD1EAE"/>
    <w:rsid w:val="00AD2628"/>
    <w:rsid w:val="00AD2C94"/>
    <w:rsid w:val="00AD2DA4"/>
    <w:rsid w:val="00AD3393"/>
    <w:rsid w:val="00AD344E"/>
    <w:rsid w:val="00AD39C8"/>
    <w:rsid w:val="00AD3DAF"/>
    <w:rsid w:val="00AD3F5B"/>
    <w:rsid w:val="00AD3F9B"/>
    <w:rsid w:val="00AD41C9"/>
    <w:rsid w:val="00AD44B3"/>
    <w:rsid w:val="00AD4650"/>
    <w:rsid w:val="00AD4974"/>
    <w:rsid w:val="00AD4B84"/>
    <w:rsid w:val="00AD4C98"/>
    <w:rsid w:val="00AD4EC6"/>
    <w:rsid w:val="00AD503C"/>
    <w:rsid w:val="00AD5074"/>
    <w:rsid w:val="00AD50FC"/>
    <w:rsid w:val="00AD5837"/>
    <w:rsid w:val="00AD592A"/>
    <w:rsid w:val="00AD598D"/>
    <w:rsid w:val="00AD59B9"/>
    <w:rsid w:val="00AD5A01"/>
    <w:rsid w:val="00AD5A45"/>
    <w:rsid w:val="00AD5E1D"/>
    <w:rsid w:val="00AD5F0E"/>
    <w:rsid w:val="00AD625D"/>
    <w:rsid w:val="00AD63F2"/>
    <w:rsid w:val="00AD667D"/>
    <w:rsid w:val="00AD670E"/>
    <w:rsid w:val="00AD6750"/>
    <w:rsid w:val="00AD70BA"/>
    <w:rsid w:val="00AD7355"/>
    <w:rsid w:val="00AD7848"/>
    <w:rsid w:val="00AD7E97"/>
    <w:rsid w:val="00AD7EE2"/>
    <w:rsid w:val="00AD7F89"/>
    <w:rsid w:val="00AD7FF4"/>
    <w:rsid w:val="00AE016D"/>
    <w:rsid w:val="00AE0388"/>
    <w:rsid w:val="00AE045B"/>
    <w:rsid w:val="00AE0C93"/>
    <w:rsid w:val="00AE0CDD"/>
    <w:rsid w:val="00AE0DE4"/>
    <w:rsid w:val="00AE0F26"/>
    <w:rsid w:val="00AE149D"/>
    <w:rsid w:val="00AE176A"/>
    <w:rsid w:val="00AE19CA"/>
    <w:rsid w:val="00AE1BD0"/>
    <w:rsid w:val="00AE1D9B"/>
    <w:rsid w:val="00AE2452"/>
    <w:rsid w:val="00AE2724"/>
    <w:rsid w:val="00AE2839"/>
    <w:rsid w:val="00AE2BE8"/>
    <w:rsid w:val="00AE2DCA"/>
    <w:rsid w:val="00AE2EDD"/>
    <w:rsid w:val="00AE2FF8"/>
    <w:rsid w:val="00AE31BB"/>
    <w:rsid w:val="00AE3315"/>
    <w:rsid w:val="00AE3637"/>
    <w:rsid w:val="00AE39A3"/>
    <w:rsid w:val="00AE3A44"/>
    <w:rsid w:val="00AE3DA7"/>
    <w:rsid w:val="00AE3F17"/>
    <w:rsid w:val="00AE438D"/>
    <w:rsid w:val="00AE440E"/>
    <w:rsid w:val="00AE4908"/>
    <w:rsid w:val="00AE56B9"/>
    <w:rsid w:val="00AE59B0"/>
    <w:rsid w:val="00AE5C22"/>
    <w:rsid w:val="00AE616E"/>
    <w:rsid w:val="00AE61DD"/>
    <w:rsid w:val="00AE657B"/>
    <w:rsid w:val="00AE666C"/>
    <w:rsid w:val="00AE6B6B"/>
    <w:rsid w:val="00AE6CCC"/>
    <w:rsid w:val="00AE6D43"/>
    <w:rsid w:val="00AE6E69"/>
    <w:rsid w:val="00AE6F08"/>
    <w:rsid w:val="00AE7037"/>
    <w:rsid w:val="00AE7474"/>
    <w:rsid w:val="00AE7636"/>
    <w:rsid w:val="00AE780B"/>
    <w:rsid w:val="00AE788C"/>
    <w:rsid w:val="00AE78D1"/>
    <w:rsid w:val="00AE7C2F"/>
    <w:rsid w:val="00AE7EEA"/>
    <w:rsid w:val="00AF0079"/>
    <w:rsid w:val="00AF011A"/>
    <w:rsid w:val="00AF0361"/>
    <w:rsid w:val="00AF0396"/>
    <w:rsid w:val="00AF0469"/>
    <w:rsid w:val="00AF0565"/>
    <w:rsid w:val="00AF06D8"/>
    <w:rsid w:val="00AF0A0D"/>
    <w:rsid w:val="00AF0A59"/>
    <w:rsid w:val="00AF1CDD"/>
    <w:rsid w:val="00AF1E00"/>
    <w:rsid w:val="00AF1EB8"/>
    <w:rsid w:val="00AF1F6C"/>
    <w:rsid w:val="00AF20B3"/>
    <w:rsid w:val="00AF2339"/>
    <w:rsid w:val="00AF24A5"/>
    <w:rsid w:val="00AF266F"/>
    <w:rsid w:val="00AF290B"/>
    <w:rsid w:val="00AF2A28"/>
    <w:rsid w:val="00AF2B1D"/>
    <w:rsid w:val="00AF2FE7"/>
    <w:rsid w:val="00AF301B"/>
    <w:rsid w:val="00AF3411"/>
    <w:rsid w:val="00AF34A9"/>
    <w:rsid w:val="00AF3607"/>
    <w:rsid w:val="00AF37BE"/>
    <w:rsid w:val="00AF398F"/>
    <w:rsid w:val="00AF3B55"/>
    <w:rsid w:val="00AF3D6E"/>
    <w:rsid w:val="00AF4506"/>
    <w:rsid w:val="00AF454A"/>
    <w:rsid w:val="00AF4598"/>
    <w:rsid w:val="00AF4675"/>
    <w:rsid w:val="00AF49CC"/>
    <w:rsid w:val="00AF4ACD"/>
    <w:rsid w:val="00AF4B1B"/>
    <w:rsid w:val="00AF4B38"/>
    <w:rsid w:val="00AF4C0D"/>
    <w:rsid w:val="00AF4FBA"/>
    <w:rsid w:val="00AF500D"/>
    <w:rsid w:val="00AF5686"/>
    <w:rsid w:val="00AF584E"/>
    <w:rsid w:val="00AF5A34"/>
    <w:rsid w:val="00AF5AD0"/>
    <w:rsid w:val="00AF5C2F"/>
    <w:rsid w:val="00AF6357"/>
    <w:rsid w:val="00AF6375"/>
    <w:rsid w:val="00AF65AB"/>
    <w:rsid w:val="00AF6B8D"/>
    <w:rsid w:val="00AF6BD3"/>
    <w:rsid w:val="00AF6DA8"/>
    <w:rsid w:val="00AF6EFE"/>
    <w:rsid w:val="00AF7168"/>
    <w:rsid w:val="00AF7536"/>
    <w:rsid w:val="00AF76F3"/>
    <w:rsid w:val="00AF7918"/>
    <w:rsid w:val="00AF79EB"/>
    <w:rsid w:val="00AF7A40"/>
    <w:rsid w:val="00B003F5"/>
    <w:rsid w:val="00B00713"/>
    <w:rsid w:val="00B00AB8"/>
    <w:rsid w:val="00B00CC8"/>
    <w:rsid w:val="00B010B9"/>
    <w:rsid w:val="00B011DC"/>
    <w:rsid w:val="00B011E9"/>
    <w:rsid w:val="00B01E3F"/>
    <w:rsid w:val="00B01ED1"/>
    <w:rsid w:val="00B02234"/>
    <w:rsid w:val="00B02350"/>
    <w:rsid w:val="00B024A9"/>
    <w:rsid w:val="00B02535"/>
    <w:rsid w:val="00B025A7"/>
    <w:rsid w:val="00B026D5"/>
    <w:rsid w:val="00B02704"/>
    <w:rsid w:val="00B0270D"/>
    <w:rsid w:val="00B02E0A"/>
    <w:rsid w:val="00B03048"/>
    <w:rsid w:val="00B03295"/>
    <w:rsid w:val="00B03462"/>
    <w:rsid w:val="00B036F8"/>
    <w:rsid w:val="00B03701"/>
    <w:rsid w:val="00B0378E"/>
    <w:rsid w:val="00B0389D"/>
    <w:rsid w:val="00B0393E"/>
    <w:rsid w:val="00B03AF8"/>
    <w:rsid w:val="00B03B38"/>
    <w:rsid w:val="00B03BF0"/>
    <w:rsid w:val="00B04276"/>
    <w:rsid w:val="00B043B5"/>
    <w:rsid w:val="00B043E8"/>
    <w:rsid w:val="00B044AC"/>
    <w:rsid w:val="00B0475B"/>
    <w:rsid w:val="00B047A4"/>
    <w:rsid w:val="00B04B03"/>
    <w:rsid w:val="00B04B0F"/>
    <w:rsid w:val="00B04D10"/>
    <w:rsid w:val="00B05387"/>
    <w:rsid w:val="00B05B81"/>
    <w:rsid w:val="00B0620C"/>
    <w:rsid w:val="00B06215"/>
    <w:rsid w:val="00B066F4"/>
    <w:rsid w:val="00B067CB"/>
    <w:rsid w:val="00B06A55"/>
    <w:rsid w:val="00B06CDD"/>
    <w:rsid w:val="00B0706C"/>
    <w:rsid w:val="00B07252"/>
    <w:rsid w:val="00B07317"/>
    <w:rsid w:val="00B075B9"/>
    <w:rsid w:val="00B07723"/>
    <w:rsid w:val="00B0791D"/>
    <w:rsid w:val="00B07977"/>
    <w:rsid w:val="00B07B14"/>
    <w:rsid w:val="00B07C8F"/>
    <w:rsid w:val="00B07D40"/>
    <w:rsid w:val="00B07FB4"/>
    <w:rsid w:val="00B100B9"/>
    <w:rsid w:val="00B1019F"/>
    <w:rsid w:val="00B1043A"/>
    <w:rsid w:val="00B105F9"/>
    <w:rsid w:val="00B10749"/>
    <w:rsid w:val="00B107D2"/>
    <w:rsid w:val="00B10AC1"/>
    <w:rsid w:val="00B10B84"/>
    <w:rsid w:val="00B11425"/>
    <w:rsid w:val="00B114D2"/>
    <w:rsid w:val="00B114F8"/>
    <w:rsid w:val="00B11571"/>
    <w:rsid w:val="00B116DC"/>
    <w:rsid w:val="00B11798"/>
    <w:rsid w:val="00B11BDC"/>
    <w:rsid w:val="00B122A1"/>
    <w:rsid w:val="00B124C6"/>
    <w:rsid w:val="00B125B7"/>
    <w:rsid w:val="00B12627"/>
    <w:rsid w:val="00B129C5"/>
    <w:rsid w:val="00B12A2C"/>
    <w:rsid w:val="00B12AF4"/>
    <w:rsid w:val="00B12B64"/>
    <w:rsid w:val="00B12D82"/>
    <w:rsid w:val="00B1323B"/>
    <w:rsid w:val="00B1328B"/>
    <w:rsid w:val="00B1349C"/>
    <w:rsid w:val="00B13690"/>
    <w:rsid w:val="00B13BA8"/>
    <w:rsid w:val="00B14051"/>
    <w:rsid w:val="00B1421B"/>
    <w:rsid w:val="00B1498D"/>
    <w:rsid w:val="00B14C22"/>
    <w:rsid w:val="00B14D97"/>
    <w:rsid w:val="00B14F7A"/>
    <w:rsid w:val="00B15054"/>
    <w:rsid w:val="00B152BE"/>
    <w:rsid w:val="00B154EE"/>
    <w:rsid w:val="00B156BE"/>
    <w:rsid w:val="00B1573E"/>
    <w:rsid w:val="00B15D86"/>
    <w:rsid w:val="00B15FDB"/>
    <w:rsid w:val="00B161FF"/>
    <w:rsid w:val="00B1622E"/>
    <w:rsid w:val="00B16271"/>
    <w:rsid w:val="00B163BE"/>
    <w:rsid w:val="00B16B8B"/>
    <w:rsid w:val="00B16C02"/>
    <w:rsid w:val="00B16D97"/>
    <w:rsid w:val="00B16EA6"/>
    <w:rsid w:val="00B1712F"/>
    <w:rsid w:val="00B17177"/>
    <w:rsid w:val="00B17178"/>
    <w:rsid w:val="00B171CC"/>
    <w:rsid w:val="00B1751B"/>
    <w:rsid w:val="00B1756A"/>
    <w:rsid w:val="00B176E8"/>
    <w:rsid w:val="00B1786B"/>
    <w:rsid w:val="00B1788E"/>
    <w:rsid w:val="00B178A2"/>
    <w:rsid w:val="00B17935"/>
    <w:rsid w:val="00B17E6C"/>
    <w:rsid w:val="00B20219"/>
    <w:rsid w:val="00B202A6"/>
    <w:rsid w:val="00B20618"/>
    <w:rsid w:val="00B2061E"/>
    <w:rsid w:val="00B207C5"/>
    <w:rsid w:val="00B2088D"/>
    <w:rsid w:val="00B20CE2"/>
    <w:rsid w:val="00B20F03"/>
    <w:rsid w:val="00B2154D"/>
    <w:rsid w:val="00B21746"/>
    <w:rsid w:val="00B2185D"/>
    <w:rsid w:val="00B21CBC"/>
    <w:rsid w:val="00B22000"/>
    <w:rsid w:val="00B220FE"/>
    <w:rsid w:val="00B2256E"/>
    <w:rsid w:val="00B2277C"/>
    <w:rsid w:val="00B22947"/>
    <w:rsid w:val="00B22A37"/>
    <w:rsid w:val="00B22A98"/>
    <w:rsid w:val="00B22C53"/>
    <w:rsid w:val="00B22F4A"/>
    <w:rsid w:val="00B236C3"/>
    <w:rsid w:val="00B23A23"/>
    <w:rsid w:val="00B23B2F"/>
    <w:rsid w:val="00B23E80"/>
    <w:rsid w:val="00B23EF0"/>
    <w:rsid w:val="00B23F62"/>
    <w:rsid w:val="00B2430B"/>
    <w:rsid w:val="00B24596"/>
    <w:rsid w:val="00B24A79"/>
    <w:rsid w:val="00B24C8E"/>
    <w:rsid w:val="00B24EE6"/>
    <w:rsid w:val="00B2500C"/>
    <w:rsid w:val="00B25049"/>
    <w:rsid w:val="00B251FF"/>
    <w:rsid w:val="00B253E5"/>
    <w:rsid w:val="00B2554F"/>
    <w:rsid w:val="00B25D02"/>
    <w:rsid w:val="00B25E2F"/>
    <w:rsid w:val="00B25E37"/>
    <w:rsid w:val="00B26047"/>
    <w:rsid w:val="00B261C8"/>
    <w:rsid w:val="00B265E2"/>
    <w:rsid w:val="00B26998"/>
    <w:rsid w:val="00B269DD"/>
    <w:rsid w:val="00B26C56"/>
    <w:rsid w:val="00B27825"/>
    <w:rsid w:val="00B279FE"/>
    <w:rsid w:val="00B27B97"/>
    <w:rsid w:val="00B30073"/>
    <w:rsid w:val="00B30226"/>
    <w:rsid w:val="00B302D9"/>
    <w:rsid w:val="00B30802"/>
    <w:rsid w:val="00B30DC2"/>
    <w:rsid w:val="00B30FB2"/>
    <w:rsid w:val="00B311EF"/>
    <w:rsid w:val="00B312BA"/>
    <w:rsid w:val="00B31305"/>
    <w:rsid w:val="00B316C3"/>
    <w:rsid w:val="00B317EA"/>
    <w:rsid w:val="00B3181E"/>
    <w:rsid w:val="00B318E3"/>
    <w:rsid w:val="00B31ED5"/>
    <w:rsid w:val="00B31F3E"/>
    <w:rsid w:val="00B3213F"/>
    <w:rsid w:val="00B32561"/>
    <w:rsid w:val="00B325DC"/>
    <w:rsid w:val="00B32677"/>
    <w:rsid w:val="00B32C9F"/>
    <w:rsid w:val="00B32D01"/>
    <w:rsid w:val="00B32EA3"/>
    <w:rsid w:val="00B32F2E"/>
    <w:rsid w:val="00B32F45"/>
    <w:rsid w:val="00B32F5E"/>
    <w:rsid w:val="00B33051"/>
    <w:rsid w:val="00B33246"/>
    <w:rsid w:val="00B335BE"/>
    <w:rsid w:val="00B33A43"/>
    <w:rsid w:val="00B33E50"/>
    <w:rsid w:val="00B34057"/>
    <w:rsid w:val="00B34333"/>
    <w:rsid w:val="00B34875"/>
    <w:rsid w:val="00B34949"/>
    <w:rsid w:val="00B349C2"/>
    <w:rsid w:val="00B34C16"/>
    <w:rsid w:val="00B34ED6"/>
    <w:rsid w:val="00B34EF4"/>
    <w:rsid w:val="00B35247"/>
    <w:rsid w:val="00B356F9"/>
    <w:rsid w:val="00B35D3F"/>
    <w:rsid w:val="00B362B6"/>
    <w:rsid w:val="00B364A2"/>
    <w:rsid w:val="00B366F2"/>
    <w:rsid w:val="00B3689B"/>
    <w:rsid w:val="00B368F6"/>
    <w:rsid w:val="00B3697A"/>
    <w:rsid w:val="00B36E5B"/>
    <w:rsid w:val="00B3729E"/>
    <w:rsid w:val="00B37720"/>
    <w:rsid w:val="00B37852"/>
    <w:rsid w:val="00B37936"/>
    <w:rsid w:val="00B379D9"/>
    <w:rsid w:val="00B37BB7"/>
    <w:rsid w:val="00B37CFF"/>
    <w:rsid w:val="00B40057"/>
    <w:rsid w:val="00B4039B"/>
    <w:rsid w:val="00B40BD3"/>
    <w:rsid w:val="00B41064"/>
    <w:rsid w:val="00B413B6"/>
    <w:rsid w:val="00B41598"/>
    <w:rsid w:val="00B41686"/>
    <w:rsid w:val="00B418E5"/>
    <w:rsid w:val="00B41BA8"/>
    <w:rsid w:val="00B41E80"/>
    <w:rsid w:val="00B41F83"/>
    <w:rsid w:val="00B422CF"/>
    <w:rsid w:val="00B42523"/>
    <w:rsid w:val="00B429E5"/>
    <w:rsid w:val="00B429E6"/>
    <w:rsid w:val="00B42BE8"/>
    <w:rsid w:val="00B42BED"/>
    <w:rsid w:val="00B43115"/>
    <w:rsid w:val="00B435F0"/>
    <w:rsid w:val="00B43A71"/>
    <w:rsid w:val="00B44269"/>
    <w:rsid w:val="00B44367"/>
    <w:rsid w:val="00B44676"/>
    <w:rsid w:val="00B447B3"/>
    <w:rsid w:val="00B44989"/>
    <w:rsid w:val="00B44CE7"/>
    <w:rsid w:val="00B4589D"/>
    <w:rsid w:val="00B4595C"/>
    <w:rsid w:val="00B45E96"/>
    <w:rsid w:val="00B45FB2"/>
    <w:rsid w:val="00B4607C"/>
    <w:rsid w:val="00B465F5"/>
    <w:rsid w:val="00B468ED"/>
    <w:rsid w:val="00B46D6F"/>
    <w:rsid w:val="00B46E1E"/>
    <w:rsid w:val="00B47078"/>
    <w:rsid w:val="00B47094"/>
    <w:rsid w:val="00B47252"/>
    <w:rsid w:val="00B472A0"/>
    <w:rsid w:val="00B47DB7"/>
    <w:rsid w:val="00B502F6"/>
    <w:rsid w:val="00B504B9"/>
    <w:rsid w:val="00B507EA"/>
    <w:rsid w:val="00B509F1"/>
    <w:rsid w:val="00B50EB6"/>
    <w:rsid w:val="00B514B1"/>
    <w:rsid w:val="00B514C3"/>
    <w:rsid w:val="00B51617"/>
    <w:rsid w:val="00B5190E"/>
    <w:rsid w:val="00B51DA8"/>
    <w:rsid w:val="00B52108"/>
    <w:rsid w:val="00B5242B"/>
    <w:rsid w:val="00B524E2"/>
    <w:rsid w:val="00B52CB8"/>
    <w:rsid w:val="00B52D99"/>
    <w:rsid w:val="00B52EC5"/>
    <w:rsid w:val="00B52ED1"/>
    <w:rsid w:val="00B52FA3"/>
    <w:rsid w:val="00B5311D"/>
    <w:rsid w:val="00B53187"/>
    <w:rsid w:val="00B53541"/>
    <w:rsid w:val="00B535C2"/>
    <w:rsid w:val="00B53B6C"/>
    <w:rsid w:val="00B53C42"/>
    <w:rsid w:val="00B53D32"/>
    <w:rsid w:val="00B53FA9"/>
    <w:rsid w:val="00B540D7"/>
    <w:rsid w:val="00B542DE"/>
    <w:rsid w:val="00B54469"/>
    <w:rsid w:val="00B54675"/>
    <w:rsid w:val="00B547BC"/>
    <w:rsid w:val="00B5490A"/>
    <w:rsid w:val="00B54B5C"/>
    <w:rsid w:val="00B54E60"/>
    <w:rsid w:val="00B54EBF"/>
    <w:rsid w:val="00B54F15"/>
    <w:rsid w:val="00B5513E"/>
    <w:rsid w:val="00B5524B"/>
    <w:rsid w:val="00B5551F"/>
    <w:rsid w:val="00B5554C"/>
    <w:rsid w:val="00B5576B"/>
    <w:rsid w:val="00B55795"/>
    <w:rsid w:val="00B557EF"/>
    <w:rsid w:val="00B55B45"/>
    <w:rsid w:val="00B55CF5"/>
    <w:rsid w:val="00B55D28"/>
    <w:rsid w:val="00B56005"/>
    <w:rsid w:val="00B562C7"/>
    <w:rsid w:val="00B56318"/>
    <w:rsid w:val="00B563CA"/>
    <w:rsid w:val="00B56589"/>
    <w:rsid w:val="00B56765"/>
    <w:rsid w:val="00B56956"/>
    <w:rsid w:val="00B573DC"/>
    <w:rsid w:val="00B5766B"/>
    <w:rsid w:val="00B57774"/>
    <w:rsid w:val="00B5786C"/>
    <w:rsid w:val="00B5797B"/>
    <w:rsid w:val="00B57F4B"/>
    <w:rsid w:val="00B6000C"/>
    <w:rsid w:val="00B6037F"/>
    <w:rsid w:val="00B6048C"/>
    <w:rsid w:val="00B604E4"/>
    <w:rsid w:val="00B606C4"/>
    <w:rsid w:val="00B606DC"/>
    <w:rsid w:val="00B60CFB"/>
    <w:rsid w:val="00B60EFC"/>
    <w:rsid w:val="00B612D9"/>
    <w:rsid w:val="00B61307"/>
    <w:rsid w:val="00B61448"/>
    <w:rsid w:val="00B61451"/>
    <w:rsid w:val="00B61AB8"/>
    <w:rsid w:val="00B61DB5"/>
    <w:rsid w:val="00B61FC6"/>
    <w:rsid w:val="00B62000"/>
    <w:rsid w:val="00B62085"/>
    <w:rsid w:val="00B621D8"/>
    <w:rsid w:val="00B623F3"/>
    <w:rsid w:val="00B62422"/>
    <w:rsid w:val="00B62CEA"/>
    <w:rsid w:val="00B62EC0"/>
    <w:rsid w:val="00B6319C"/>
    <w:rsid w:val="00B63572"/>
    <w:rsid w:val="00B635E4"/>
    <w:rsid w:val="00B63A61"/>
    <w:rsid w:val="00B63B93"/>
    <w:rsid w:val="00B63C05"/>
    <w:rsid w:val="00B63CBF"/>
    <w:rsid w:val="00B6429F"/>
    <w:rsid w:val="00B64743"/>
    <w:rsid w:val="00B649E7"/>
    <w:rsid w:val="00B649FB"/>
    <w:rsid w:val="00B64A31"/>
    <w:rsid w:val="00B64D08"/>
    <w:rsid w:val="00B64FC6"/>
    <w:rsid w:val="00B65203"/>
    <w:rsid w:val="00B652EB"/>
    <w:rsid w:val="00B6545E"/>
    <w:rsid w:val="00B6548C"/>
    <w:rsid w:val="00B6548D"/>
    <w:rsid w:val="00B65877"/>
    <w:rsid w:val="00B6593C"/>
    <w:rsid w:val="00B65CAA"/>
    <w:rsid w:val="00B65E52"/>
    <w:rsid w:val="00B65E54"/>
    <w:rsid w:val="00B65F23"/>
    <w:rsid w:val="00B660C6"/>
    <w:rsid w:val="00B6654D"/>
    <w:rsid w:val="00B66730"/>
    <w:rsid w:val="00B667BB"/>
    <w:rsid w:val="00B66D54"/>
    <w:rsid w:val="00B66DBD"/>
    <w:rsid w:val="00B670FB"/>
    <w:rsid w:val="00B672A3"/>
    <w:rsid w:val="00B67859"/>
    <w:rsid w:val="00B67868"/>
    <w:rsid w:val="00B67898"/>
    <w:rsid w:val="00B67AD1"/>
    <w:rsid w:val="00B67FA5"/>
    <w:rsid w:val="00B67FB0"/>
    <w:rsid w:val="00B67FE5"/>
    <w:rsid w:val="00B7025F"/>
    <w:rsid w:val="00B7032B"/>
    <w:rsid w:val="00B70491"/>
    <w:rsid w:val="00B70879"/>
    <w:rsid w:val="00B70A0F"/>
    <w:rsid w:val="00B70FB9"/>
    <w:rsid w:val="00B70FDD"/>
    <w:rsid w:val="00B70FE1"/>
    <w:rsid w:val="00B7124B"/>
    <w:rsid w:val="00B71748"/>
    <w:rsid w:val="00B718C9"/>
    <w:rsid w:val="00B719D8"/>
    <w:rsid w:val="00B71DD3"/>
    <w:rsid w:val="00B720B1"/>
    <w:rsid w:val="00B723F4"/>
    <w:rsid w:val="00B72446"/>
    <w:rsid w:val="00B7248C"/>
    <w:rsid w:val="00B724B8"/>
    <w:rsid w:val="00B727A2"/>
    <w:rsid w:val="00B72A64"/>
    <w:rsid w:val="00B72D31"/>
    <w:rsid w:val="00B7308C"/>
    <w:rsid w:val="00B73099"/>
    <w:rsid w:val="00B7338F"/>
    <w:rsid w:val="00B737AE"/>
    <w:rsid w:val="00B739B6"/>
    <w:rsid w:val="00B73A16"/>
    <w:rsid w:val="00B73B11"/>
    <w:rsid w:val="00B73E45"/>
    <w:rsid w:val="00B73EA6"/>
    <w:rsid w:val="00B7407A"/>
    <w:rsid w:val="00B740F0"/>
    <w:rsid w:val="00B74374"/>
    <w:rsid w:val="00B748AE"/>
    <w:rsid w:val="00B74B18"/>
    <w:rsid w:val="00B74D65"/>
    <w:rsid w:val="00B751A6"/>
    <w:rsid w:val="00B751CD"/>
    <w:rsid w:val="00B7545C"/>
    <w:rsid w:val="00B75734"/>
    <w:rsid w:val="00B757BA"/>
    <w:rsid w:val="00B7589C"/>
    <w:rsid w:val="00B75FF3"/>
    <w:rsid w:val="00B7604C"/>
    <w:rsid w:val="00B76287"/>
    <w:rsid w:val="00B76451"/>
    <w:rsid w:val="00B76661"/>
    <w:rsid w:val="00B766E4"/>
    <w:rsid w:val="00B767A3"/>
    <w:rsid w:val="00B76FF6"/>
    <w:rsid w:val="00B77026"/>
    <w:rsid w:val="00B77166"/>
    <w:rsid w:val="00B77292"/>
    <w:rsid w:val="00B772A4"/>
    <w:rsid w:val="00B7732C"/>
    <w:rsid w:val="00B7734E"/>
    <w:rsid w:val="00B77455"/>
    <w:rsid w:val="00B7770D"/>
    <w:rsid w:val="00B779BE"/>
    <w:rsid w:val="00B77AD7"/>
    <w:rsid w:val="00B77C7C"/>
    <w:rsid w:val="00B80B88"/>
    <w:rsid w:val="00B81068"/>
    <w:rsid w:val="00B8193B"/>
    <w:rsid w:val="00B81C21"/>
    <w:rsid w:val="00B81CB1"/>
    <w:rsid w:val="00B8214E"/>
    <w:rsid w:val="00B82322"/>
    <w:rsid w:val="00B824E1"/>
    <w:rsid w:val="00B825EA"/>
    <w:rsid w:val="00B82638"/>
    <w:rsid w:val="00B82794"/>
    <w:rsid w:val="00B8289A"/>
    <w:rsid w:val="00B82B94"/>
    <w:rsid w:val="00B83129"/>
    <w:rsid w:val="00B83315"/>
    <w:rsid w:val="00B83425"/>
    <w:rsid w:val="00B83707"/>
    <w:rsid w:val="00B83771"/>
    <w:rsid w:val="00B83857"/>
    <w:rsid w:val="00B83912"/>
    <w:rsid w:val="00B83CA9"/>
    <w:rsid w:val="00B8401A"/>
    <w:rsid w:val="00B84070"/>
    <w:rsid w:val="00B842E3"/>
    <w:rsid w:val="00B84652"/>
    <w:rsid w:val="00B850AF"/>
    <w:rsid w:val="00B857B4"/>
    <w:rsid w:val="00B85837"/>
    <w:rsid w:val="00B8596E"/>
    <w:rsid w:val="00B85A7D"/>
    <w:rsid w:val="00B85AB0"/>
    <w:rsid w:val="00B85F1E"/>
    <w:rsid w:val="00B85FE1"/>
    <w:rsid w:val="00B860E6"/>
    <w:rsid w:val="00B861AC"/>
    <w:rsid w:val="00B8631F"/>
    <w:rsid w:val="00B8654F"/>
    <w:rsid w:val="00B8657C"/>
    <w:rsid w:val="00B8662D"/>
    <w:rsid w:val="00B8670E"/>
    <w:rsid w:val="00B86BCC"/>
    <w:rsid w:val="00B86C4D"/>
    <w:rsid w:val="00B86C59"/>
    <w:rsid w:val="00B86CBC"/>
    <w:rsid w:val="00B86DDB"/>
    <w:rsid w:val="00B86F31"/>
    <w:rsid w:val="00B879E8"/>
    <w:rsid w:val="00B87A28"/>
    <w:rsid w:val="00B87FB7"/>
    <w:rsid w:val="00B9009B"/>
    <w:rsid w:val="00B9030B"/>
    <w:rsid w:val="00B90368"/>
    <w:rsid w:val="00B9061A"/>
    <w:rsid w:val="00B90668"/>
    <w:rsid w:val="00B9066E"/>
    <w:rsid w:val="00B90A96"/>
    <w:rsid w:val="00B9156D"/>
    <w:rsid w:val="00B91682"/>
    <w:rsid w:val="00B9179F"/>
    <w:rsid w:val="00B91951"/>
    <w:rsid w:val="00B91D91"/>
    <w:rsid w:val="00B91D96"/>
    <w:rsid w:val="00B91EA5"/>
    <w:rsid w:val="00B923CF"/>
    <w:rsid w:val="00B923F0"/>
    <w:rsid w:val="00B924A7"/>
    <w:rsid w:val="00B92CE7"/>
    <w:rsid w:val="00B92DFB"/>
    <w:rsid w:val="00B9324D"/>
    <w:rsid w:val="00B932FC"/>
    <w:rsid w:val="00B93317"/>
    <w:rsid w:val="00B940BF"/>
    <w:rsid w:val="00B9413D"/>
    <w:rsid w:val="00B9420D"/>
    <w:rsid w:val="00B94254"/>
    <w:rsid w:val="00B94777"/>
    <w:rsid w:val="00B94854"/>
    <w:rsid w:val="00B94C04"/>
    <w:rsid w:val="00B94C3B"/>
    <w:rsid w:val="00B94D54"/>
    <w:rsid w:val="00B94DFE"/>
    <w:rsid w:val="00B94EE2"/>
    <w:rsid w:val="00B95498"/>
    <w:rsid w:val="00B9549B"/>
    <w:rsid w:val="00B95E1B"/>
    <w:rsid w:val="00B9609B"/>
    <w:rsid w:val="00B9630E"/>
    <w:rsid w:val="00B96636"/>
    <w:rsid w:val="00B96B4E"/>
    <w:rsid w:val="00B96BE0"/>
    <w:rsid w:val="00B96E7E"/>
    <w:rsid w:val="00B96ED1"/>
    <w:rsid w:val="00B9707B"/>
    <w:rsid w:val="00B970E0"/>
    <w:rsid w:val="00B97217"/>
    <w:rsid w:val="00B9772D"/>
    <w:rsid w:val="00B9780E"/>
    <w:rsid w:val="00B97892"/>
    <w:rsid w:val="00B97F8B"/>
    <w:rsid w:val="00BA02D1"/>
    <w:rsid w:val="00BA06DB"/>
    <w:rsid w:val="00BA0773"/>
    <w:rsid w:val="00BA096F"/>
    <w:rsid w:val="00BA0AE1"/>
    <w:rsid w:val="00BA0B5B"/>
    <w:rsid w:val="00BA0FD5"/>
    <w:rsid w:val="00BA1154"/>
    <w:rsid w:val="00BA1155"/>
    <w:rsid w:val="00BA11D1"/>
    <w:rsid w:val="00BA1588"/>
    <w:rsid w:val="00BA1620"/>
    <w:rsid w:val="00BA16EB"/>
    <w:rsid w:val="00BA1BA9"/>
    <w:rsid w:val="00BA1C94"/>
    <w:rsid w:val="00BA1D97"/>
    <w:rsid w:val="00BA2306"/>
    <w:rsid w:val="00BA275E"/>
    <w:rsid w:val="00BA27EB"/>
    <w:rsid w:val="00BA3089"/>
    <w:rsid w:val="00BA3096"/>
    <w:rsid w:val="00BA30C8"/>
    <w:rsid w:val="00BA33AE"/>
    <w:rsid w:val="00BA34D0"/>
    <w:rsid w:val="00BA34E1"/>
    <w:rsid w:val="00BA35F9"/>
    <w:rsid w:val="00BA36CB"/>
    <w:rsid w:val="00BA375B"/>
    <w:rsid w:val="00BA38F9"/>
    <w:rsid w:val="00BA3A3B"/>
    <w:rsid w:val="00BA3BEB"/>
    <w:rsid w:val="00BA3D3A"/>
    <w:rsid w:val="00BA42E9"/>
    <w:rsid w:val="00BA4442"/>
    <w:rsid w:val="00BA4B55"/>
    <w:rsid w:val="00BA4E40"/>
    <w:rsid w:val="00BA4E85"/>
    <w:rsid w:val="00BA556B"/>
    <w:rsid w:val="00BA5669"/>
    <w:rsid w:val="00BA58E5"/>
    <w:rsid w:val="00BA58F3"/>
    <w:rsid w:val="00BA5CF1"/>
    <w:rsid w:val="00BA5D06"/>
    <w:rsid w:val="00BA5F66"/>
    <w:rsid w:val="00BA5FE4"/>
    <w:rsid w:val="00BA62A7"/>
    <w:rsid w:val="00BA6B4E"/>
    <w:rsid w:val="00BA6BDE"/>
    <w:rsid w:val="00BA6C6A"/>
    <w:rsid w:val="00BA71C9"/>
    <w:rsid w:val="00BA72B9"/>
    <w:rsid w:val="00BA7488"/>
    <w:rsid w:val="00BA7506"/>
    <w:rsid w:val="00BA759A"/>
    <w:rsid w:val="00BA75A4"/>
    <w:rsid w:val="00BA7645"/>
    <w:rsid w:val="00BA7A76"/>
    <w:rsid w:val="00BA7B53"/>
    <w:rsid w:val="00BA7C33"/>
    <w:rsid w:val="00BA7DD0"/>
    <w:rsid w:val="00BB0078"/>
    <w:rsid w:val="00BB044A"/>
    <w:rsid w:val="00BB0B3B"/>
    <w:rsid w:val="00BB0C1C"/>
    <w:rsid w:val="00BB1099"/>
    <w:rsid w:val="00BB10F4"/>
    <w:rsid w:val="00BB1217"/>
    <w:rsid w:val="00BB144E"/>
    <w:rsid w:val="00BB1864"/>
    <w:rsid w:val="00BB18A4"/>
    <w:rsid w:val="00BB18DE"/>
    <w:rsid w:val="00BB1935"/>
    <w:rsid w:val="00BB1AC4"/>
    <w:rsid w:val="00BB20CC"/>
    <w:rsid w:val="00BB2151"/>
    <w:rsid w:val="00BB22D7"/>
    <w:rsid w:val="00BB244F"/>
    <w:rsid w:val="00BB245B"/>
    <w:rsid w:val="00BB2503"/>
    <w:rsid w:val="00BB29F2"/>
    <w:rsid w:val="00BB2A86"/>
    <w:rsid w:val="00BB3B6E"/>
    <w:rsid w:val="00BB3EC3"/>
    <w:rsid w:val="00BB3F34"/>
    <w:rsid w:val="00BB3FD7"/>
    <w:rsid w:val="00BB42C4"/>
    <w:rsid w:val="00BB46CB"/>
    <w:rsid w:val="00BB4835"/>
    <w:rsid w:val="00BB4B33"/>
    <w:rsid w:val="00BB4C25"/>
    <w:rsid w:val="00BB4C8F"/>
    <w:rsid w:val="00BB4D18"/>
    <w:rsid w:val="00BB4D4A"/>
    <w:rsid w:val="00BB4D85"/>
    <w:rsid w:val="00BB4DF2"/>
    <w:rsid w:val="00BB4F8A"/>
    <w:rsid w:val="00BB5003"/>
    <w:rsid w:val="00BB545E"/>
    <w:rsid w:val="00BB5611"/>
    <w:rsid w:val="00BB5647"/>
    <w:rsid w:val="00BB589B"/>
    <w:rsid w:val="00BB5D35"/>
    <w:rsid w:val="00BB5D79"/>
    <w:rsid w:val="00BB5DDB"/>
    <w:rsid w:val="00BB6357"/>
    <w:rsid w:val="00BB646A"/>
    <w:rsid w:val="00BB65DD"/>
    <w:rsid w:val="00BB6ADB"/>
    <w:rsid w:val="00BB6E1F"/>
    <w:rsid w:val="00BB6EF9"/>
    <w:rsid w:val="00BB7271"/>
    <w:rsid w:val="00BB75ED"/>
    <w:rsid w:val="00BB75F5"/>
    <w:rsid w:val="00BB771D"/>
    <w:rsid w:val="00BB785A"/>
    <w:rsid w:val="00BB79A7"/>
    <w:rsid w:val="00BB7DF8"/>
    <w:rsid w:val="00BC0161"/>
    <w:rsid w:val="00BC0690"/>
    <w:rsid w:val="00BC0875"/>
    <w:rsid w:val="00BC08EE"/>
    <w:rsid w:val="00BC0A82"/>
    <w:rsid w:val="00BC0C7D"/>
    <w:rsid w:val="00BC0ECB"/>
    <w:rsid w:val="00BC1433"/>
    <w:rsid w:val="00BC17F2"/>
    <w:rsid w:val="00BC1859"/>
    <w:rsid w:val="00BC18C4"/>
    <w:rsid w:val="00BC1AFE"/>
    <w:rsid w:val="00BC1BD0"/>
    <w:rsid w:val="00BC1CD4"/>
    <w:rsid w:val="00BC2519"/>
    <w:rsid w:val="00BC26B5"/>
    <w:rsid w:val="00BC2797"/>
    <w:rsid w:val="00BC281D"/>
    <w:rsid w:val="00BC3264"/>
    <w:rsid w:val="00BC3A8C"/>
    <w:rsid w:val="00BC3FAC"/>
    <w:rsid w:val="00BC40DE"/>
    <w:rsid w:val="00BC436C"/>
    <w:rsid w:val="00BC4416"/>
    <w:rsid w:val="00BC48E3"/>
    <w:rsid w:val="00BC4944"/>
    <w:rsid w:val="00BC4B3E"/>
    <w:rsid w:val="00BC4E8D"/>
    <w:rsid w:val="00BC4F12"/>
    <w:rsid w:val="00BC530E"/>
    <w:rsid w:val="00BC5330"/>
    <w:rsid w:val="00BC549B"/>
    <w:rsid w:val="00BC5765"/>
    <w:rsid w:val="00BC59AD"/>
    <w:rsid w:val="00BC5C8F"/>
    <w:rsid w:val="00BC620D"/>
    <w:rsid w:val="00BC6214"/>
    <w:rsid w:val="00BC638C"/>
    <w:rsid w:val="00BC65AA"/>
    <w:rsid w:val="00BC66F5"/>
    <w:rsid w:val="00BC6738"/>
    <w:rsid w:val="00BC6988"/>
    <w:rsid w:val="00BC6E3E"/>
    <w:rsid w:val="00BC7349"/>
    <w:rsid w:val="00BC75C7"/>
    <w:rsid w:val="00BC772C"/>
    <w:rsid w:val="00BC77E7"/>
    <w:rsid w:val="00BC78EF"/>
    <w:rsid w:val="00BC7969"/>
    <w:rsid w:val="00BC79A0"/>
    <w:rsid w:val="00BC79F0"/>
    <w:rsid w:val="00BC7A67"/>
    <w:rsid w:val="00BC7B25"/>
    <w:rsid w:val="00BC7CB1"/>
    <w:rsid w:val="00BC7D7E"/>
    <w:rsid w:val="00BD0011"/>
    <w:rsid w:val="00BD09D7"/>
    <w:rsid w:val="00BD0B01"/>
    <w:rsid w:val="00BD136D"/>
    <w:rsid w:val="00BD1875"/>
    <w:rsid w:val="00BD1B68"/>
    <w:rsid w:val="00BD1B69"/>
    <w:rsid w:val="00BD1C1D"/>
    <w:rsid w:val="00BD1FA6"/>
    <w:rsid w:val="00BD2092"/>
    <w:rsid w:val="00BD24CF"/>
    <w:rsid w:val="00BD2513"/>
    <w:rsid w:val="00BD2859"/>
    <w:rsid w:val="00BD2981"/>
    <w:rsid w:val="00BD2C3F"/>
    <w:rsid w:val="00BD2FDD"/>
    <w:rsid w:val="00BD320C"/>
    <w:rsid w:val="00BD326F"/>
    <w:rsid w:val="00BD331C"/>
    <w:rsid w:val="00BD3501"/>
    <w:rsid w:val="00BD359A"/>
    <w:rsid w:val="00BD359B"/>
    <w:rsid w:val="00BD35C0"/>
    <w:rsid w:val="00BD3857"/>
    <w:rsid w:val="00BD3E4C"/>
    <w:rsid w:val="00BD3F68"/>
    <w:rsid w:val="00BD42D6"/>
    <w:rsid w:val="00BD4389"/>
    <w:rsid w:val="00BD47F2"/>
    <w:rsid w:val="00BD48A0"/>
    <w:rsid w:val="00BD48CE"/>
    <w:rsid w:val="00BD4970"/>
    <w:rsid w:val="00BD4A56"/>
    <w:rsid w:val="00BD4A6F"/>
    <w:rsid w:val="00BD4B69"/>
    <w:rsid w:val="00BD4C55"/>
    <w:rsid w:val="00BD4DF2"/>
    <w:rsid w:val="00BD519D"/>
    <w:rsid w:val="00BD529D"/>
    <w:rsid w:val="00BD53E4"/>
    <w:rsid w:val="00BD550B"/>
    <w:rsid w:val="00BD55FE"/>
    <w:rsid w:val="00BD574B"/>
    <w:rsid w:val="00BD5A7C"/>
    <w:rsid w:val="00BD5ACA"/>
    <w:rsid w:val="00BD5C99"/>
    <w:rsid w:val="00BD5E13"/>
    <w:rsid w:val="00BD5EF1"/>
    <w:rsid w:val="00BD600A"/>
    <w:rsid w:val="00BD603F"/>
    <w:rsid w:val="00BD62F2"/>
    <w:rsid w:val="00BD6348"/>
    <w:rsid w:val="00BD650A"/>
    <w:rsid w:val="00BD6608"/>
    <w:rsid w:val="00BD6C5C"/>
    <w:rsid w:val="00BD6DBE"/>
    <w:rsid w:val="00BD7217"/>
    <w:rsid w:val="00BD725E"/>
    <w:rsid w:val="00BD7E03"/>
    <w:rsid w:val="00BE04A0"/>
    <w:rsid w:val="00BE05CD"/>
    <w:rsid w:val="00BE09D8"/>
    <w:rsid w:val="00BE0A5D"/>
    <w:rsid w:val="00BE0BEF"/>
    <w:rsid w:val="00BE0D5A"/>
    <w:rsid w:val="00BE0F64"/>
    <w:rsid w:val="00BE0F9A"/>
    <w:rsid w:val="00BE1038"/>
    <w:rsid w:val="00BE11CF"/>
    <w:rsid w:val="00BE12CF"/>
    <w:rsid w:val="00BE19B7"/>
    <w:rsid w:val="00BE1A30"/>
    <w:rsid w:val="00BE1A5C"/>
    <w:rsid w:val="00BE1C39"/>
    <w:rsid w:val="00BE1C52"/>
    <w:rsid w:val="00BE1C5A"/>
    <w:rsid w:val="00BE1D67"/>
    <w:rsid w:val="00BE219A"/>
    <w:rsid w:val="00BE233A"/>
    <w:rsid w:val="00BE2401"/>
    <w:rsid w:val="00BE27B0"/>
    <w:rsid w:val="00BE29AE"/>
    <w:rsid w:val="00BE2A53"/>
    <w:rsid w:val="00BE2A89"/>
    <w:rsid w:val="00BE2D72"/>
    <w:rsid w:val="00BE391E"/>
    <w:rsid w:val="00BE39E8"/>
    <w:rsid w:val="00BE3AB8"/>
    <w:rsid w:val="00BE3D6D"/>
    <w:rsid w:val="00BE43F6"/>
    <w:rsid w:val="00BE45F8"/>
    <w:rsid w:val="00BE46E7"/>
    <w:rsid w:val="00BE4B27"/>
    <w:rsid w:val="00BE4B92"/>
    <w:rsid w:val="00BE4F75"/>
    <w:rsid w:val="00BE50AD"/>
    <w:rsid w:val="00BE50D6"/>
    <w:rsid w:val="00BE5AC6"/>
    <w:rsid w:val="00BE61C8"/>
    <w:rsid w:val="00BE6554"/>
    <w:rsid w:val="00BE6720"/>
    <w:rsid w:val="00BE69B4"/>
    <w:rsid w:val="00BE6BF2"/>
    <w:rsid w:val="00BE73BA"/>
    <w:rsid w:val="00BE74DC"/>
    <w:rsid w:val="00BE7501"/>
    <w:rsid w:val="00BE7534"/>
    <w:rsid w:val="00BE78BE"/>
    <w:rsid w:val="00BE79AB"/>
    <w:rsid w:val="00BE7EA1"/>
    <w:rsid w:val="00BF0091"/>
    <w:rsid w:val="00BF0243"/>
    <w:rsid w:val="00BF02C1"/>
    <w:rsid w:val="00BF03D1"/>
    <w:rsid w:val="00BF0581"/>
    <w:rsid w:val="00BF061F"/>
    <w:rsid w:val="00BF08D4"/>
    <w:rsid w:val="00BF0A79"/>
    <w:rsid w:val="00BF166A"/>
    <w:rsid w:val="00BF1861"/>
    <w:rsid w:val="00BF1938"/>
    <w:rsid w:val="00BF1C4A"/>
    <w:rsid w:val="00BF1C99"/>
    <w:rsid w:val="00BF1DA1"/>
    <w:rsid w:val="00BF2106"/>
    <w:rsid w:val="00BF21C9"/>
    <w:rsid w:val="00BF21E3"/>
    <w:rsid w:val="00BF25E5"/>
    <w:rsid w:val="00BF313D"/>
    <w:rsid w:val="00BF33F4"/>
    <w:rsid w:val="00BF35D6"/>
    <w:rsid w:val="00BF383E"/>
    <w:rsid w:val="00BF3A7C"/>
    <w:rsid w:val="00BF3BED"/>
    <w:rsid w:val="00BF3C30"/>
    <w:rsid w:val="00BF3CF3"/>
    <w:rsid w:val="00BF4085"/>
    <w:rsid w:val="00BF4261"/>
    <w:rsid w:val="00BF497D"/>
    <w:rsid w:val="00BF49C6"/>
    <w:rsid w:val="00BF4CC7"/>
    <w:rsid w:val="00BF4FF1"/>
    <w:rsid w:val="00BF59D7"/>
    <w:rsid w:val="00BF5DDD"/>
    <w:rsid w:val="00BF5E09"/>
    <w:rsid w:val="00BF5F2A"/>
    <w:rsid w:val="00BF62A8"/>
    <w:rsid w:val="00BF6508"/>
    <w:rsid w:val="00BF651B"/>
    <w:rsid w:val="00BF6585"/>
    <w:rsid w:val="00BF6B67"/>
    <w:rsid w:val="00BF6D51"/>
    <w:rsid w:val="00BF7223"/>
    <w:rsid w:val="00BF73C1"/>
    <w:rsid w:val="00BF7990"/>
    <w:rsid w:val="00BF7B81"/>
    <w:rsid w:val="00BF7DA9"/>
    <w:rsid w:val="00BF7E20"/>
    <w:rsid w:val="00C00357"/>
    <w:rsid w:val="00C00984"/>
    <w:rsid w:val="00C009D7"/>
    <w:rsid w:val="00C00A7B"/>
    <w:rsid w:val="00C00D42"/>
    <w:rsid w:val="00C010CE"/>
    <w:rsid w:val="00C0169B"/>
    <w:rsid w:val="00C017ED"/>
    <w:rsid w:val="00C0185F"/>
    <w:rsid w:val="00C019D2"/>
    <w:rsid w:val="00C01AF5"/>
    <w:rsid w:val="00C01C4F"/>
    <w:rsid w:val="00C01EEB"/>
    <w:rsid w:val="00C024A9"/>
    <w:rsid w:val="00C024AD"/>
    <w:rsid w:val="00C026BF"/>
    <w:rsid w:val="00C02897"/>
    <w:rsid w:val="00C02A01"/>
    <w:rsid w:val="00C02A58"/>
    <w:rsid w:val="00C02AB8"/>
    <w:rsid w:val="00C02B0F"/>
    <w:rsid w:val="00C02DED"/>
    <w:rsid w:val="00C030BE"/>
    <w:rsid w:val="00C03136"/>
    <w:rsid w:val="00C0346E"/>
    <w:rsid w:val="00C03534"/>
    <w:rsid w:val="00C0360B"/>
    <w:rsid w:val="00C03A57"/>
    <w:rsid w:val="00C03C4C"/>
    <w:rsid w:val="00C04389"/>
    <w:rsid w:val="00C049DB"/>
    <w:rsid w:val="00C04A86"/>
    <w:rsid w:val="00C04BF9"/>
    <w:rsid w:val="00C04D23"/>
    <w:rsid w:val="00C04E7C"/>
    <w:rsid w:val="00C0564B"/>
    <w:rsid w:val="00C0572B"/>
    <w:rsid w:val="00C05ACD"/>
    <w:rsid w:val="00C06283"/>
    <w:rsid w:val="00C062FC"/>
    <w:rsid w:val="00C06414"/>
    <w:rsid w:val="00C0663D"/>
    <w:rsid w:val="00C068EF"/>
    <w:rsid w:val="00C069D5"/>
    <w:rsid w:val="00C06C6E"/>
    <w:rsid w:val="00C06E6B"/>
    <w:rsid w:val="00C06F7D"/>
    <w:rsid w:val="00C06FCC"/>
    <w:rsid w:val="00C06FDA"/>
    <w:rsid w:val="00C07127"/>
    <w:rsid w:val="00C0712A"/>
    <w:rsid w:val="00C0714E"/>
    <w:rsid w:val="00C07965"/>
    <w:rsid w:val="00C07AF5"/>
    <w:rsid w:val="00C07EBD"/>
    <w:rsid w:val="00C1007A"/>
    <w:rsid w:val="00C10165"/>
    <w:rsid w:val="00C10393"/>
    <w:rsid w:val="00C104B9"/>
    <w:rsid w:val="00C107DE"/>
    <w:rsid w:val="00C10BA5"/>
    <w:rsid w:val="00C10C87"/>
    <w:rsid w:val="00C10D7D"/>
    <w:rsid w:val="00C1111A"/>
    <w:rsid w:val="00C11B19"/>
    <w:rsid w:val="00C11C1E"/>
    <w:rsid w:val="00C11DE2"/>
    <w:rsid w:val="00C11F42"/>
    <w:rsid w:val="00C12296"/>
    <w:rsid w:val="00C1237A"/>
    <w:rsid w:val="00C12555"/>
    <w:rsid w:val="00C12966"/>
    <w:rsid w:val="00C12A32"/>
    <w:rsid w:val="00C12A4C"/>
    <w:rsid w:val="00C12F64"/>
    <w:rsid w:val="00C13229"/>
    <w:rsid w:val="00C13714"/>
    <w:rsid w:val="00C138D4"/>
    <w:rsid w:val="00C13992"/>
    <w:rsid w:val="00C13D3C"/>
    <w:rsid w:val="00C13DA0"/>
    <w:rsid w:val="00C14146"/>
    <w:rsid w:val="00C1461C"/>
    <w:rsid w:val="00C1464A"/>
    <w:rsid w:val="00C1468C"/>
    <w:rsid w:val="00C149E4"/>
    <w:rsid w:val="00C14B0F"/>
    <w:rsid w:val="00C14BFD"/>
    <w:rsid w:val="00C14EC2"/>
    <w:rsid w:val="00C15094"/>
    <w:rsid w:val="00C154A1"/>
    <w:rsid w:val="00C15521"/>
    <w:rsid w:val="00C15918"/>
    <w:rsid w:val="00C15AFF"/>
    <w:rsid w:val="00C15E79"/>
    <w:rsid w:val="00C163AA"/>
    <w:rsid w:val="00C165B8"/>
    <w:rsid w:val="00C165B9"/>
    <w:rsid w:val="00C16AF9"/>
    <w:rsid w:val="00C16B41"/>
    <w:rsid w:val="00C16CE4"/>
    <w:rsid w:val="00C16DF4"/>
    <w:rsid w:val="00C172C0"/>
    <w:rsid w:val="00C173E3"/>
    <w:rsid w:val="00C17688"/>
    <w:rsid w:val="00C17881"/>
    <w:rsid w:val="00C178B4"/>
    <w:rsid w:val="00C17B87"/>
    <w:rsid w:val="00C17BE5"/>
    <w:rsid w:val="00C17E13"/>
    <w:rsid w:val="00C200E7"/>
    <w:rsid w:val="00C202B1"/>
    <w:rsid w:val="00C20AC3"/>
    <w:rsid w:val="00C20CEA"/>
    <w:rsid w:val="00C20E14"/>
    <w:rsid w:val="00C20E73"/>
    <w:rsid w:val="00C20EC8"/>
    <w:rsid w:val="00C21191"/>
    <w:rsid w:val="00C21716"/>
    <w:rsid w:val="00C21884"/>
    <w:rsid w:val="00C219AE"/>
    <w:rsid w:val="00C21C06"/>
    <w:rsid w:val="00C21CC2"/>
    <w:rsid w:val="00C21DAD"/>
    <w:rsid w:val="00C21EA1"/>
    <w:rsid w:val="00C22195"/>
    <w:rsid w:val="00C222AA"/>
    <w:rsid w:val="00C223AA"/>
    <w:rsid w:val="00C228C0"/>
    <w:rsid w:val="00C22CF3"/>
    <w:rsid w:val="00C22D8C"/>
    <w:rsid w:val="00C22E54"/>
    <w:rsid w:val="00C22EB2"/>
    <w:rsid w:val="00C22EB6"/>
    <w:rsid w:val="00C23055"/>
    <w:rsid w:val="00C230DB"/>
    <w:rsid w:val="00C2311F"/>
    <w:rsid w:val="00C232E0"/>
    <w:rsid w:val="00C23319"/>
    <w:rsid w:val="00C23747"/>
    <w:rsid w:val="00C2381D"/>
    <w:rsid w:val="00C239EB"/>
    <w:rsid w:val="00C23A1B"/>
    <w:rsid w:val="00C23AD1"/>
    <w:rsid w:val="00C23CFD"/>
    <w:rsid w:val="00C23DBD"/>
    <w:rsid w:val="00C23EA0"/>
    <w:rsid w:val="00C23ECF"/>
    <w:rsid w:val="00C241CC"/>
    <w:rsid w:val="00C2478E"/>
    <w:rsid w:val="00C24C8E"/>
    <w:rsid w:val="00C24EB2"/>
    <w:rsid w:val="00C24F88"/>
    <w:rsid w:val="00C25026"/>
    <w:rsid w:val="00C252F1"/>
    <w:rsid w:val="00C25424"/>
    <w:rsid w:val="00C2547E"/>
    <w:rsid w:val="00C25B12"/>
    <w:rsid w:val="00C25F99"/>
    <w:rsid w:val="00C265E8"/>
    <w:rsid w:val="00C26762"/>
    <w:rsid w:val="00C267B2"/>
    <w:rsid w:val="00C2691B"/>
    <w:rsid w:val="00C26D5E"/>
    <w:rsid w:val="00C26E67"/>
    <w:rsid w:val="00C26E74"/>
    <w:rsid w:val="00C27018"/>
    <w:rsid w:val="00C270B1"/>
    <w:rsid w:val="00C2752B"/>
    <w:rsid w:val="00C2786D"/>
    <w:rsid w:val="00C27AF6"/>
    <w:rsid w:val="00C27DF9"/>
    <w:rsid w:val="00C27F50"/>
    <w:rsid w:val="00C30D9A"/>
    <w:rsid w:val="00C30FF7"/>
    <w:rsid w:val="00C31023"/>
    <w:rsid w:val="00C311CF"/>
    <w:rsid w:val="00C3175E"/>
    <w:rsid w:val="00C31851"/>
    <w:rsid w:val="00C31AE2"/>
    <w:rsid w:val="00C31C3B"/>
    <w:rsid w:val="00C31D62"/>
    <w:rsid w:val="00C31EA0"/>
    <w:rsid w:val="00C320C8"/>
    <w:rsid w:val="00C321C6"/>
    <w:rsid w:val="00C3239A"/>
    <w:rsid w:val="00C32551"/>
    <w:rsid w:val="00C32721"/>
    <w:rsid w:val="00C32CEC"/>
    <w:rsid w:val="00C33233"/>
    <w:rsid w:val="00C33367"/>
    <w:rsid w:val="00C33848"/>
    <w:rsid w:val="00C338B2"/>
    <w:rsid w:val="00C339FB"/>
    <w:rsid w:val="00C340AD"/>
    <w:rsid w:val="00C34269"/>
    <w:rsid w:val="00C34999"/>
    <w:rsid w:val="00C34B4E"/>
    <w:rsid w:val="00C34EB2"/>
    <w:rsid w:val="00C34F58"/>
    <w:rsid w:val="00C352EF"/>
    <w:rsid w:val="00C35725"/>
    <w:rsid w:val="00C35903"/>
    <w:rsid w:val="00C35BE0"/>
    <w:rsid w:val="00C35C0D"/>
    <w:rsid w:val="00C35D97"/>
    <w:rsid w:val="00C35DC5"/>
    <w:rsid w:val="00C363A3"/>
    <w:rsid w:val="00C36575"/>
    <w:rsid w:val="00C36637"/>
    <w:rsid w:val="00C366F4"/>
    <w:rsid w:val="00C36921"/>
    <w:rsid w:val="00C36B42"/>
    <w:rsid w:val="00C36B7C"/>
    <w:rsid w:val="00C36C04"/>
    <w:rsid w:val="00C36C68"/>
    <w:rsid w:val="00C36E35"/>
    <w:rsid w:val="00C371FA"/>
    <w:rsid w:val="00C37965"/>
    <w:rsid w:val="00C37D1F"/>
    <w:rsid w:val="00C40061"/>
    <w:rsid w:val="00C400BD"/>
    <w:rsid w:val="00C40224"/>
    <w:rsid w:val="00C40233"/>
    <w:rsid w:val="00C40408"/>
    <w:rsid w:val="00C4047F"/>
    <w:rsid w:val="00C4053C"/>
    <w:rsid w:val="00C405E9"/>
    <w:rsid w:val="00C408CA"/>
    <w:rsid w:val="00C409A7"/>
    <w:rsid w:val="00C40F4A"/>
    <w:rsid w:val="00C411F0"/>
    <w:rsid w:val="00C41253"/>
    <w:rsid w:val="00C41552"/>
    <w:rsid w:val="00C415CD"/>
    <w:rsid w:val="00C418A7"/>
    <w:rsid w:val="00C41B87"/>
    <w:rsid w:val="00C41F54"/>
    <w:rsid w:val="00C41F6C"/>
    <w:rsid w:val="00C42019"/>
    <w:rsid w:val="00C4206A"/>
    <w:rsid w:val="00C420EA"/>
    <w:rsid w:val="00C42182"/>
    <w:rsid w:val="00C421C1"/>
    <w:rsid w:val="00C422DB"/>
    <w:rsid w:val="00C42A5C"/>
    <w:rsid w:val="00C42C6E"/>
    <w:rsid w:val="00C42CCE"/>
    <w:rsid w:val="00C42E3A"/>
    <w:rsid w:val="00C43179"/>
    <w:rsid w:val="00C432CC"/>
    <w:rsid w:val="00C4335D"/>
    <w:rsid w:val="00C434A1"/>
    <w:rsid w:val="00C434FA"/>
    <w:rsid w:val="00C435D3"/>
    <w:rsid w:val="00C43A6A"/>
    <w:rsid w:val="00C43CE4"/>
    <w:rsid w:val="00C43E49"/>
    <w:rsid w:val="00C440E0"/>
    <w:rsid w:val="00C44576"/>
    <w:rsid w:val="00C44849"/>
    <w:rsid w:val="00C449D0"/>
    <w:rsid w:val="00C44A60"/>
    <w:rsid w:val="00C44BD7"/>
    <w:rsid w:val="00C44DF4"/>
    <w:rsid w:val="00C44F2D"/>
    <w:rsid w:val="00C44F9C"/>
    <w:rsid w:val="00C45025"/>
    <w:rsid w:val="00C4508B"/>
    <w:rsid w:val="00C45158"/>
    <w:rsid w:val="00C45956"/>
    <w:rsid w:val="00C45BE3"/>
    <w:rsid w:val="00C45EB8"/>
    <w:rsid w:val="00C46061"/>
    <w:rsid w:val="00C46103"/>
    <w:rsid w:val="00C46313"/>
    <w:rsid w:val="00C4636A"/>
    <w:rsid w:val="00C463CD"/>
    <w:rsid w:val="00C469BF"/>
    <w:rsid w:val="00C47045"/>
    <w:rsid w:val="00C47662"/>
    <w:rsid w:val="00C478FE"/>
    <w:rsid w:val="00C47B86"/>
    <w:rsid w:val="00C47C02"/>
    <w:rsid w:val="00C47D17"/>
    <w:rsid w:val="00C50295"/>
    <w:rsid w:val="00C503EC"/>
    <w:rsid w:val="00C50A72"/>
    <w:rsid w:val="00C50BE1"/>
    <w:rsid w:val="00C50BE7"/>
    <w:rsid w:val="00C50CAE"/>
    <w:rsid w:val="00C50ECB"/>
    <w:rsid w:val="00C51167"/>
    <w:rsid w:val="00C51196"/>
    <w:rsid w:val="00C518DC"/>
    <w:rsid w:val="00C519D1"/>
    <w:rsid w:val="00C51E85"/>
    <w:rsid w:val="00C51EC1"/>
    <w:rsid w:val="00C52409"/>
    <w:rsid w:val="00C5254E"/>
    <w:rsid w:val="00C525E5"/>
    <w:rsid w:val="00C52673"/>
    <w:rsid w:val="00C528BC"/>
    <w:rsid w:val="00C528D2"/>
    <w:rsid w:val="00C52987"/>
    <w:rsid w:val="00C52CBB"/>
    <w:rsid w:val="00C52EC5"/>
    <w:rsid w:val="00C52F70"/>
    <w:rsid w:val="00C52FEC"/>
    <w:rsid w:val="00C53630"/>
    <w:rsid w:val="00C53747"/>
    <w:rsid w:val="00C53765"/>
    <w:rsid w:val="00C537AB"/>
    <w:rsid w:val="00C537FC"/>
    <w:rsid w:val="00C538AF"/>
    <w:rsid w:val="00C53C9A"/>
    <w:rsid w:val="00C53EFA"/>
    <w:rsid w:val="00C53FF9"/>
    <w:rsid w:val="00C54128"/>
    <w:rsid w:val="00C5421F"/>
    <w:rsid w:val="00C54321"/>
    <w:rsid w:val="00C545B8"/>
    <w:rsid w:val="00C5473C"/>
    <w:rsid w:val="00C54797"/>
    <w:rsid w:val="00C5480E"/>
    <w:rsid w:val="00C54814"/>
    <w:rsid w:val="00C54ACF"/>
    <w:rsid w:val="00C54B3C"/>
    <w:rsid w:val="00C54C07"/>
    <w:rsid w:val="00C54CE5"/>
    <w:rsid w:val="00C54FAE"/>
    <w:rsid w:val="00C55172"/>
    <w:rsid w:val="00C551D6"/>
    <w:rsid w:val="00C558E9"/>
    <w:rsid w:val="00C55E6A"/>
    <w:rsid w:val="00C55ED7"/>
    <w:rsid w:val="00C55F01"/>
    <w:rsid w:val="00C55F48"/>
    <w:rsid w:val="00C564DB"/>
    <w:rsid w:val="00C568CC"/>
    <w:rsid w:val="00C56BCE"/>
    <w:rsid w:val="00C5721A"/>
    <w:rsid w:val="00C576A4"/>
    <w:rsid w:val="00C579A0"/>
    <w:rsid w:val="00C57A6D"/>
    <w:rsid w:val="00C57D48"/>
    <w:rsid w:val="00C57D70"/>
    <w:rsid w:val="00C57F29"/>
    <w:rsid w:val="00C60282"/>
    <w:rsid w:val="00C606F1"/>
    <w:rsid w:val="00C60BBB"/>
    <w:rsid w:val="00C60BFD"/>
    <w:rsid w:val="00C60E06"/>
    <w:rsid w:val="00C60FDE"/>
    <w:rsid w:val="00C61913"/>
    <w:rsid w:val="00C61982"/>
    <w:rsid w:val="00C619B1"/>
    <w:rsid w:val="00C61A5D"/>
    <w:rsid w:val="00C621DC"/>
    <w:rsid w:val="00C62207"/>
    <w:rsid w:val="00C623A2"/>
    <w:rsid w:val="00C623CF"/>
    <w:rsid w:val="00C62611"/>
    <w:rsid w:val="00C62721"/>
    <w:rsid w:val="00C627D3"/>
    <w:rsid w:val="00C62820"/>
    <w:rsid w:val="00C62971"/>
    <w:rsid w:val="00C62B78"/>
    <w:rsid w:val="00C62BB9"/>
    <w:rsid w:val="00C63217"/>
    <w:rsid w:val="00C63291"/>
    <w:rsid w:val="00C63340"/>
    <w:rsid w:val="00C635C9"/>
    <w:rsid w:val="00C6360F"/>
    <w:rsid w:val="00C639BB"/>
    <w:rsid w:val="00C63DA0"/>
    <w:rsid w:val="00C640E3"/>
    <w:rsid w:val="00C64542"/>
    <w:rsid w:val="00C64586"/>
    <w:rsid w:val="00C64846"/>
    <w:rsid w:val="00C64868"/>
    <w:rsid w:val="00C64AD8"/>
    <w:rsid w:val="00C64B88"/>
    <w:rsid w:val="00C64C80"/>
    <w:rsid w:val="00C65033"/>
    <w:rsid w:val="00C65162"/>
    <w:rsid w:val="00C65ADD"/>
    <w:rsid w:val="00C65C27"/>
    <w:rsid w:val="00C65C38"/>
    <w:rsid w:val="00C65DB7"/>
    <w:rsid w:val="00C66311"/>
    <w:rsid w:val="00C664A5"/>
    <w:rsid w:val="00C6652E"/>
    <w:rsid w:val="00C66E83"/>
    <w:rsid w:val="00C66EF7"/>
    <w:rsid w:val="00C66FFF"/>
    <w:rsid w:val="00C6722F"/>
    <w:rsid w:val="00C673E9"/>
    <w:rsid w:val="00C6751F"/>
    <w:rsid w:val="00C678A7"/>
    <w:rsid w:val="00C67A7E"/>
    <w:rsid w:val="00C67EDA"/>
    <w:rsid w:val="00C700D8"/>
    <w:rsid w:val="00C701FE"/>
    <w:rsid w:val="00C70A24"/>
    <w:rsid w:val="00C70AC4"/>
    <w:rsid w:val="00C70BD4"/>
    <w:rsid w:val="00C71044"/>
    <w:rsid w:val="00C71116"/>
    <w:rsid w:val="00C71355"/>
    <w:rsid w:val="00C7146F"/>
    <w:rsid w:val="00C71545"/>
    <w:rsid w:val="00C7156E"/>
    <w:rsid w:val="00C71826"/>
    <w:rsid w:val="00C718C5"/>
    <w:rsid w:val="00C71D18"/>
    <w:rsid w:val="00C72020"/>
    <w:rsid w:val="00C720C4"/>
    <w:rsid w:val="00C72234"/>
    <w:rsid w:val="00C72387"/>
    <w:rsid w:val="00C725DD"/>
    <w:rsid w:val="00C726FC"/>
    <w:rsid w:val="00C72922"/>
    <w:rsid w:val="00C7327E"/>
    <w:rsid w:val="00C7341A"/>
    <w:rsid w:val="00C73720"/>
    <w:rsid w:val="00C7382A"/>
    <w:rsid w:val="00C738ED"/>
    <w:rsid w:val="00C73934"/>
    <w:rsid w:val="00C73D04"/>
    <w:rsid w:val="00C74B21"/>
    <w:rsid w:val="00C74E34"/>
    <w:rsid w:val="00C74E94"/>
    <w:rsid w:val="00C7512B"/>
    <w:rsid w:val="00C75201"/>
    <w:rsid w:val="00C755C2"/>
    <w:rsid w:val="00C75991"/>
    <w:rsid w:val="00C75E58"/>
    <w:rsid w:val="00C75EE2"/>
    <w:rsid w:val="00C760B7"/>
    <w:rsid w:val="00C763B3"/>
    <w:rsid w:val="00C774D0"/>
    <w:rsid w:val="00C77600"/>
    <w:rsid w:val="00C77620"/>
    <w:rsid w:val="00C77BCC"/>
    <w:rsid w:val="00C77C56"/>
    <w:rsid w:val="00C77CB7"/>
    <w:rsid w:val="00C77CE6"/>
    <w:rsid w:val="00C77D8D"/>
    <w:rsid w:val="00C77F16"/>
    <w:rsid w:val="00C77FCD"/>
    <w:rsid w:val="00C80001"/>
    <w:rsid w:val="00C80061"/>
    <w:rsid w:val="00C80119"/>
    <w:rsid w:val="00C80267"/>
    <w:rsid w:val="00C803F4"/>
    <w:rsid w:val="00C80420"/>
    <w:rsid w:val="00C80489"/>
    <w:rsid w:val="00C80CCB"/>
    <w:rsid w:val="00C80DE8"/>
    <w:rsid w:val="00C81033"/>
    <w:rsid w:val="00C810E8"/>
    <w:rsid w:val="00C81224"/>
    <w:rsid w:val="00C812C1"/>
    <w:rsid w:val="00C8159F"/>
    <w:rsid w:val="00C81671"/>
    <w:rsid w:val="00C8180E"/>
    <w:rsid w:val="00C8184D"/>
    <w:rsid w:val="00C81BE6"/>
    <w:rsid w:val="00C820E5"/>
    <w:rsid w:val="00C8219F"/>
    <w:rsid w:val="00C82AB1"/>
    <w:rsid w:val="00C82B6B"/>
    <w:rsid w:val="00C82BE5"/>
    <w:rsid w:val="00C8315B"/>
    <w:rsid w:val="00C83223"/>
    <w:rsid w:val="00C83227"/>
    <w:rsid w:val="00C8348F"/>
    <w:rsid w:val="00C83681"/>
    <w:rsid w:val="00C836E3"/>
    <w:rsid w:val="00C83AC7"/>
    <w:rsid w:val="00C83C46"/>
    <w:rsid w:val="00C83D64"/>
    <w:rsid w:val="00C83E1C"/>
    <w:rsid w:val="00C83E84"/>
    <w:rsid w:val="00C84334"/>
    <w:rsid w:val="00C847D8"/>
    <w:rsid w:val="00C84853"/>
    <w:rsid w:val="00C84A3C"/>
    <w:rsid w:val="00C84AC3"/>
    <w:rsid w:val="00C84BD5"/>
    <w:rsid w:val="00C85250"/>
    <w:rsid w:val="00C85501"/>
    <w:rsid w:val="00C85529"/>
    <w:rsid w:val="00C8570C"/>
    <w:rsid w:val="00C85A43"/>
    <w:rsid w:val="00C85ACB"/>
    <w:rsid w:val="00C85CCF"/>
    <w:rsid w:val="00C85F27"/>
    <w:rsid w:val="00C860B1"/>
    <w:rsid w:val="00C860B9"/>
    <w:rsid w:val="00C8610D"/>
    <w:rsid w:val="00C864D6"/>
    <w:rsid w:val="00C8677A"/>
    <w:rsid w:val="00C86BF4"/>
    <w:rsid w:val="00C86C37"/>
    <w:rsid w:val="00C87011"/>
    <w:rsid w:val="00C87062"/>
    <w:rsid w:val="00C870A5"/>
    <w:rsid w:val="00C8742B"/>
    <w:rsid w:val="00C874E4"/>
    <w:rsid w:val="00C879CF"/>
    <w:rsid w:val="00C87B4F"/>
    <w:rsid w:val="00C87C97"/>
    <w:rsid w:val="00C87CA2"/>
    <w:rsid w:val="00C90156"/>
    <w:rsid w:val="00C9041C"/>
    <w:rsid w:val="00C90869"/>
    <w:rsid w:val="00C90DDE"/>
    <w:rsid w:val="00C90E89"/>
    <w:rsid w:val="00C90FBC"/>
    <w:rsid w:val="00C91143"/>
    <w:rsid w:val="00C912BF"/>
    <w:rsid w:val="00C91342"/>
    <w:rsid w:val="00C91583"/>
    <w:rsid w:val="00C915F7"/>
    <w:rsid w:val="00C9165B"/>
    <w:rsid w:val="00C916E3"/>
    <w:rsid w:val="00C91853"/>
    <w:rsid w:val="00C91B3D"/>
    <w:rsid w:val="00C91C44"/>
    <w:rsid w:val="00C91E87"/>
    <w:rsid w:val="00C92395"/>
    <w:rsid w:val="00C92494"/>
    <w:rsid w:val="00C926E9"/>
    <w:rsid w:val="00C92793"/>
    <w:rsid w:val="00C928E1"/>
    <w:rsid w:val="00C92E84"/>
    <w:rsid w:val="00C93184"/>
    <w:rsid w:val="00C93627"/>
    <w:rsid w:val="00C937DA"/>
    <w:rsid w:val="00C939FB"/>
    <w:rsid w:val="00C93A86"/>
    <w:rsid w:val="00C93B24"/>
    <w:rsid w:val="00C93E48"/>
    <w:rsid w:val="00C93FAC"/>
    <w:rsid w:val="00C9449C"/>
    <w:rsid w:val="00C94509"/>
    <w:rsid w:val="00C9450D"/>
    <w:rsid w:val="00C9457D"/>
    <w:rsid w:val="00C94723"/>
    <w:rsid w:val="00C947F9"/>
    <w:rsid w:val="00C94D3E"/>
    <w:rsid w:val="00C94D48"/>
    <w:rsid w:val="00C94DE9"/>
    <w:rsid w:val="00C95416"/>
    <w:rsid w:val="00C9571C"/>
    <w:rsid w:val="00C95756"/>
    <w:rsid w:val="00C9600A"/>
    <w:rsid w:val="00C960AF"/>
    <w:rsid w:val="00C96567"/>
    <w:rsid w:val="00C96589"/>
    <w:rsid w:val="00C96787"/>
    <w:rsid w:val="00C967E5"/>
    <w:rsid w:val="00C969DC"/>
    <w:rsid w:val="00C96A3F"/>
    <w:rsid w:val="00C96C68"/>
    <w:rsid w:val="00C96D10"/>
    <w:rsid w:val="00C96DB5"/>
    <w:rsid w:val="00C96FFC"/>
    <w:rsid w:val="00C9723B"/>
    <w:rsid w:val="00C972B6"/>
    <w:rsid w:val="00C97638"/>
    <w:rsid w:val="00C9777A"/>
    <w:rsid w:val="00C97786"/>
    <w:rsid w:val="00C97A5B"/>
    <w:rsid w:val="00C97A83"/>
    <w:rsid w:val="00C97AD3"/>
    <w:rsid w:val="00C97B1A"/>
    <w:rsid w:val="00C97C8C"/>
    <w:rsid w:val="00C97D8D"/>
    <w:rsid w:val="00CA00D6"/>
    <w:rsid w:val="00CA03A9"/>
    <w:rsid w:val="00CA0A82"/>
    <w:rsid w:val="00CA0ADF"/>
    <w:rsid w:val="00CA12F9"/>
    <w:rsid w:val="00CA1356"/>
    <w:rsid w:val="00CA135E"/>
    <w:rsid w:val="00CA15A0"/>
    <w:rsid w:val="00CA16B2"/>
    <w:rsid w:val="00CA1A4A"/>
    <w:rsid w:val="00CA1B70"/>
    <w:rsid w:val="00CA1CB5"/>
    <w:rsid w:val="00CA1D3E"/>
    <w:rsid w:val="00CA1D94"/>
    <w:rsid w:val="00CA2062"/>
    <w:rsid w:val="00CA21DC"/>
    <w:rsid w:val="00CA2247"/>
    <w:rsid w:val="00CA22C4"/>
    <w:rsid w:val="00CA23E8"/>
    <w:rsid w:val="00CA23F9"/>
    <w:rsid w:val="00CA24C1"/>
    <w:rsid w:val="00CA2536"/>
    <w:rsid w:val="00CA277E"/>
    <w:rsid w:val="00CA2906"/>
    <w:rsid w:val="00CA290F"/>
    <w:rsid w:val="00CA2D51"/>
    <w:rsid w:val="00CA3169"/>
    <w:rsid w:val="00CA320C"/>
    <w:rsid w:val="00CA3249"/>
    <w:rsid w:val="00CA3425"/>
    <w:rsid w:val="00CA346B"/>
    <w:rsid w:val="00CA350D"/>
    <w:rsid w:val="00CA3932"/>
    <w:rsid w:val="00CA396F"/>
    <w:rsid w:val="00CA39C8"/>
    <w:rsid w:val="00CA3B9D"/>
    <w:rsid w:val="00CA3D83"/>
    <w:rsid w:val="00CA3F3A"/>
    <w:rsid w:val="00CA47CD"/>
    <w:rsid w:val="00CA4802"/>
    <w:rsid w:val="00CA49A2"/>
    <w:rsid w:val="00CA4BFE"/>
    <w:rsid w:val="00CA5231"/>
    <w:rsid w:val="00CA53E9"/>
    <w:rsid w:val="00CA54B2"/>
    <w:rsid w:val="00CA54E4"/>
    <w:rsid w:val="00CA5819"/>
    <w:rsid w:val="00CA5C32"/>
    <w:rsid w:val="00CA5F97"/>
    <w:rsid w:val="00CA6708"/>
    <w:rsid w:val="00CA6829"/>
    <w:rsid w:val="00CA6C45"/>
    <w:rsid w:val="00CA70F8"/>
    <w:rsid w:val="00CA73F6"/>
    <w:rsid w:val="00CA741D"/>
    <w:rsid w:val="00CA7934"/>
    <w:rsid w:val="00CB02B1"/>
    <w:rsid w:val="00CB02FB"/>
    <w:rsid w:val="00CB07F3"/>
    <w:rsid w:val="00CB0A33"/>
    <w:rsid w:val="00CB0B96"/>
    <w:rsid w:val="00CB0DCD"/>
    <w:rsid w:val="00CB105E"/>
    <w:rsid w:val="00CB1164"/>
    <w:rsid w:val="00CB142D"/>
    <w:rsid w:val="00CB1480"/>
    <w:rsid w:val="00CB1494"/>
    <w:rsid w:val="00CB14FF"/>
    <w:rsid w:val="00CB15A1"/>
    <w:rsid w:val="00CB1926"/>
    <w:rsid w:val="00CB1F4F"/>
    <w:rsid w:val="00CB20C3"/>
    <w:rsid w:val="00CB23F1"/>
    <w:rsid w:val="00CB2651"/>
    <w:rsid w:val="00CB2A77"/>
    <w:rsid w:val="00CB2BD4"/>
    <w:rsid w:val="00CB2CD6"/>
    <w:rsid w:val="00CB2E85"/>
    <w:rsid w:val="00CB30DF"/>
    <w:rsid w:val="00CB3519"/>
    <w:rsid w:val="00CB37B0"/>
    <w:rsid w:val="00CB3AE0"/>
    <w:rsid w:val="00CB3C1F"/>
    <w:rsid w:val="00CB3DAF"/>
    <w:rsid w:val="00CB3F7A"/>
    <w:rsid w:val="00CB3F7B"/>
    <w:rsid w:val="00CB4032"/>
    <w:rsid w:val="00CB40BB"/>
    <w:rsid w:val="00CB4378"/>
    <w:rsid w:val="00CB44CF"/>
    <w:rsid w:val="00CB4F3B"/>
    <w:rsid w:val="00CB55FD"/>
    <w:rsid w:val="00CB5B14"/>
    <w:rsid w:val="00CB60B7"/>
    <w:rsid w:val="00CB6478"/>
    <w:rsid w:val="00CB692E"/>
    <w:rsid w:val="00CB6A26"/>
    <w:rsid w:val="00CB6B89"/>
    <w:rsid w:val="00CB708D"/>
    <w:rsid w:val="00CB7104"/>
    <w:rsid w:val="00CC025B"/>
    <w:rsid w:val="00CC0330"/>
    <w:rsid w:val="00CC035E"/>
    <w:rsid w:val="00CC0395"/>
    <w:rsid w:val="00CC03A6"/>
    <w:rsid w:val="00CC0568"/>
    <w:rsid w:val="00CC0754"/>
    <w:rsid w:val="00CC092A"/>
    <w:rsid w:val="00CC0FF9"/>
    <w:rsid w:val="00CC1614"/>
    <w:rsid w:val="00CC1975"/>
    <w:rsid w:val="00CC1FD2"/>
    <w:rsid w:val="00CC241A"/>
    <w:rsid w:val="00CC2426"/>
    <w:rsid w:val="00CC25AC"/>
    <w:rsid w:val="00CC26D3"/>
    <w:rsid w:val="00CC281A"/>
    <w:rsid w:val="00CC28F7"/>
    <w:rsid w:val="00CC29EF"/>
    <w:rsid w:val="00CC2AF9"/>
    <w:rsid w:val="00CC2C42"/>
    <w:rsid w:val="00CC2CF3"/>
    <w:rsid w:val="00CC3452"/>
    <w:rsid w:val="00CC345A"/>
    <w:rsid w:val="00CC3483"/>
    <w:rsid w:val="00CC3487"/>
    <w:rsid w:val="00CC3936"/>
    <w:rsid w:val="00CC3950"/>
    <w:rsid w:val="00CC3A82"/>
    <w:rsid w:val="00CC3A94"/>
    <w:rsid w:val="00CC3E28"/>
    <w:rsid w:val="00CC402A"/>
    <w:rsid w:val="00CC421D"/>
    <w:rsid w:val="00CC432F"/>
    <w:rsid w:val="00CC4364"/>
    <w:rsid w:val="00CC4377"/>
    <w:rsid w:val="00CC4B1C"/>
    <w:rsid w:val="00CC4BDC"/>
    <w:rsid w:val="00CC4D39"/>
    <w:rsid w:val="00CC4DF2"/>
    <w:rsid w:val="00CC5160"/>
    <w:rsid w:val="00CC5333"/>
    <w:rsid w:val="00CC54CA"/>
    <w:rsid w:val="00CC559B"/>
    <w:rsid w:val="00CC55C3"/>
    <w:rsid w:val="00CC55FA"/>
    <w:rsid w:val="00CC5ABF"/>
    <w:rsid w:val="00CC5D5C"/>
    <w:rsid w:val="00CC5E2D"/>
    <w:rsid w:val="00CC64BE"/>
    <w:rsid w:val="00CC6588"/>
    <w:rsid w:val="00CC6668"/>
    <w:rsid w:val="00CC6695"/>
    <w:rsid w:val="00CC66FA"/>
    <w:rsid w:val="00CC688D"/>
    <w:rsid w:val="00CC6D30"/>
    <w:rsid w:val="00CC6D51"/>
    <w:rsid w:val="00CC723B"/>
    <w:rsid w:val="00CC723E"/>
    <w:rsid w:val="00CC730E"/>
    <w:rsid w:val="00CC7744"/>
    <w:rsid w:val="00CC7819"/>
    <w:rsid w:val="00CC78FE"/>
    <w:rsid w:val="00CC7F85"/>
    <w:rsid w:val="00CD003C"/>
    <w:rsid w:val="00CD0646"/>
    <w:rsid w:val="00CD078F"/>
    <w:rsid w:val="00CD08C6"/>
    <w:rsid w:val="00CD0DCA"/>
    <w:rsid w:val="00CD0ED6"/>
    <w:rsid w:val="00CD0F9B"/>
    <w:rsid w:val="00CD11D3"/>
    <w:rsid w:val="00CD1286"/>
    <w:rsid w:val="00CD13FD"/>
    <w:rsid w:val="00CD1703"/>
    <w:rsid w:val="00CD1CA9"/>
    <w:rsid w:val="00CD1CAA"/>
    <w:rsid w:val="00CD1E17"/>
    <w:rsid w:val="00CD1E87"/>
    <w:rsid w:val="00CD1FB0"/>
    <w:rsid w:val="00CD1FF2"/>
    <w:rsid w:val="00CD2079"/>
    <w:rsid w:val="00CD2474"/>
    <w:rsid w:val="00CD2744"/>
    <w:rsid w:val="00CD27C1"/>
    <w:rsid w:val="00CD2A02"/>
    <w:rsid w:val="00CD2A2E"/>
    <w:rsid w:val="00CD2CDB"/>
    <w:rsid w:val="00CD31D5"/>
    <w:rsid w:val="00CD31DE"/>
    <w:rsid w:val="00CD3428"/>
    <w:rsid w:val="00CD3E66"/>
    <w:rsid w:val="00CD437F"/>
    <w:rsid w:val="00CD43C9"/>
    <w:rsid w:val="00CD4878"/>
    <w:rsid w:val="00CD49A6"/>
    <w:rsid w:val="00CD4DA9"/>
    <w:rsid w:val="00CD55F2"/>
    <w:rsid w:val="00CD5B6B"/>
    <w:rsid w:val="00CD5C8C"/>
    <w:rsid w:val="00CD5E15"/>
    <w:rsid w:val="00CD5E5F"/>
    <w:rsid w:val="00CD6169"/>
    <w:rsid w:val="00CD62AB"/>
    <w:rsid w:val="00CD644A"/>
    <w:rsid w:val="00CD6779"/>
    <w:rsid w:val="00CD6A3D"/>
    <w:rsid w:val="00CD6A60"/>
    <w:rsid w:val="00CD6E86"/>
    <w:rsid w:val="00CD71B7"/>
    <w:rsid w:val="00CD77B5"/>
    <w:rsid w:val="00CD7856"/>
    <w:rsid w:val="00CD7AEA"/>
    <w:rsid w:val="00CD7E4E"/>
    <w:rsid w:val="00CD7E59"/>
    <w:rsid w:val="00CE00F0"/>
    <w:rsid w:val="00CE024C"/>
    <w:rsid w:val="00CE047B"/>
    <w:rsid w:val="00CE0B06"/>
    <w:rsid w:val="00CE0C5C"/>
    <w:rsid w:val="00CE0FB4"/>
    <w:rsid w:val="00CE1356"/>
    <w:rsid w:val="00CE1426"/>
    <w:rsid w:val="00CE1582"/>
    <w:rsid w:val="00CE16AA"/>
    <w:rsid w:val="00CE1A00"/>
    <w:rsid w:val="00CE1C39"/>
    <w:rsid w:val="00CE1FC3"/>
    <w:rsid w:val="00CE2021"/>
    <w:rsid w:val="00CE2100"/>
    <w:rsid w:val="00CE2315"/>
    <w:rsid w:val="00CE243E"/>
    <w:rsid w:val="00CE2903"/>
    <w:rsid w:val="00CE2987"/>
    <w:rsid w:val="00CE2FC9"/>
    <w:rsid w:val="00CE3198"/>
    <w:rsid w:val="00CE3385"/>
    <w:rsid w:val="00CE37D2"/>
    <w:rsid w:val="00CE3D2A"/>
    <w:rsid w:val="00CE3D94"/>
    <w:rsid w:val="00CE401A"/>
    <w:rsid w:val="00CE4164"/>
    <w:rsid w:val="00CE4550"/>
    <w:rsid w:val="00CE4742"/>
    <w:rsid w:val="00CE482B"/>
    <w:rsid w:val="00CE4AB7"/>
    <w:rsid w:val="00CE4AF7"/>
    <w:rsid w:val="00CE4E51"/>
    <w:rsid w:val="00CE5252"/>
    <w:rsid w:val="00CE53F2"/>
    <w:rsid w:val="00CE54A9"/>
    <w:rsid w:val="00CE54E3"/>
    <w:rsid w:val="00CE58C0"/>
    <w:rsid w:val="00CE5A24"/>
    <w:rsid w:val="00CE5B07"/>
    <w:rsid w:val="00CE5E4D"/>
    <w:rsid w:val="00CE5EE5"/>
    <w:rsid w:val="00CE5F65"/>
    <w:rsid w:val="00CE670D"/>
    <w:rsid w:val="00CE6818"/>
    <w:rsid w:val="00CE688C"/>
    <w:rsid w:val="00CE6BBA"/>
    <w:rsid w:val="00CE6CA0"/>
    <w:rsid w:val="00CE6D22"/>
    <w:rsid w:val="00CE7058"/>
    <w:rsid w:val="00CE725D"/>
    <w:rsid w:val="00CE74B5"/>
    <w:rsid w:val="00CE793B"/>
    <w:rsid w:val="00CE7E9D"/>
    <w:rsid w:val="00CE7EF9"/>
    <w:rsid w:val="00CE7F1B"/>
    <w:rsid w:val="00CE7F30"/>
    <w:rsid w:val="00CF03D4"/>
    <w:rsid w:val="00CF044C"/>
    <w:rsid w:val="00CF06E9"/>
    <w:rsid w:val="00CF0755"/>
    <w:rsid w:val="00CF07A9"/>
    <w:rsid w:val="00CF0AE1"/>
    <w:rsid w:val="00CF0D65"/>
    <w:rsid w:val="00CF0D86"/>
    <w:rsid w:val="00CF103E"/>
    <w:rsid w:val="00CF10DB"/>
    <w:rsid w:val="00CF111D"/>
    <w:rsid w:val="00CF134A"/>
    <w:rsid w:val="00CF1599"/>
    <w:rsid w:val="00CF170D"/>
    <w:rsid w:val="00CF1841"/>
    <w:rsid w:val="00CF1A05"/>
    <w:rsid w:val="00CF1AAD"/>
    <w:rsid w:val="00CF1ADF"/>
    <w:rsid w:val="00CF1B60"/>
    <w:rsid w:val="00CF1F48"/>
    <w:rsid w:val="00CF2176"/>
    <w:rsid w:val="00CF2387"/>
    <w:rsid w:val="00CF25A3"/>
    <w:rsid w:val="00CF2893"/>
    <w:rsid w:val="00CF2904"/>
    <w:rsid w:val="00CF2C77"/>
    <w:rsid w:val="00CF2E49"/>
    <w:rsid w:val="00CF3206"/>
    <w:rsid w:val="00CF32D2"/>
    <w:rsid w:val="00CF3AC9"/>
    <w:rsid w:val="00CF3DB2"/>
    <w:rsid w:val="00CF3F04"/>
    <w:rsid w:val="00CF4020"/>
    <w:rsid w:val="00CF4152"/>
    <w:rsid w:val="00CF422C"/>
    <w:rsid w:val="00CF45B9"/>
    <w:rsid w:val="00CF48B0"/>
    <w:rsid w:val="00CF4D1D"/>
    <w:rsid w:val="00CF4D47"/>
    <w:rsid w:val="00CF4E76"/>
    <w:rsid w:val="00CF4F2E"/>
    <w:rsid w:val="00CF525D"/>
    <w:rsid w:val="00CF52E0"/>
    <w:rsid w:val="00CF5524"/>
    <w:rsid w:val="00CF5969"/>
    <w:rsid w:val="00CF5F37"/>
    <w:rsid w:val="00CF60A1"/>
    <w:rsid w:val="00CF610D"/>
    <w:rsid w:val="00CF64BE"/>
    <w:rsid w:val="00CF64D0"/>
    <w:rsid w:val="00CF67E1"/>
    <w:rsid w:val="00CF687C"/>
    <w:rsid w:val="00CF6882"/>
    <w:rsid w:val="00CF68BC"/>
    <w:rsid w:val="00CF68EB"/>
    <w:rsid w:val="00CF6A22"/>
    <w:rsid w:val="00CF6C4A"/>
    <w:rsid w:val="00CF6DC6"/>
    <w:rsid w:val="00CF7B5B"/>
    <w:rsid w:val="00CF7D66"/>
    <w:rsid w:val="00CF7E26"/>
    <w:rsid w:val="00D00056"/>
    <w:rsid w:val="00D0016A"/>
    <w:rsid w:val="00D001B0"/>
    <w:rsid w:val="00D00D2C"/>
    <w:rsid w:val="00D00D8C"/>
    <w:rsid w:val="00D00E09"/>
    <w:rsid w:val="00D01140"/>
    <w:rsid w:val="00D01217"/>
    <w:rsid w:val="00D01620"/>
    <w:rsid w:val="00D01751"/>
    <w:rsid w:val="00D017D6"/>
    <w:rsid w:val="00D018A1"/>
    <w:rsid w:val="00D0190E"/>
    <w:rsid w:val="00D01A63"/>
    <w:rsid w:val="00D01CEF"/>
    <w:rsid w:val="00D01F84"/>
    <w:rsid w:val="00D02049"/>
    <w:rsid w:val="00D0216A"/>
    <w:rsid w:val="00D022D5"/>
    <w:rsid w:val="00D0237D"/>
    <w:rsid w:val="00D02479"/>
    <w:rsid w:val="00D02792"/>
    <w:rsid w:val="00D02ABC"/>
    <w:rsid w:val="00D02F90"/>
    <w:rsid w:val="00D03234"/>
    <w:rsid w:val="00D03578"/>
    <w:rsid w:val="00D039E4"/>
    <w:rsid w:val="00D03B0E"/>
    <w:rsid w:val="00D03CDF"/>
    <w:rsid w:val="00D03E5A"/>
    <w:rsid w:val="00D03E61"/>
    <w:rsid w:val="00D03FAB"/>
    <w:rsid w:val="00D042A6"/>
    <w:rsid w:val="00D044D3"/>
    <w:rsid w:val="00D04510"/>
    <w:rsid w:val="00D0457A"/>
    <w:rsid w:val="00D045E3"/>
    <w:rsid w:val="00D049FF"/>
    <w:rsid w:val="00D04B88"/>
    <w:rsid w:val="00D04B8C"/>
    <w:rsid w:val="00D04E29"/>
    <w:rsid w:val="00D05307"/>
    <w:rsid w:val="00D05457"/>
    <w:rsid w:val="00D054B9"/>
    <w:rsid w:val="00D054D6"/>
    <w:rsid w:val="00D055A2"/>
    <w:rsid w:val="00D05684"/>
    <w:rsid w:val="00D05696"/>
    <w:rsid w:val="00D05776"/>
    <w:rsid w:val="00D05811"/>
    <w:rsid w:val="00D0598B"/>
    <w:rsid w:val="00D05C1E"/>
    <w:rsid w:val="00D06158"/>
    <w:rsid w:val="00D06177"/>
    <w:rsid w:val="00D06471"/>
    <w:rsid w:val="00D06BAF"/>
    <w:rsid w:val="00D06CB9"/>
    <w:rsid w:val="00D06D09"/>
    <w:rsid w:val="00D075FE"/>
    <w:rsid w:val="00D076F8"/>
    <w:rsid w:val="00D07856"/>
    <w:rsid w:val="00D079A9"/>
    <w:rsid w:val="00D07A4E"/>
    <w:rsid w:val="00D07E17"/>
    <w:rsid w:val="00D07E7B"/>
    <w:rsid w:val="00D102B5"/>
    <w:rsid w:val="00D102DA"/>
    <w:rsid w:val="00D10425"/>
    <w:rsid w:val="00D10752"/>
    <w:rsid w:val="00D10A4B"/>
    <w:rsid w:val="00D10B0F"/>
    <w:rsid w:val="00D10B43"/>
    <w:rsid w:val="00D10CBB"/>
    <w:rsid w:val="00D112B2"/>
    <w:rsid w:val="00D116DA"/>
    <w:rsid w:val="00D11980"/>
    <w:rsid w:val="00D11D4B"/>
    <w:rsid w:val="00D11E7B"/>
    <w:rsid w:val="00D1201C"/>
    <w:rsid w:val="00D1215A"/>
    <w:rsid w:val="00D12472"/>
    <w:rsid w:val="00D12B29"/>
    <w:rsid w:val="00D12E50"/>
    <w:rsid w:val="00D12E55"/>
    <w:rsid w:val="00D1353E"/>
    <w:rsid w:val="00D13690"/>
    <w:rsid w:val="00D136DD"/>
    <w:rsid w:val="00D137BF"/>
    <w:rsid w:val="00D13859"/>
    <w:rsid w:val="00D13A4A"/>
    <w:rsid w:val="00D13D0C"/>
    <w:rsid w:val="00D13D62"/>
    <w:rsid w:val="00D13FF5"/>
    <w:rsid w:val="00D146D2"/>
    <w:rsid w:val="00D14735"/>
    <w:rsid w:val="00D1498D"/>
    <w:rsid w:val="00D14AC4"/>
    <w:rsid w:val="00D14B72"/>
    <w:rsid w:val="00D14CFA"/>
    <w:rsid w:val="00D14F66"/>
    <w:rsid w:val="00D15095"/>
    <w:rsid w:val="00D15398"/>
    <w:rsid w:val="00D15487"/>
    <w:rsid w:val="00D15546"/>
    <w:rsid w:val="00D1571A"/>
    <w:rsid w:val="00D15790"/>
    <w:rsid w:val="00D158FD"/>
    <w:rsid w:val="00D15900"/>
    <w:rsid w:val="00D15A7B"/>
    <w:rsid w:val="00D16209"/>
    <w:rsid w:val="00D16318"/>
    <w:rsid w:val="00D16734"/>
    <w:rsid w:val="00D1690F"/>
    <w:rsid w:val="00D16A27"/>
    <w:rsid w:val="00D16CD6"/>
    <w:rsid w:val="00D16F4E"/>
    <w:rsid w:val="00D171BE"/>
    <w:rsid w:val="00D17340"/>
    <w:rsid w:val="00D177BD"/>
    <w:rsid w:val="00D1789E"/>
    <w:rsid w:val="00D17ACD"/>
    <w:rsid w:val="00D200B2"/>
    <w:rsid w:val="00D201A4"/>
    <w:rsid w:val="00D20217"/>
    <w:rsid w:val="00D203C2"/>
    <w:rsid w:val="00D2043C"/>
    <w:rsid w:val="00D20977"/>
    <w:rsid w:val="00D2103A"/>
    <w:rsid w:val="00D21161"/>
    <w:rsid w:val="00D212BB"/>
    <w:rsid w:val="00D21398"/>
    <w:rsid w:val="00D21427"/>
    <w:rsid w:val="00D21437"/>
    <w:rsid w:val="00D21628"/>
    <w:rsid w:val="00D219B4"/>
    <w:rsid w:val="00D219E6"/>
    <w:rsid w:val="00D21DE1"/>
    <w:rsid w:val="00D21F6C"/>
    <w:rsid w:val="00D22074"/>
    <w:rsid w:val="00D22278"/>
    <w:rsid w:val="00D22ADF"/>
    <w:rsid w:val="00D22E4E"/>
    <w:rsid w:val="00D2314B"/>
    <w:rsid w:val="00D234E7"/>
    <w:rsid w:val="00D235E8"/>
    <w:rsid w:val="00D235EA"/>
    <w:rsid w:val="00D23768"/>
    <w:rsid w:val="00D237A0"/>
    <w:rsid w:val="00D237E6"/>
    <w:rsid w:val="00D23C85"/>
    <w:rsid w:val="00D242AA"/>
    <w:rsid w:val="00D2471E"/>
    <w:rsid w:val="00D24942"/>
    <w:rsid w:val="00D24DD8"/>
    <w:rsid w:val="00D24F76"/>
    <w:rsid w:val="00D25027"/>
    <w:rsid w:val="00D2503D"/>
    <w:rsid w:val="00D25595"/>
    <w:rsid w:val="00D26308"/>
    <w:rsid w:val="00D26397"/>
    <w:rsid w:val="00D2644F"/>
    <w:rsid w:val="00D2692A"/>
    <w:rsid w:val="00D269FF"/>
    <w:rsid w:val="00D26B0E"/>
    <w:rsid w:val="00D26C0F"/>
    <w:rsid w:val="00D26D74"/>
    <w:rsid w:val="00D273D2"/>
    <w:rsid w:val="00D274AC"/>
    <w:rsid w:val="00D27659"/>
    <w:rsid w:val="00D278E9"/>
    <w:rsid w:val="00D27CF5"/>
    <w:rsid w:val="00D27D29"/>
    <w:rsid w:val="00D27E82"/>
    <w:rsid w:val="00D27FBE"/>
    <w:rsid w:val="00D300FB"/>
    <w:rsid w:val="00D3014C"/>
    <w:rsid w:val="00D3019E"/>
    <w:rsid w:val="00D309AE"/>
    <w:rsid w:val="00D31132"/>
    <w:rsid w:val="00D311A9"/>
    <w:rsid w:val="00D31423"/>
    <w:rsid w:val="00D314DA"/>
    <w:rsid w:val="00D315AC"/>
    <w:rsid w:val="00D31679"/>
    <w:rsid w:val="00D317F1"/>
    <w:rsid w:val="00D31C50"/>
    <w:rsid w:val="00D31C73"/>
    <w:rsid w:val="00D31C77"/>
    <w:rsid w:val="00D31CCF"/>
    <w:rsid w:val="00D320A8"/>
    <w:rsid w:val="00D321F4"/>
    <w:rsid w:val="00D3234D"/>
    <w:rsid w:val="00D324F3"/>
    <w:rsid w:val="00D327FF"/>
    <w:rsid w:val="00D3283F"/>
    <w:rsid w:val="00D32A53"/>
    <w:rsid w:val="00D32BA6"/>
    <w:rsid w:val="00D32BEE"/>
    <w:rsid w:val="00D32E03"/>
    <w:rsid w:val="00D33009"/>
    <w:rsid w:val="00D330D3"/>
    <w:rsid w:val="00D33129"/>
    <w:rsid w:val="00D33133"/>
    <w:rsid w:val="00D333D1"/>
    <w:rsid w:val="00D33459"/>
    <w:rsid w:val="00D33A1A"/>
    <w:rsid w:val="00D33A7A"/>
    <w:rsid w:val="00D33D02"/>
    <w:rsid w:val="00D33D7F"/>
    <w:rsid w:val="00D34146"/>
    <w:rsid w:val="00D34CFE"/>
    <w:rsid w:val="00D34D0C"/>
    <w:rsid w:val="00D34E76"/>
    <w:rsid w:val="00D357C0"/>
    <w:rsid w:val="00D358EC"/>
    <w:rsid w:val="00D35C4D"/>
    <w:rsid w:val="00D35EAD"/>
    <w:rsid w:val="00D36170"/>
    <w:rsid w:val="00D362CF"/>
    <w:rsid w:val="00D3665A"/>
    <w:rsid w:val="00D3684A"/>
    <w:rsid w:val="00D3684D"/>
    <w:rsid w:val="00D36BC3"/>
    <w:rsid w:val="00D37083"/>
    <w:rsid w:val="00D3785A"/>
    <w:rsid w:val="00D37A6E"/>
    <w:rsid w:val="00D37E0A"/>
    <w:rsid w:val="00D4000D"/>
    <w:rsid w:val="00D40476"/>
    <w:rsid w:val="00D405E3"/>
    <w:rsid w:val="00D407FD"/>
    <w:rsid w:val="00D40E4D"/>
    <w:rsid w:val="00D411C7"/>
    <w:rsid w:val="00D4133A"/>
    <w:rsid w:val="00D413AA"/>
    <w:rsid w:val="00D4150E"/>
    <w:rsid w:val="00D41833"/>
    <w:rsid w:val="00D41988"/>
    <w:rsid w:val="00D41C7F"/>
    <w:rsid w:val="00D41EE1"/>
    <w:rsid w:val="00D42301"/>
    <w:rsid w:val="00D42613"/>
    <w:rsid w:val="00D42702"/>
    <w:rsid w:val="00D4287B"/>
    <w:rsid w:val="00D42892"/>
    <w:rsid w:val="00D42BFF"/>
    <w:rsid w:val="00D42CF6"/>
    <w:rsid w:val="00D42D0F"/>
    <w:rsid w:val="00D42DE4"/>
    <w:rsid w:val="00D43178"/>
    <w:rsid w:val="00D433FF"/>
    <w:rsid w:val="00D43609"/>
    <w:rsid w:val="00D43A2D"/>
    <w:rsid w:val="00D43A41"/>
    <w:rsid w:val="00D43ADE"/>
    <w:rsid w:val="00D43B4E"/>
    <w:rsid w:val="00D43EAD"/>
    <w:rsid w:val="00D43EE6"/>
    <w:rsid w:val="00D44110"/>
    <w:rsid w:val="00D44421"/>
    <w:rsid w:val="00D44680"/>
    <w:rsid w:val="00D44BA4"/>
    <w:rsid w:val="00D44D29"/>
    <w:rsid w:val="00D44D73"/>
    <w:rsid w:val="00D4512C"/>
    <w:rsid w:val="00D45148"/>
    <w:rsid w:val="00D453FA"/>
    <w:rsid w:val="00D45444"/>
    <w:rsid w:val="00D45E28"/>
    <w:rsid w:val="00D4632B"/>
    <w:rsid w:val="00D46418"/>
    <w:rsid w:val="00D464FC"/>
    <w:rsid w:val="00D469DA"/>
    <w:rsid w:val="00D46BBC"/>
    <w:rsid w:val="00D46E80"/>
    <w:rsid w:val="00D46FF6"/>
    <w:rsid w:val="00D471C9"/>
    <w:rsid w:val="00D47314"/>
    <w:rsid w:val="00D475B8"/>
    <w:rsid w:val="00D478BC"/>
    <w:rsid w:val="00D47B19"/>
    <w:rsid w:val="00D47BAF"/>
    <w:rsid w:val="00D50257"/>
    <w:rsid w:val="00D50539"/>
    <w:rsid w:val="00D5094C"/>
    <w:rsid w:val="00D5124D"/>
    <w:rsid w:val="00D5138E"/>
    <w:rsid w:val="00D51521"/>
    <w:rsid w:val="00D51629"/>
    <w:rsid w:val="00D51874"/>
    <w:rsid w:val="00D51FEF"/>
    <w:rsid w:val="00D52084"/>
    <w:rsid w:val="00D520E7"/>
    <w:rsid w:val="00D52287"/>
    <w:rsid w:val="00D52469"/>
    <w:rsid w:val="00D52707"/>
    <w:rsid w:val="00D528C9"/>
    <w:rsid w:val="00D529B0"/>
    <w:rsid w:val="00D52A9E"/>
    <w:rsid w:val="00D52AC9"/>
    <w:rsid w:val="00D530E7"/>
    <w:rsid w:val="00D5321E"/>
    <w:rsid w:val="00D53276"/>
    <w:rsid w:val="00D53665"/>
    <w:rsid w:val="00D53BB6"/>
    <w:rsid w:val="00D53E1B"/>
    <w:rsid w:val="00D53F2C"/>
    <w:rsid w:val="00D5413A"/>
    <w:rsid w:val="00D5470A"/>
    <w:rsid w:val="00D54A0F"/>
    <w:rsid w:val="00D54ADE"/>
    <w:rsid w:val="00D54B03"/>
    <w:rsid w:val="00D54B59"/>
    <w:rsid w:val="00D54C41"/>
    <w:rsid w:val="00D55218"/>
    <w:rsid w:val="00D552F8"/>
    <w:rsid w:val="00D5549D"/>
    <w:rsid w:val="00D5563D"/>
    <w:rsid w:val="00D55D82"/>
    <w:rsid w:val="00D55F30"/>
    <w:rsid w:val="00D562B2"/>
    <w:rsid w:val="00D5654C"/>
    <w:rsid w:val="00D56EEA"/>
    <w:rsid w:val="00D57961"/>
    <w:rsid w:val="00D57E8A"/>
    <w:rsid w:val="00D57EFE"/>
    <w:rsid w:val="00D60330"/>
    <w:rsid w:val="00D608B6"/>
    <w:rsid w:val="00D6096F"/>
    <w:rsid w:val="00D60CE4"/>
    <w:rsid w:val="00D60ED7"/>
    <w:rsid w:val="00D6100B"/>
    <w:rsid w:val="00D6104B"/>
    <w:rsid w:val="00D61083"/>
    <w:rsid w:val="00D612AE"/>
    <w:rsid w:val="00D612C1"/>
    <w:rsid w:val="00D61548"/>
    <w:rsid w:val="00D61762"/>
    <w:rsid w:val="00D617F6"/>
    <w:rsid w:val="00D61CE8"/>
    <w:rsid w:val="00D61CEC"/>
    <w:rsid w:val="00D61E03"/>
    <w:rsid w:val="00D61E77"/>
    <w:rsid w:val="00D61F36"/>
    <w:rsid w:val="00D622A3"/>
    <w:rsid w:val="00D6265D"/>
    <w:rsid w:val="00D62740"/>
    <w:rsid w:val="00D6275A"/>
    <w:rsid w:val="00D6279D"/>
    <w:rsid w:val="00D6287A"/>
    <w:rsid w:val="00D62A80"/>
    <w:rsid w:val="00D6316F"/>
    <w:rsid w:val="00D6320A"/>
    <w:rsid w:val="00D6342B"/>
    <w:rsid w:val="00D6348C"/>
    <w:rsid w:val="00D63578"/>
    <w:rsid w:val="00D636F3"/>
    <w:rsid w:val="00D63738"/>
    <w:rsid w:val="00D63CEC"/>
    <w:rsid w:val="00D63F56"/>
    <w:rsid w:val="00D640F7"/>
    <w:rsid w:val="00D6436E"/>
    <w:rsid w:val="00D645AE"/>
    <w:rsid w:val="00D645B3"/>
    <w:rsid w:val="00D64854"/>
    <w:rsid w:val="00D64D15"/>
    <w:rsid w:val="00D64ED7"/>
    <w:rsid w:val="00D64F70"/>
    <w:rsid w:val="00D6599A"/>
    <w:rsid w:val="00D65F9B"/>
    <w:rsid w:val="00D66111"/>
    <w:rsid w:val="00D662A4"/>
    <w:rsid w:val="00D6635A"/>
    <w:rsid w:val="00D66533"/>
    <w:rsid w:val="00D669E2"/>
    <w:rsid w:val="00D66A21"/>
    <w:rsid w:val="00D66F38"/>
    <w:rsid w:val="00D6733A"/>
    <w:rsid w:val="00D673BB"/>
    <w:rsid w:val="00D67A4A"/>
    <w:rsid w:val="00D67CEC"/>
    <w:rsid w:val="00D67DA6"/>
    <w:rsid w:val="00D67DB0"/>
    <w:rsid w:val="00D70111"/>
    <w:rsid w:val="00D70118"/>
    <w:rsid w:val="00D702BC"/>
    <w:rsid w:val="00D70378"/>
    <w:rsid w:val="00D7097F"/>
    <w:rsid w:val="00D70AF6"/>
    <w:rsid w:val="00D712DF"/>
    <w:rsid w:val="00D7145F"/>
    <w:rsid w:val="00D7176D"/>
    <w:rsid w:val="00D71C24"/>
    <w:rsid w:val="00D71D7E"/>
    <w:rsid w:val="00D71FC5"/>
    <w:rsid w:val="00D7203C"/>
    <w:rsid w:val="00D7235F"/>
    <w:rsid w:val="00D723EB"/>
    <w:rsid w:val="00D724CE"/>
    <w:rsid w:val="00D728D0"/>
    <w:rsid w:val="00D72F0C"/>
    <w:rsid w:val="00D730A9"/>
    <w:rsid w:val="00D73403"/>
    <w:rsid w:val="00D73427"/>
    <w:rsid w:val="00D734FC"/>
    <w:rsid w:val="00D73505"/>
    <w:rsid w:val="00D735AD"/>
    <w:rsid w:val="00D73706"/>
    <w:rsid w:val="00D7397C"/>
    <w:rsid w:val="00D73B3A"/>
    <w:rsid w:val="00D740AD"/>
    <w:rsid w:val="00D7424B"/>
    <w:rsid w:val="00D74355"/>
    <w:rsid w:val="00D744E1"/>
    <w:rsid w:val="00D747F3"/>
    <w:rsid w:val="00D74931"/>
    <w:rsid w:val="00D74964"/>
    <w:rsid w:val="00D749CA"/>
    <w:rsid w:val="00D74E4C"/>
    <w:rsid w:val="00D74EFB"/>
    <w:rsid w:val="00D754B9"/>
    <w:rsid w:val="00D75A00"/>
    <w:rsid w:val="00D75EF0"/>
    <w:rsid w:val="00D75F8D"/>
    <w:rsid w:val="00D76414"/>
    <w:rsid w:val="00D7674A"/>
    <w:rsid w:val="00D76D5C"/>
    <w:rsid w:val="00D77000"/>
    <w:rsid w:val="00D77064"/>
    <w:rsid w:val="00D773FF"/>
    <w:rsid w:val="00D7750B"/>
    <w:rsid w:val="00D7773C"/>
    <w:rsid w:val="00D778E6"/>
    <w:rsid w:val="00D7799A"/>
    <w:rsid w:val="00D77A2B"/>
    <w:rsid w:val="00D77BE5"/>
    <w:rsid w:val="00D77C5A"/>
    <w:rsid w:val="00D77DBC"/>
    <w:rsid w:val="00D801C8"/>
    <w:rsid w:val="00D803B5"/>
    <w:rsid w:val="00D80D47"/>
    <w:rsid w:val="00D80D54"/>
    <w:rsid w:val="00D80E5C"/>
    <w:rsid w:val="00D811C6"/>
    <w:rsid w:val="00D81348"/>
    <w:rsid w:val="00D815A1"/>
    <w:rsid w:val="00D816F6"/>
    <w:rsid w:val="00D81915"/>
    <w:rsid w:val="00D81A8A"/>
    <w:rsid w:val="00D81D94"/>
    <w:rsid w:val="00D82081"/>
    <w:rsid w:val="00D82156"/>
    <w:rsid w:val="00D8225C"/>
    <w:rsid w:val="00D822B2"/>
    <w:rsid w:val="00D830C7"/>
    <w:rsid w:val="00D83161"/>
    <w:rsid w:val="00D83334"/>
    <w:rsid w:val="00D83418"/>
    <w:rsid w:val="00D83E6F"/>
    <w:rsid w:val="00D83F58"/>
    <w:rsid w:val="00D84109"/>
    <w:rsid w:val="00D84221"/>
    <w:rsid w:val="00D84670"/>
    <w:rsid w:val="00D848E8"/>
    <w:rsid w:val="00D84DC5"/>
    <w:rsid w:val="00D85097"/>
    <w:rsid w:val="00D85260"/>
    <w:rsid w:val="00D853F8"/>
    <w:rsid w:val="00D858AF"/>
    <w:rsid w:val="00D85A86"/>
    <w:rsid w:val="00D85AB5"/>
    <w:rsid w:val="00D85C1C"/>
    <w:rsid w:val="00D85D6C"/>
    <w:rsid w:val="00D85EDA"/>
    <w:rsid w:val="00D861B6"/>
    <w:rsid w:val="00D863C4"/>
    <w:rsid w:val="00D8666F"/>
    <w:rsid w:val="00D86877"/>
    <w:rsid w:val="00D869EF"/>
    <w:rsid w:val="00D86DCC"/>
    <w:rsid w:val="00D86E18"/>
    <w:rsid w:val="00D86F83"/>
    <w:rsid w:val="00D873C2"/>
    <w:rsid w:val="00D873F1"/>
    <w:rsid w:val="00D877E2"/>
    <w:rsid w:val="00D87D7C"/>
    <w:rsid w:val="00D905EB"/>
    <w:rsid w:val="00D90694"/>
    <w:rsid w:val="00D9082C"/>
    <w:rsid w:val="00D9086C"/>
    <w:rsid w:val="00D90941"/>
    <w:rsid w:val="00D90BDE"/>
    <w:rsid w:val="00D90F2E"/>
    <w:rsid w:val="00D9131E"/>
    <w:rsid w:val="00D91621"/>
    <w:rsid w:val="00D917B8"/>
    <w:rsid w:val="00D918BA"/>
    <w:rsid w:val="00D91A89"/>
    <w:rsid w:val="00D91D2E"/>
    <w:rsid w:val="00D91DDE"/>
    <w:rsid w:val="00D923A9"/>
    <w:rsid w:val="00D92577"/>
    <w:rsid w:val="00D925C8"/>
    <w:rsid w:val="00D9268C"/>
    <w:rsid w:val="00D92BA1"/>
    <w:rsid w:val="00D92CE6"/>
    <w:rsid w:val="00D92D98"/>
    <w:rsid w:val="00D930D9"/>
    <w:rsid w:val="00D93147"/>
    <w:rsid w:val="00D93152"/>
    <w:rsid w:val="00D931E9"/>
    <w:rsid w:val="00D93277"/>
    <w:rsid w:val="00D932BE"/>
    <w:rsid w:val="00D934D1"/>
    <w:rsid w:val="00D934D2"/>
    <w:rsid w:val="00D9350D"/>
    <w:rsid w:val="00D93923"/>
    <w:rsid w:val="00D93A6E"/>
    <w:rsid w:val="00D93F44"/>
    <w:rsid w:val="00D93FA6"/>
    <w:rsid w:val="00D94003"/>
    <w:rsid w:val="00D94202"/>
    <w:rsid w:val="00D94284"/>
    <w:rsid w:val="00D9444B"/>
    <w:rsid w:val="00D9458A"/>
    <w:rsid w:val="00D945B0"/>
    <w:rsid w:val="00D948B4"/>
    <w:rsid w:val="00D955E6"/>
    <w:rsid w:val="00D95660"/>
    <w:rsid w:val="00D95916"/>
    <w:rsid w:val="00D95B36"/>
    <w:rsid w:val="00D96007"/>
    <w:rsid w:val="00D96238"/>
    <w:rsid w:val="00D9639D"/>
    <w:rsid w:val="00D96440"/>
    <w:rsid w:val="00D964A7"/>
    <w:rsid w:val="00D96756"/>
    <w:rsid w:val="00D9686B"/>
    <w:rsid w:val="00D96BCD"/>
    <w:rsid w:val="00D97139"/>
    <w:rsid w:val="00D971F9"/>
    <w:rsid w:val="00D9745A"/>
    <w:rsid w:val="00D97593"/>
    <w:rsid w:val="00D97612"/>
    <w:rsid w:val="00D978C7"/>
    <w:rsid w:val="00D97A4E"/>
    <w:rsid w:val="00D97A5D"/>
    <w:rsid w:val="00D97A75"/>
    <w:rsid w:val="00D97EF7"/>
    <w:rsid w:val="00DA000B"/>
    <w:rsid w:val="00DA005F"/>
    <w:rsid w:val="00DA03D8"/>
    <w:rsid w:val="00DA04F3"/>
    <w:rsid w:val="00DA04FA"/>
    <w:rsid w:val="00DA05FE"/>
    <w:rsid w:val="00DA091D"/>
    <w:rsid w:val="00DA0B7C"/>
    <w:rsid w:val="00DA0C21"/>
    <w:rsid w:val="00DA0E05"/>
    <w:rsid w:val="00DA1145"/>
    <w:rsid w:val="00DA1211"/>
    <w:rsid w:val="00DA138E"/>
    <w:rsid w:val="00DA1441"/>
    <w:rsid w:val="00DA17CE"/>
    <w:rsid w:val="00DA18BB"/>
    <w:rsid w:val="00DA1C2E"/>
    <w:rsid w:val="00DA1D28"/>
    <w:rsid w:val="00DA1D74"/>
    <w:rsid w:val="00DA1FF5"/>
    <w:rsid w:val="00DA2009"/>
    <w:rsid w:val="00DA20DA"/>
    <w:rsid w:val="00DA22AE"/>
    <w:rsid w:val="00DA2426"/>
    <w:rsid w:val="00DA25F4"/>
    <w:rsid w:val="00DA2620"/>
    <w:rsid w:val="00DA2C4C"/>
    <w:rsid w:val="00DA38BC"/>
    <w:rsid w:val="00DA3A06"/>
    <w:rsid w:val="00DA3B38"/>
    <w:rsid w:val="00DA3B58"/>
    <w:rsid w:val="00DA3BA1"/>
    <w:rsid w:val="00DA3E37"/>
    <w:rsid w:val="00DA3EEB"/>
    <w:rsid w:val="00DA40A0"/>
    <w:rsid w:val="00DA4C81"/>
    <w:rsid w:val="00DA4D05"/>
    <w:rsid w:val="00DA4E8A"/>
    <w:rsid w:val="00DA5221"/>
    <w:rsid w:val="00DA542C"/>
    <w:rsid w:val="00DA561C"/>
    <w:rsid w:val="00DA56AD"/>
    <w:rsid w:val="00DA6179"/>
    <w:rsid w:val="00DA6214"/>
    <w:rsid w:val="00DA6339"/>
    <w:rsid w:val="00DA67BE"/>
    <w:rsid w:val="00DA6A3F"/>
    <w:rsid w:val="00DA6F51"/>
    <w:rsid w:val="00DA6F7D"/>
    <w:rsid w:val="00DA7202"/>
    <w:rsid w:val="00DA7418"/>
    <w:rsid w:val="00DA7631"/>
    <w:rsid w:val="00DA7996"/>
    <w:rsid w:val="00DA79B2"/>
    <w:rsid w:val="00DA7A16"/>
    <w:rsid w:val="00DA7C30"/>
    <w:rsid w:val="00DA7C41"/>
    <w:rsid w:val="00DB0072"/>
    <w:rsid w:val="00DB017B"/>
    <w:rsid w:val="00DB01EA"/>
    <w:rsid w:val="00DB0290"/>
    <w:rsid w:val="00DB082B"/>
    <w:rsid w:val="00DB09D1"/>
    <w:rsid w:val="00DB0AD8"/>
    <w:rsid w:val="00DB0D94"/>
    <w:rsid w:val="00DB0E43"/>
    <w:rsid w:val="00DB103C"/>
    <w:rsid w:val="00DB1304"/>
    <w:rsid w:val="00DB1554"/>
    <w:rsid w:val="00DB1747"/>
    <w:rsid w:val="00DB1880"/>
    <w:rsid w:val="00DB1A79"/>
    <w:rsid w:val="00DB1C71"/>
    <w:rsid w:val="00DB1ECC"/>
    <w:rsid w:val="00DB26FA"/>
    <w:rsid w:val="00DB2933"/>
    <w:rsid w:val="00DB2A89"/>
    <w:rsid w:val="00DB2BF7"/>
    <w:rsid w:val="00DB2CF7"/>
    <w:rsid w:val="00DB2ECC"/>
    <w:rsid w:val="00DB31BF"/>
    <w:rsid w:val="00DB336A"/>
    <w:rsid w:val="00DB341B"/>
    <w:rsid w:val="00DB35A3"/>
    <w:rsid w:val="00DB3D26"/>
    <w:rsid w:val="00DB3E57"/>
    <w:rsid w:val="00DB40AC"/>
    <w:rsid w:val="00DB4205"/>
    <w:rsid w:val="00DB421B"/>
    <w:rsid w:val="00DB42FD"/>
    <w:rsid w:val="00DB450D"/>
    <w:rsid w:val="00DB48AA"/>
    <w:rsid w:val="00DB4C69"/>
    <w:rsid w:val="00DB4DFA"/>
    <w:rsid w:val="00DB4EBB"/>
    <w:rsid w:val="00DB5046"/>
    <w:rsid w:val="00DB51B4"/>
    <w:rsid w:val="00DB5225"/>
    <w:rsid w:val="00DB54A1"/>
    <w:rsid w:val="00DB55CF"/>
    <w:rsid w:val="00DB56BF"/>
    <w:rsid w:val="00DB5729"/>
    <w:rsid w:val="00DB5AA1"/>
    <w:rsid w:val="00DB60CE"/>
    <w:rsid w:val="00DB6438"/>
    <w:rsid w:val="00DB65E7"/>
    <w:rsid w:val="00DB672A"/>
    <w:rsid w:val="00DB6805"/>
    <w:rsid w:val="00DB6D26"/>
    <w:rsid w:val="00DB6DE4"/>
    <w:rsid w:val="00DB6F48"/>
    <w:rsid w:val="00DB70B5"/>
    <w:rsid w:val="00DB751A"/>
    <w:rsid w:val="00DC004E"/>
    <w:rsid w:val="00DC00FD"/>
    <w:rsid w:val="00DC0227"/>
    <w:rsid w:val="00DC0321"/>
    <w:rsid w:val="00DC0438"/>
    <w:rsid w:val="00DC0FC7"/>
    <w:rsid w:val="00DC131F"/>
    <w:rsid w:val="00DC1390"/>
    <w:rsid w:val="00DC13AE"/>
    <w:rsid w:val="00DC1691"/>
    <w:rsid w:val="00DC185A"/>
    <w:rsid w:val="00DC1A22"/>
    <w:rsid w:val="00DC2313"/>
    <w:rsid w:val="00DC253E"/>
    <w:rsid w:val="00DC2C2A"/>
    <w:rsid w:val="00DC2D61"/>
    <w:rsid w:val="00DC2D71"/>
    <w:rsid w:val="00DC3592"/>
    <w:rsid w:val="00DC399A"/>
    <w:rsid w:val="00DC3B17"/>
    <w:rsid w:val="00DC402C"/>
    <w:rsid w:val="00DC4106"/>
    <w:rsid w:val="00DC4348"/>
    <w:rsid w:val="00DC435D"/>
    <w:rsid w:val="00DC45D5"/>
    <w:rsid w:val="00DC4BAC"/>
    <w:rsid w:val="00DC4D23"/>
    <w:rsid w:val="00DC4F38"/>
    <w:rsid w:val="00DC567E"/>
    <w:rsid w:val="00DC5833"/>
    <w:rsid w:val="00DC5D8C"/>
    <w:rsid w:val="00DC5E67"/>
    <w:rsid w:val="00DC6012"/>
    <w:rsid w:val="00DC639E"/>
    <w:rsid w:val="00DC63B6"/>
    <w:rsid w:val="00DC6818"/>
    <w:rsid w:val="00DC6B36"/>
    <w:rsid w:val="00DC6E6D"/>
    <w:rsid w:val="00DC7003"/>
    <w:rsid w:val="00DC702E"/>
    <w:rsid w:val="00DC7367"/>
    <w:rsid w:val="00DC77A8"/>
    <w:rsid w:val="00DC77DE"/>
    <w:rsid w:val="00DC7868"/>
    <w:rsid w:val="00DC7A2F"/>
    <w:rsid w:val="00DC7C01"/>
    <w:rsid w:val="00DC7C28"/>
    <w:rsid w:val="00DC7DF3"/>
    <w:rsid w:val="00DC7FEE"/>
    <w:rsid w:val="00DC7FFB"/>
    <w:rsid w:val="00DD013E"/>
    <w:rsid w:val="00DD0ABD"/>
    <w:rsid w:val="00DD0C6E"/>
    <w:rsid w:val="00DD0FCA"/>
    <w:rsid w:val="00DD10A7"/>
    <w:rsid w:val="00DD19C1"/>
    <w:rsid w:val="00DD1C2C"/>
    <w:rsid w:val="00DD1D92"/>
    <w:rsid w:val="00DD1E2D"/>
    <w:rsid w:val="00DD23AC"/>
    <w:rsid w:val="00DD2C50"/>
    <w:rsid w:val="00DD2DB5"/>
    <w:rsid w:val="00DD35A0"/>
    <w:rsid w:val="00DD35FA"/>
    <w:rsid w:val="00DD3681"/>
    <w:rsid w:val="00DD37AB"/>
    <w:rsid w:val="00DD3A36"/>
    <w:rsid w:val="00DD3CEC"/>
    <w:rsid w:val="00DD3F61"/>
    <w:rsid w:val="00DD4376"/>
    <w:rsid w:val="00DD4A7B"/>
    <w:rsid w:val="00DD4E81"/>
    <w:rsid w:val="00DD4EAC"/>
    <w:rsid w:val="00DD509D"/>
    <w:rsid w:val="00DD521A"/>
    <w:rsid w:val="00DD5284"/>
    <w:rsid w:val="00DD5761"/>
    <w:rsid w:val="00DD5869"/>
    <w:rsid w:val="00DD5BE3"/>
    <w:rsid w:val="00DD5C27"/>
    <w:rsid w:val="00DD64CB"/>
    <w:rsid w:val="00DD68BB"/>
    <w:rsid w:val="00DD6A23"/>
    <w:rsid w:val="00DD6A7F"/>
    <w:rsid w:val="00DD6AAD"/>
    <w:rsid w:val="00DD6C54"/>
    <w:rsid w:val="00DD6CE6"/>
    <w:rsid w:val="00DD74B4"/>
    <w:rsid w:val="00DD74C1"/>
    <w:rsid w:val="00DD7561"/>
    <w:rsid w:val="00DD758F"/>
    <w:rsid w:val="00DD7645"/>
    <w:rsid w:val="00DD78CC"/>
    <w:rsid w:val="00DD7A83"/>
    <w:rsid w:val="00DD7C27"/>
    <w:rsid w:val="00DE0109"/>
    <w:rsid w:val="00DE08E8"/>
    <w:rsid w:val="00DE09D8"/>
    <w:rsid w:val="00DE0B35"/>
    <w:rsid w:val="00DE0C99"/>
    <w:rsid w:val="00DE0CD2"/>
    <w:rsid w:val="00DE0E99"/>
    <w:rsid w:val="00DE10AC"/>
    <w:rsid w:val="00DE1345"/>
    <w:rsid w:val="00DE1636"/>
    <w:rsid w:val="00DE1640"/>
    <w:rsid w:val="00DE1C16"/>
    <w:rsid w:val="00DE1D3E"/>
    <w:rsid w:val="00DE1F90"/>
    <w:rsid w:val="00DE2176"/>
    <w:rsid w:val="00DE231A"/>
    <w:rsid w:val="00DE2350"/>
    <w:rsid w:val="00DE24C0"/>
    <w:rsid w:val="00DE2690"/>
    <w:rsid w:val="00DE2875"/>
    <w:rsid w:val="00DE395E"/>
    <w:rsid w:val="00DE4482"/>
    <w:rsid w:val="00DE4505"/>
    <w:rsid w:val="00DE468F"/>
    <w:rsid w:val="00DE46AD"/>
    <w:rsid w:val="00DE46D2"/>
    <w:rsid w:val="00DE4A9D"/>
    <w:rsid w:val="00DE4C8D"/>
    <w:rsid w:val="00DE4D3B"/>
    <w:rsid w:val="00DE4F07"/>
    <w:rsid w:val="00DE4F3D"/>
    <w:rsid w:val="00DE5006"/>
    <w:rsid w:val="00DE50B1"/>
    <w:rsid w:val="00DE530D"/>
    <w:rsid w:val="00DE549D"/>
    <w:rsid w:val="00DE5562"/>
    <w:rsid w:val="00DE5645"/>
    <w:rsid w:val="00DE5717"/>
    <w:rsid w:val="00DE5771"/>
    <w:rsid w:val="00DE577B"/>
    <w:rsid w:val="00DE5AA8"/>
    <w:rsid w:val="00DE5E94"/>
    <w:rsid w:val="00DE623C"/>
    <w:rsid w:val="00DE6FD1"/>
    <w:rsid w:val="00DE7194"/>
    <w:rsid w:val="00DE71D5"/>
    <w:rsid w:val="00DE75A6"/>
    <w:rsid w:val="00DE7740"/>
    <w:rsid w:val="00DE780C"/>
    <w:rsid w:val="00DE79B2"/>
    <w:rsid w:val="00DE7C46"/>
    <w:rsid w:val="00DE7D8E"/>
    <w:rsid w:val="00DF01A8"/>
    <w:rsid w:val="00DF01AB"/>
    <w:rsid w:val="00DF0388"/>
    <w:rsid w:val="00DF0590"/>
    <w:rsid w:val="00DF06B6"/>
    <w:rsid w:val="00DF06D1"/>
    <w:rsid w:val="00DF0988"/>
    <w:rsid w:val="00DF0A9B"/>
    <w:rsid w:val="00DF0CB8"/>
    <w:rsid w:val="00DF0FAA"/>
    <w:rsid w:val="00DF0FE4"/>
    <w:rsid w:val="00DF1004"/>
    <w:rsid w:val="00DF10A6"/>
    <w:rsid w:val="00DF11A1"/>
    <w:rsid w:val="00DF125C"/>
    <w:rsid w:val="00DF1B27"/>
    <w:rsid w:val="00DF1E1B"/>
    <w:rsid w:val="00DF200E"/>
    <w:rsid w:val="00DF214C"/>
    <w:rsid w:val="00DF2191"/>
    <w:rsid w:val="00DF21B2"/>
    <w:rsid w:val="00DF2395"/>
    <w:rsid w:val="00DF29C5"/>
    <w:rsid w:val="00DF2E08"/>
    <w:rsid w:val="00DF314D"/>
    <w:rsid w:val="00DF3327"/>
    <w:rsid w:val="00DF3603"/>
    <w:rsid w:val="00DF3739"/>
    <w:rsid w:val="00DF3925"/>
    <w:rsid w:val="00DF3A86"/>
    <w:rsid w:val="00DF4215"/>
    <w:rsid w:val="00DF4389"/>
    <w:rsid w:val="00DF49BB"/>
    <w:rsid w:val="00DF4A54"/>
    <w:rsid w:val="00DF4D4A"/>
    <w:rsid w:val="00DF5017"/>
    <w:rsid w:val="00DF5028"/>
    <w:rsid w:val="00DF54BD"/>
    <w:rsid w:val="00DF556C"/>
    <w:rsid w:val="00DF5D78"/>
    <w:rsid w:val="00DF5E68"/>
    <w:rsid w:val="00DF5EA9"/>
    <w:rsid w:val="00DF5F65"/>
    <w:rsid w:val="00DF6203"/>
    <w:rsid w:val="00DF6205"/>
    <w:rsid w:val="00DF6433"/>
    <w:rsid w:val="00DF6AB2"/>
    <w:rsid w:val="00DF6F99"/>
    <w:rsid w:val="00DF71A3"/>
    <w:rsid w:val="00DF71F2"/>
    <w:rsid w:val="00DF72F8"/>
    <w:rsid w:val="00DF78CD"/>
    <w:rsid w:val="00DF7A5C"/>
    <w:rsid w:val="00DF7EC9"/>
    <w:rsid w:val="00E002A3"/>
    <w:rsid w:val="00E00438"/>
    <w:rsid w:val="00E004B0"/>
    <w:rsid w:val="00E0057C"/>
    <w:rsid w:val="00E005BD"/>
    <w:rsid w:val="00E00684"/>
    <w:rsid w:val="00E008B9"/>
    <w:rsid w:val="00E00AC9"/>
    <w:rsid w:val="00E00B4B"/>
    <w:rsid w:val="00E00D1A"/>
    <w:rsid w:val="00E00D2A"/>
    <w:rsid w:val="00E00DE4"/>
    <w:rsid w:val="00E00F98"/>
    <w:rsid w:val="00E010FC"/>
    <w:rsid w:val="00E01222"/>
    <w:rsid w:val="00E012DC"/>
    <w:rsid w:val="00E0154A"/>
    <w:rsid w:val="00E01565"/>
    <w:rsid w:val="00E0161D"/>
    <w:rsid w:val="00E018C7"/>
    <w:rsid w:val="00E018E4"/>
    <w:rsid w:val="00E019A1"/>
    <w:rsid w:val="00E01D5E"/>
    <w:rsid w:val="00E022A9"/>
    <w:rsid w:val="00E028A1"/>
    <w:rsid w:val="00E02BFD"/>
    <w:rsid w:val="00E02DD3"/>
    <w:rsid w:val="00E02F18"/>
    <w:rsid w:val="00E03047"/>
    <w:rsid w:val="00E03205"/>
    <w:rsid w:val="00E03265"/>
    <w:rsid w:val="00E03359"/>
    <w:rsid w:val="00E03472"/>
    <w:rsid w:val="00E0379E"/>
    <w:rsid w:val="00E03DEB"/>
    <w:rsid w:val="00E040EF"/>
    <w:rsid w:val="00E04528"/>
    <w:rsid w:val="00E045CD"/>
    <w:rsid w:val="00E04705"/>
    <w:rsid w:val="00E0498E"/>
    <w:rsid w:val="00E04C11"/>
    <w:rsid w:val="00E04C77"/>
    <w:rsid w:val="00E04F6B"/>
    <w:rsid w:val="00E052A7"/>
    <w:rsid w:val="00E05592"/>
    <w:rsid w:val="00E055C7"/>
    <w:rsid w:val="00E0588E"/>
    <w:rsid w:val="00E05BAD"/>
    <w:rsid w:val="00E05C4B"/>
    <w:rsid w:val="00E05EFC"/>
    <w:rsid w:val="00E060C2"/>
    <w:rsid w:val="00E06336"/>
    <w:rsid w:val="00E066AF"/>
    <w:rsid w:val="00E0676F"/>
    <w:rsid w:val="00E06C68"/>
    <w:rsid w:val="00E07376"/>
    <w:rsid w:val="00E07711"/>
    <w:rsid w:val="00E07AB9"/>
    <w:rsid w:val="00E07D12"/>
    <w:rsid w:val="00E07FE5"/>
    <w:rsid w:val="00E101BD"/>
    <w:rsid w:val="00E101C5"/>
    <w:rsid w:val="00E102B0"/>
    <w:rsid w:val="00E103D2"/>
    <w:rsid w:val="00E103E8"/>
    <w:rsid w:val="00E1070B"/>
    <w:rsid w:val="00E10959"/>
    <w:rsid w:val="00E10BC3"/>
    <w:rsid w:val="00E10C4E"/>
    <w:rsid w:val="00E10ED0"/>
    <w:rsid w:val="00E10FC6"/>
    <w:rsid w:val="00E1111F"/>
    <w:rsid w:val="00E11269"/>
    <w:rsid w:val="00E113E0"/>
    <w:rsid w:val="00E114A7"/>
    <w:rsid w:val="00E114C6"/>
    <w:rsid w:val="00E118E2"/>
    <w:rsid w:val="00E11D6D"/>
    <w:rsid w:val="00E11E1D"/>
    <w:rsid w:val="00E11F86"/>
    <w:rsid w:val="00E1204F"/>
    <w:rsid w:val="00E12181"/>
    <w:rsid w:val="00E12653"/>
    <w:rsid w:val="00E1288D"/>
    <w:rsid w:val="00E12A99"/>
    <w:rsid w:val="00E12F4E"/>
    <w:rsid w:val="00E1343D"/>
    <w:rsid w:val="00E1386A"/>
    <w:rsid w:val="00E13A28"/>
    <w:rsid w:val="00E13D85"/>
    <w:rsid w:val="00E13F04"/>
    <w:rsid w:val="00E1405B"/>
    <w:rsid w:val="00E14107"/>
    <w:rsid w:val="00E143D3"/>
    <w:rsid w:val="00E14739"/>
    <w:rsid w:val="00E14854"/>
    <w:rsid w:val="00E14B9A"/>
    <w:rsid w:val="00E14C35"/>
    <w:rsid w:val="00E14D19"/>
    <w:rsid w:val="00E15013"/>
    <w:rsid w:val="00E1517A"/>
    <w:rsid w:val="00E15313"/>
    <w:rsid w:val="00E15970"/>
    <w:rsid w:val="00E15B45"/>
    <w:rsid w:val="00E15BDA"/>
    <w:rsid w:val="00E15C53"/>
    <w:rsid w:val="00E15D47"/>
    <w:rsid w:val="00E15E5C"/>
    <w:rsid w:val="00E16013"/>
    <w:rsid w:val="00E162CA"/>
    <w:rsid w:val="00E16542"/>
    <w:rsid w:val="00E166F0"/>
    <w:rsid w:val="00E16962"/>
    <w:rsid w:val="00E16F87"/>
    <w:rsid w:val="00E170F1"/>
    <w:rsid w:val="00E1739F"/>
    <w:rsid w:val="00E17426"/>
    <w:rsid w:val="00E179B3"/>
    <w:rsid w:val="00E17A40"/>
    <w:rsid w:val="00E17BC5"/>
    <w:rsid w:val="00E17BC8"/>
    <w:rsid w:val="00E17F53"/>
    <w:rsid w:val="00E2034A"/>
    <w:rsid w:val="00E20354"/>
    <w:rsid w:val="00E20369"/>
    <w:rsid w:val="00E20751"/>
    <w:rsid w:val="00E20844"/>
    <w:rsid w:val="00E2084E"/>
    <w:rsid w:val="00E20B78"/>
    <w:rsid w:val="00E20CDC"/>
    <w:rsid w:val="00E20D58"/>
    <w:rsid w:val="00E20DB4"/>
    <w:rsid w:val="00E21076"/>
    <w:rsid w:val="00E211CC"/>
    <w:rsid w:val="00E21778"/>
    <w:rsid w:val="00E218A7"/>
    <w:rsid w:val="00E21913"/>
    <w:rsid w:val="00E21A36"/>
    <w:rsid w:val="00E21AA4"/>
    <w:rsid w:val="00E21C84"/>
    <w:rsid w:val="00E21E16"/>
    <w:rsid w:val="00E21F0A"/>
    <w:rsid w:val="00E21F45"/>
    <w:rsid w:val="00E21FF5"/>
    <w:rsid w:val="00E22B19"/>
    <w:rsid w:val="00E22CE0"/>
    <w:rsid w:val="00E23041"/>
    <w:rsid w:val="00E23098"/>
    <w:rsid w:val="00E23250"/>
    <w:rsid w:val="00E23984"/>
    <w:rsid w:val="00E23EDA"/>
    <w:rsid w:val="00E23FB7"/>
    <w:rsid w:val="00E24250"/>
    <w:rsid w:val="00E244DC"/>
    <w:rsid w:val="00E24504"/>
    <w:rsid w:val="00E248C1"/>
    <w:rsid w:val="00E24C7B"/>
    <w:rsid w:val="00E24D2D"/>
    <w:rsid w:val="00E24D8E"/>
    <w:rsid w:val="00E24E48"/>
    <w:rsid w:val="00E25179"/>
    <w:rsid w:val="00E2525A"/>
    <w:rsid w:val="00E2528D"/>
    <w:rsid w:val="00E25C40"/>
    <w:rsid w:val="00E25DA0"/>
    <w:rsid w:val="00E25DB3"/>
    <w:rsid w:val="00E25E5E"/>
    <w:rsid w:val="00E260F0"/>
    <w:rsid w:val="00E263D6"/>
    <w:rsid w:val="00E26635"/>
    <w:rsid w:val="00E269CF"/>
    <w:rsid w:val="00E269FC"/>
    <w:rsid w:val="00E26D60"/>
    <w:rsid w:val="00E26D67"/>
    <w:rsid w:val="00E26DFB"/>
    <w:rsid w:val="00E27143"/>
    <w:rsid w:val="00E2751E"/>
    <w:rsid w:val="00E276A1"/>
    <w:rsid w:val="00E278D4"/>
    <w:rsid w:val="00E27964"/>
    <w:rsid w:val="00E27972"/>
    <w:rsid w:val="00E27C00"/>
    <w:rsid w:val="00E27F22"/>
    <w:rsid w:val="00E27F64"/>
    <w:rsid w:val="00E27FD3"/>
    <w:rsid w:val="00E30005"/>
    <w:rsid w:val="00E30028"/>
    <w:rsid w:val="00E300A4"/>
    <w:rsid w:val="00E303CF"/>
    <w:rsid w:val="00E305DB"/>
    <w:rsid w:val="00E3065C"/>
    <w:rsid w:val="00E308CB"/>
    <w:rsid w:val="00E308D7"/>
    <w:rsid w:val="00E30999"/>
    <w:rsid w:val="00E309C2"/>
    <w:rsid w:val="00E30AF2"/>
    <w:rsid w:val="00E30BDC"/>
    <w:rsid w:val="00E30D24"/>
    <w:rsid w:val="00E30DB3"/>
    <w:rsid w:val="00E30F1C"/>
    <w:rsid w:val="00E3170C"/>
    <w:rsid w:val="00E31858"/>
    <w:rsid w:val="00E31A24"/>
    <w:rsid w:val="00E31DB4"/>
    <w:rsid w:val="00E32087"/>
    <w:rsid w:val="00E32888"/>
    <w:rsid w:val="00E32B77"/>
    <w:rsid w:val="00E32CB8"/>
    <w:rsid w:val="00E32CF5"/>
    <w:rsid w:val="00E32E2A"/>
    <w:rsid w:val="00E3311B"/>
    <w:rsid w:val="00E332B3"/>
    <w:rsid w:val="00E33512"/>
    <w:rsid w:val="00E33674"/>
    <w:rsid w:val="00E33887"/>
    <w:rsid w:val="00E33B77"/>
    <w:rsid w:val="00E33E84"/>
    <w:rsid w:val="00E34185"/>
    <w:rsid w:val="00E341A3"/>
    <w:rsid w:val="00E34538"/>
    <w:rsid w:val="00E34615"/>
    <w:rsid w:val="00E348B3"/>
    <w:rsid w:val="00E348B8"/>
    <w:rsid w:val="00E34E06"/>
    <w:rsid w:val="00E34E95"/>
    <w:rsid w:val="00E35070"/>
    <w:rsid w:val="00E356E6"/>
    <w:rsid w:val="00E356EB"/>
    <w:rsid w:val="00E35F49"/>
    <w:rsid w:val="00E360BC"/>
    <w:rsid w:val="00E36480"/>
    <w:rsid w:val="00E37225"/>
    <w:rsid w:val="00E3724B"/>
    <w:rsid w:val="00E372A6"/>
    <w:rsid w:val="00E37310"/>
    <w:rsid w:val="00E375D5"/>
    <w:rsid w:val="00E37700"/>
    <w:rsid w:val="00E37C91"/>
    <w:rsid w:val="00E37E59"/>
    <w:rsid w:val="00E4024F"/>
    <w:rsid w:val="00E404C6"/>
    <w:rsid w:val="00E406D0"/>
    <w:rsid w:val="00E409AE"/>
    <w:rsid w:val="00E40A37"/>
    <w:rsid w:val="00E40F63"/>
    <w:rsid w:val="00E412C1"/>
    <w:rsid w:val="00E414E5"/>
    <w:rsid w:val="00E4154D"/>
    <w:rsid w:val="00E41751"/>
    <w:rsid w:val="00E41AF6"/>
    <w:rsid w:val="00E41B2E"/>
    <w:rsid w:val="00E41E69"/>
    <w:rsid w:val="00E42040"/>
    <w:rsid w:val="00E420ED"/>
    <w:rsid w:val="00E4216D"/>
    <w:rsid w:val="00E424A0"/>
    <w:rsid w:val="00E425D9"/>
    <w:rsid w:val="00E42CA6"/>
    <w:rsid w:val="00E42E5E"/>
    <w:rsid w:val="00E4307D"/>
    <w:rsid w:val="00E43808"/>
    <w:rsid w:val="00E43BD1"/>
    <w:rsid w:val="00E43F06"/>
    <w:rsid w:val="00E442B5"/>
    <w:rsid w:val="00E443F8"/>
    <w:rsid w:val="00E44428"/>
    <w:rsid w:val="00E44493"/>
    <w:rsid w:val="00E44552"/>
    <w:rsid w:val="00E44590"/>
    <w:rsid w:val="00E44B39"/>
    <w:rsid w:val="00E44B8B"/>
    <w:rsid w:val="00E450D3"/>
    <w:rsid w:val="00E45190"/>
    <w:rsid w:val="00E45298"/>
    <w:rsid w:val="00E453D7"/>
    <w:rsid w:val="00E45994"/>
    <w:rsid w:val="00E45E9A"/>
    <w:rsid w:val="00E45EF8"/>
    <w:rsid w:val="00E467F1"/>
    <w:rsid w:val="00E46CD3"/>
    <w:rsid w:val="00E46DFD"/>
    <w:rsid w:val="00E4725B"/>
    <w:rsid w:val="00E47568"/>
    <w:rsid w:val="00E47655"/>
    <w:rsid w:val="00E47773"/>
    <w:rsid w:val="00E47866"/>
    <w:rsid w:val="00E47DCC"/>
    <w:rsid w:val="00E47DEF"/>
    <w:rsid w:val="00E503E0"/>
    <w:rsid w:val="00E50A83"/>
    <w:rsid w:val="00E50F09"/>
    <w:rsid w:val="00E5113C"/>
    <w:rsid w:val="00E512FE"/>
    <w:rsid w:val="00E51312"/>
    <w:rsid w:val="00E515E3"/>
    <w:rsid w:val="00E517F7"/>
    <w:rsid w:val="00E51935"/>
    <w:rsid w:val="00E51E8F"/>
    <w:rsid w:val="00E5205E"/>
    <w:rsid w:val="00E52152"/>
    <w:rsid w:val="00E52230"/>
    <w:rsid w:val="00E52313"/>
    <w:rsid w:val="00E5239C"/>
    <w:rsid w:val="00E5276C"/>
    <w:rsid w:val="00E52AB5"/>
    <w:rsid w:val="00E52F26"/>
    <w:rsid w:val="00E53005"/>
    <w:rsid w:val="00E5302D"/>
    <w:rsid w:val="00E53073"/>
    <w:rsid w:val="00E53528"/>
    <w:rsid w:val="00E535F3"/>
    <w:rsid w:val="00E53A47"/>
    <w:rsid w:val="00E540DE"/>
    <w:rsid w:val="00E54444"/>
    <w:rsid w:val="00E54490"/>
    <w:rsid w:val="00E54C46"/>
    <w:rsid w:val="00E54E9A"/>
    <w:rsid w:val="00E552C6"/>
    <w:rsid w:val="00E555D6"/>
    <w:rsid w:val="00E55668"/>
    <w:rsid w:val="00E5571A"/>
    <w:rsid w:val="00E55B3A"/>
    <w:rsid w:val="00E55C65"/>
    <w:rsid w:val="00E560FA"/>
    <w:rsid w:val="00E56461"/>
    <w:rsid w:val="00E567BA"/>
    <w:rsid w:val="00E567C5"/>
    <w:rsid w:val="00E568C2"/>
    <w:rsid w:val="00E56BD1"/>
    <w:rsid w:val="00E56CC3"/>
    <w:rsid w:val="00E56F2F"/>
    <w:rsid w:val="00E5725C"/>
    <w:rsid w:val="00E5752D"/>
    <w:rsid w:val="00E578C8"/>
    <w:rsid w:val="00E57955"/>
    <w:rsid w:val="00E57979"/>
    <w:rsid w:val="00E57D4B"/>
    <w:rsid w:val="00E57EE5"/>
    <w:rsid w:val="00E6066E"/>
    <w:rsid w:val="00E6079F"/>
    <w:rsid w:val="00E60897"/>
    <w:rsid w:val="00E61030"/>
    <w:rsid w:val="00E61167"/>
    <w:rsid w:val="00E61457"/>
    <w:rsid w:val="00E61820"/>
    <w:rsid w:val="00E6195A"/>
    <w:rsid w:val="00E61B41"/>
    <w:rsid w:val="00E61F9F"/>
    <w:rsid w:val="00E62199"/>
    <w:rsid w:val="00E62229"/>
    <w:rsid w:val="00E62C8B"/>
    <w:rsid w:val="00E62DC1"/>
    <w:rsid w:val="00E62DD9"/>
    <w:rsid w:val="00E62E46"/>
    <w:rsid w:val="00E634D9"/>
    <w:rsid w:val="00E636A0"/>
    <w:rsid w:val="00E637D1"/>
    <w:rsid w:val="00E63B5E"/>
    <w:rsid w:val="00E63CF6"/>
    <w:rsid w:val="00E63EC2"/>
    <w:rsid w:val="00E64281"/>
    <w:rsid w:val="00E643C1"/>
    <w:rsid w:val="00E64A6D"/>
    <w:rsid w:val="00E64C63"/>
    <w:rsid w:val="00E64E25"/>
    <w:rsid w:val="00E65100"/>
    <w:rsid w:val="00E65263"/>
    <w:rsid w:val="00E65436"/>
    <w:rsid w:val="00E65747"/>
    <w:rsid w:val="00E6591D"/>
    <w:rsid w:val="00E65990"/>
    <w:rsid w:val="00E65A21"/>
    <w:rsid w:val="00E65B16"/>
    <w:rsid w:val="00E65B41"/>
    <w:rsid w:val="00E65C9B"/>
    <w:rsid w:val="00E65D2A"/>
    <w:rsid w:val="00E65EB9"/>
    <w:rsid w:val="00E660CE"/>
    <w:rsid w:val="00E661F0"/>
    <w:rsid w:val="00E66428"/>
    <w:rsid w:val="00E66432"/>
    <w:rsid w:val="00E66C6D"/>
    <w:rsid w:val="00E66DEB"/>
    <w:rsid w:val="00E6737A"/>
    <w:rsid w:val="00E6746A"/>
    <w:rsid w:val="00E6768D"/>
    <w:rsid w:val="00E67A45"/>
    <w:rsid w:val="00E67EAA"/>
    <w:rsid w:val="00E67F48"/>
    <w:rsid w:val="00E7015B"/>
    <w:rsid w:val="00E701CE"/>
    <w:rsid w:val="00E70591"/>
    <w:rsid w:val="00E705D8"/>
    <w:rsid w:val="00E706AE"/>
    <w:rsid w:val="00E70D3A"/>
    <w:rsid w:val="00E70E73"/>
    <w:rsid w:val="00E70F57"/>
    <w:rsid w:val="00E7147D"/>
    <w:rsid w:val="00E71819"/>
    <w:rsid w:val="00E718A1"/>
    <w:rsid w:val="00E71BE9"/>
    <w:rsid w:val="00E71CD3"/>
    <w:rsid w:val="00E71EFD"/>
    <w:rsid w:val="00E72005"/>
    <w:rsid w:val="00E7215A"/>
    <w:rsid w:val="00E726A4"/>
    <w:rsid w:val="00E728FD"/>
    <w:rsid w:val="00E72F7F"/>
    <w:rsid w:val="00E7391B"/>
    <w:rsid w:val="00E73C63"/>
    <w:rsid w:val="00E73E0D"/>
    <w:rsid w:val="00E740E5"/>
    <w:rsid w:val="00E741A1"/>
    <w:rsid w:val="00E743AC"/>
    <w:rsid w:val="00E749B0"/>
    <w:rsid w:val="00E74DE7"/>
    <w:rsid w:val="00E74EDE"/>
    <w:rsid w:val="00E75077"/>
    <w:rsid w:val="00E750E3"/>
    <w:rsid w:val="00E75512"/>
    <w:rsid w:val="00E7584E"/>
    <w:rsid w:val="00E758DE"/>
    <w:rsid w:val="00E75A0B"/>
    <w:rsid w:val="00E75B78"/>
    <w:rsid w:val="00E75F2E"/>
    <w:rsid w:val="00E763D0"/>
    <w:rsid w:val="00E7667E"/>
    <w:rsid w:val="00E7684E"/>
    <w:rsid w:val="00E76AA6"/>
    <w:rsid w:val="00E76BFC"/>
    <w:rsid w:val="00E76C21"/>
    <w:rsid w:val="00E76C4A"/>
    <w:rsid w:val="00E76D4D"/>
    <w:rsid w:val="00E7737A"/>
    <w:rsid w:val="00E77434"/>
    <w:rsid w:val="00E775C2"/>
    <w:rsid w:val="00E77655"/>
    <w:rsid w:val="00E77C09"/>
    <w:rsid w:val="00E77F2B"/>
    <w:rsid w:val="00E77FC1"/>
    <w:rsid w:val="00E80234"/>
    <w:rsid w:val="00E802B8"/>
    <w:rsid w:val="00E80543"/>
    <w:rsid w:val="00E80921"/>
    <w:rsid w:val="00E80A4D"/>
    <w:rsid w:val="00E80CE5"/>
    <w:rsid w:val="00E80F7E"/>
    <w:rsid w:val="00E80FFC"/>
    <w:rsid w:val="00E81319"/>
    <w:rsid w:val="00E81421"/>
    <w:rsid w:val="00E81635"/>
    <w:rsid w:val="00E8163D"/>
    <w:rsid w:val="00E81A48"/>
    <w:rsid w:val="00E81A68"/>
    <w:rsid w:val="00E81C03"/>
    <w:rsid w:val="00E81E1E"/>
    <w:rsid w:val="00E81E4A"/>
    <w:rsid w:val="00E821DC"/>
    <w:rsid w:val="00E825E7"/>
    <w:rsid w:val="00E826AE"/>
    <w:rsid w:val="00E827A4"/>
    <w:rsid w:val="00E827D1"/>
    <w:rsid w:val="00E82867"/>
    <w:rsid w:val="00E82EBB"/>
    <w:rsid w:val="00E830D5"/>
    <w:rsid w:val="00E83188"/>
    <w:rsid w:val="00E83472"/>
    <w:rsid w:val="00E8372D"/>
    <w:rsid w:val="00E83A0F"/>
    <w:rsid w:val="00E843D7"/>
    <w:rsid w:val="00E84469"/>
    <w:rsid w:val="00E84890"/>
    <w:rsid w:val="00E848AA"/>
    <w:rsid w:val="00E84A32"/>
    <w:rsid w:val="00E84B41"/>
    <w:rsid w:val="00E84B86"/>
    <w:rsid w:val="00E8566B"/>
    <w:rsid w:val="00E85BAC"/>
    <w:rsid w:val="00E85BBC"/>
    <w:rsid w:val="00E86181"/>
    <w:rsid w:val="00E86955"/>
    <w:rsid w:val="00E8697C"/>
    <w:rsid w:val="00E86C51"/>
    <w:rsid w:val="00E8704E"/>
    <w:rsid w:val="00E8723C"/>
    <w:rsid w:val="00E87771"/>
    <w:rsid w:val="00E87C5E"/>
    <w:rsid w:val="00E87CC8"/>
    <w:rsid w:val="00E87E21"/>
    <w:rsid w:val="00E87FB2"/>
    <w:rsid w:val="00E90015"/>
    <w:rsid w:val="00E90186"/>
    <w:rsid w:val="00E9031E"/>
    <w:rsid w:val="00E904E9"/>
    <w:rsid w:val="00E9077C"/>
    <w:rsid w:val="00E907B9"/>
    <w:rsid w:val="00E90977"/>
    <w:rsid w:val="00E9106F"/>
    <w:rsid w:val="00E914E7"/>
    <w:rsid w:val="00E914FF"/>
    <w:rsid w:val="00E91689"/>
    <w:rsid w:val="00E91A01"/>
    <w:rsid w:val="00E91B27"/>
    <w:rsid w:val="00E91B45"/>
    <w:rsid w:val="00E91EA8"/>
    <w:rsid w:val="00E91EB5"/>
    <w:rsid w:val="00E91F4B"/>
    <w:rsid w:val="00E92177"/>
    <w:rsid w:val="00E92508"/>
    <w:rsid w:val="00E92629"/>
    <w:rsid w:val="00E926F3"/>
    <w:rsid w:val="00E92B42"/>
    <w:rsid w:val="00E930BB"/>
    <w:rsid w:val="00E931EF"/>
    <w:rsid w:val="00E932B2"/>
    <w:rsid w:val="00E932B4"/>
    <w:rsid w:val="00E9374C"/>
    <w:rsid w:val="00E9385B"/>
    <w:rsid w:val="00E93878"/>
    <w:rsid w:val="00E93B08"/>
    <w:rsid w:val="00E940EF"/>
    <w:rsid w:val="00E940F6"/>
    <w:rsid w:val="00E942D1"/>
    <w:rsid w:val="00E945EE"/>
    <w:rsid w:val="00E947AC"/>
    <w:rsid w:val="00E94992"/>
    <w:rsid w:val="00E95082"/>
    <w:rsid w:val="00E9512A"/>
    <w:rsid w:val="00E9539A"/>
    <w:rsid w:val="00E95467"/>
    <w:rsid w:val="00E955EE"/>
    <w:rsid w:val="00E957E7"/>
    <w:rsid w:val="00E95859"/>
    <w:rsid w:val="00E95DC5"/>
    <w:rsid w:val="00E9637A"/>
    <w:rsid w:val="00E969EE"/>
    <w:rsid w:val="00E96AB7"/>
    <w:rsid w:val="00E96B41"/>
    <w:rsid w:val="00E96D40"/>
    <w:rsid w:val="00E973CD"/>
    <w:rsid w:val="00E9756A"/>
    <w:rsid w:val="00E9782B"/>
    <w:rsid w:val="00E97A4C"/>
    <w:rsid w:val="00E97B23"/>
    <w:rsid w:val="00E97EE3"/>
    <w:rsid w:val="00EA0024"/>
    <w:rsid w:val="00EA0464"/>
    <w:rsid w:val="00EA06C9"/>
    <w:rsid w:val="00EA07B6"/>
    <w:rsid w:val="00EA0A3A"/>
    <w:rsid w:val="00EA0B8B"/>
    <w:rsid w:val="00EA0C04"/>
    <w:rsid w:val="00EA0E9E"/>
    <w:rsid w:val="00EA1076"/>
    <w:rsid w:val="00EA10E1"/>
    <w:rsid w:val="00EA1129"/>
    <w:rsid w:val="00EA1272"/>
    <w:rsid w:val="00EA129B"/>
    <w:rsid w:val="00EA17FB"/>
    <w:rsid w:val="00EA1AC4"/>
    <w:rsid w:val="00EA1C6D"/>
    <w:rsid w:val="00EA1DAF"/>
    <w:rsid w:val="00EA20DB"/>
    <w:rsid w:val="00EA2264"/>
    <w:rsid w:val="00EA22B5"/>
    <w:rsid w:val="00EA235B"/>
    <w:rsid w:val="00EA23CD"/>
    <w:rsid w:val="00EA23D3"/>
    <w:rsid w:val="00EA2C8B"/>
    <w:rsid w:val="00EA2D17"/>
    <w:rsid w:val="00EA30B1"/>
    <w:rsid w:val="00EA37F1"/>
    <w:rsid w:val="00EA3B55"/>
    <w:rsid w:val="00EA3E33"/>
    <w:rsid w:val="00EA3F33"/>
    <w:rsid w:val="00EA3FE1"/>
    <w:rsid w:val="00EA4066"/>
    <w:rsid w:val="00EA44F7"/>
    <w:rsid w:val="00EA4563"/>
    <w:rsid w:val="00EA4895"/>
    <w:rsid w:val="00EA498F"/>
    <w:rsid w:val="00EA4A7B"/>
    <w:rsid w:val="00EA4E87"/>
    <w:rsid w:val="00EA4F7E"/>
    <w:rsid w:val="00EA5287"/>
    <w:rsid w:val="00EA5359"/>
    <w:rsid w:val="00EA590E"/>
    <w:rsid w:val="00EA592C"/>
    <w:rsid w:val="00EA5ABF"/>
    <w:rsid w:val="00EA5ADA"/>
    <w:rsid w:val="00EA6146"/>
    <w:rsid w:val="00EA6166"/>
    <w:rsid w:val="00EA637F"/>
    <w:rsid w:val="00EA6396"/>
    <w:rsid w:val="00EA657A"/>
    <w:rsid w:val="00EA6664"/>
    <w:rsid w:val="00EA6AA6"/>
    <w:rsid w:val="00EA702D"/>
    <w:rsid w:val="00EA71D7"/>
    <w:rsid w:val="00EA73F0"/>
    <w:rsid w:val="00EA763B"/>
    <w:rsid w:val="00EA7661"/>
    <w:rsid w:val="00EA7B99"/>
    <w:rsid w:val="00EB0486"/>
    <w:rsid w:val="00EB057F"/>
    <w:rsid w:val="00EB0591"/>
    <w:rsid w:val="00EB0650"/>
    <w:rsid w:val="00EB06A4"/>
    <w:rsid w:val="00EB06F5"/>
    <w:rsid w:val="00EB0E33"/>
    <w:rsid w:val="00EB0E4D"/>
    <w:rsid w:val="00EB0E95"/>
    <w:rsid w:val="00EB0F05"/>
    <w:rsid w:val="00EB1593"/>
    <w:rsid w:val="00EB1653"/>
    <w:rsid w:val="00EB174A"/>
    <w:rsid w:val="00EB1953"/>
    <w:rsid w:val="00EB1B40"/>
    <w:rsid w:val="00EB1CF8"/>
    <w:rsid w:val="00EB1FAB"/>
    <w:rsid w:val="00EB1FE2"/>
    <w:rsid w:val="00EB21B6"/>
    <w:rsid w:val="00EB2753"/>
    <w:rsid w:val="00EB27A0"/>
    <w:rsid w:val="00EB28A8"/>
    <w:rsid w:val="00EB2913"/>
    <w:rsid w:val="00EB294B"/>
    <w:rsid w:val="00EB2B0E"/>
    <w:rsid w:val="00EB2B6D"/>
    <w:rsid w:val="00EB3017"/>
    <w:rsid w:val="00EB30C7"/>
    <w:rsid w:val="00EB31F2"/>
    <w:rsid w:val="00EB3482"/>
    <w:rsid w:val="00EB352F"/>
    <w:rsid w:val="00EB432F"/>
    <w:rsid w:val="00EB4421"/>
    <w:rsid w:val="00EB45AD"/>
    <w:rsid w:val="00EB4A5D"/>
    <w:rsid w:val="00EB4BB3"/>
    <w:rsid w:val="00EB4CC0"/>
    <w:rsid w:val="00EB5034"/>
    <w:rsid w:val="00EB50D8"/>
    <w:rsid w:val="00EB52DA"/>
    <w:rsid w:val="00EB5463"/>
    <w:rsid w:val="00EB5C47"/>
    <w:rsid w:val="00EB626A"/>
    <w:rsid w:val="00EB6599"/>
    <w:rsid w:val="00EB6B26"/>
    <w:rsid w:val="00EB6B5B"/>
    <w:rsid w:val="00EB6D9B"/>
    <w:rsid w:val="00EB6DE7"/>
    <w:rsid w:val="00EB6EE7"/>
    <w:rsid w:val="00EB70BB"/>
    <w:rsid w:val="00EB78AE"/>
    <w:rsid w:val="00EC025B"/>
    <w:rsid w:val="00EC029E"/>
    <w:rsid w:val="00EC0325"/>
    <w:rsid w:val="00EC052B"/>
    <w:rsid w:val="00EC0636"/>
    <w:rsid w:val="00EC0748"/>
    <w:rsid w:val="00EC0772"/>
    <w:rsid w:val="00EC08C8"/>
    <w:rsid w:val="00EC0A46"/>
    <w:rsid w:val="00EC0A71"/>
    <w:rsid w:val="00EC0C0D"/>
    <w:rsid w:val="00EC0CA0"/>
    <w:rsid w:val="00EC0D45"/>
    <w:rsid w:val="00EC10F3"/>
    <w:rsid w:val="00EC1269"/>
    <w:rsid w:val="00EC12C5"/>
    <w:rsid w:val="00EC14C5"/>
    <w:rsid w:val="00EC164A"/>
    <w:rsid w:val="00EC1AD1"/>
    <w:rsid w:val="00EC1B20"/>
    <w:rsid w:val="00EC2162"/>
    <w:rsid w:val="00EC2835"/>
    <w:rsid w:val="00EC2AC9"/>
    <w:rsid w:val="00EC2B43"/>
    <w:rsid w:val="00EC2F78"/>
    <w:rsid w:val="00EC30D8"/>
    <w:rsid w:val="00EC3241"/>
    <w:rsid w:val="00EC328A"/>
    <w:rsid w:val="00EC3299"/>
    <w:rsid w:val="00EC32E3"/>
    <w:rsid w:val="00EC357D"/>
    <w:rsid w:val="00EC3A63"/>
    <w:rsid w:val="00EC3B1B"/>
    <w:rsid w:val="00EC3D28"/>
    <w:rsid w:val="00EC40BB"/>
    <w:rsid w:val="00EC444C"/>
    <w:rsid w:val="00EC45DB"/>
    <w:rsid w:val="00EC461F"/>
    <w:rsid w:val="00EC4B37"/>
    <w:rsid w:val="00EC4B97"/>
    <w:rsid w:val="00EC4BD1"/>
    <w:rsid w:val="00EC4BF4"/>
    <w:rsid w:val="00EC4E73"/>
    <w:rsid w:val="00EC4EC0"/>
    <w:rsid w:val="00EC5231"/>
    <w:rsid w:val="00EC53C6"/>
    <w:rsid w:val="00EC5469"/>
    <w:rsid w:val="00EC55CE"/>
    <w:rsid w:val="00EC56AF"/>
    <w:rsid w:val="00EC5C1E"/>
    <w:rsid w:val="00EC5F4F"/>
    <w:rsid w:val="00EC60F8"/>
    <w:rsid w:val="00EC6745"/>
    <w:rsid w:val="00EC67E4"/>
    <w:rsid w:val="00EC6888"/>
    <w:rsid w:val="00EC68A9"/>
    <w:rsid w:val="00EC6D81"/>
    <w:rsid w:val="00EC726D"/>
    <w:rsid w:val="00EC73D0"/>
    <w:rsid w:val="00EC7564"/>
    <w:rsid w:val="00EC78EC"/>
    <w:rsid w:val="00EC7D9F"/>
    <w:rsid w:val="00EC7FB0"/>
    <w:rsid w:val="00ED018A"/>
    <w:rsid w:val="00ED0743"/>
    <w:rsid w:val="00ED08A1"/>
    <w:rsid w:val="00ED0C00"/>
    <w:rsid w:val="00ED0C90"/>
    <w:rsid w:val="00ED1086"/>
    <w:rsid w:val="00ED1251"/>
    <w:rsid w:val="00ED12DE"/>
    <w:rsid w:val="00ED1950"/>
    <w:rsid w:val="00ED1A0B"/>
    <w:rsid w:val="00ED1B77"/>
    <w:rsid w:val="00ED1C66"/>
    <w:rsid w:val="00ED1C8D"/>
    <w:rsid w:val="00ED2155"/>
    <w:rsid w:val="00ED253B"/>
    <w:rsid w:val="00ED2647"/>
    <w:rsid w:val="00ED2746"/>
    <w:rsid w:val="00ED2885"/>
    <w:rsid w:val="00ED28AF"/>
    <w:rsid w:val="00ED2AD7"/>
    <w:rsid w:val="00ED2EE1"/>
    <w:rsid w:val="00ED2F5A"/>
    <w:rsid w:val="00ED319A"/>
    <w:rsid w:val="00ED3465"/>
    <w:rsid w:val="00ED38BE"/>
    <w:rsid w:val="00ED38E6"/>
    <w:rsid w:val="00ED3998"/>
    <w:rsid w:val="00ED3BB9"/>
    <w:rsid w:val="00ED3C41"/>
    <w:rsid w:val="00ED3C49"/>
    <w:rsid w:val="00ED3D5F"/>
    <w:rsid w:val="00ED3F46"/>
    <w:rsid w:val="00ED42B5"/>
    <w:rsid w:val="00ED438D"/>
    <w:rsid w:val="00ED4579"/>
    <w:rsid w:val="00ED4837"/>
    <w:rsid w:val="00ED48B6"/>
    <w:rsid w:val="00ED4AC6"/>
    <w:rsid w:val="00ED4DDD"/>
    <w:rsid w:val="00ED4DFA"/>
    <w:rsid w:val="00ED5268"/>
    <w:rsid w:val="00ED552D"/>
    <w:rsid w:val="00ED55DF"/>
    <w:rsid w:val="00ED576F"/>
    <w:rsid w:val="00ED6052"/>
    <w:rsid w:val="00ED621D"/>
    <w:rsid w:val="00ED62AB"/>
    <w:rsid w:val="00ED6390"/>
    <w:rsid w:val="00ED6683"/>
    <w:rsid w:val="00ED6716"/>
    <w:rsid w:val="00ED69D8"/>
    <w:rsid w:val="00ED69E0"/>
    <w:rsid w:val="00ED6D6D"/>
    <w:rsid w:val="00ED6FA2"/>
    <w:rsid w:val="00ED769B"/>
    <w:rsid w:val="00ED76FF"/>
    <w:rsid w:val="00ED78DE"/>
    <w:rsid w:val="00ED7EB7"/>
    <w:rsid w:val="00EE0385"/>
    <w:rsid w:val="00EE11CC"/>
    <w:rsid w:val="00EE153A"/>
    <w:rsid w:val="00EE170C"/>
    <w:rsid w:val="00EE1965"/>
    <w:rsid w:val="00EE1A55"/>
    <w:rsid w:val="00EE1BB3"/>
    <w:rsid w:val="00EE1CEA"/>
    <w:rsid w:val="00EE1DDE"/>
    <w:rsid w:val="00EE1E02"/>
    <w:rsid w:val="00EE1E08"/>
    <w:rsid w:val="00EE1E4B"/>
    <w:rsid w:val="00EE1F92"/>
    <w:rsid w:val="00EE238F"/>
    <w:rsid w:val="00EE23E6"/>
    <w:rsid w:val="00EE2493"/>
    <w:rsid w:val="00EE2B72"/>
    <w:rsid w:val="00EE2E92"/>
    <w:rsid w:val="00EE2EA3"/>
    <w:rsid w:val="00EE2FBA"/>
    <w:rsid w:val="00EE2FE3"/>
    <w:rsid w:val="00EE30D9"/>
    <w:rsid w:val="00EE316E"/>
    <w:rsid w:val="00EE31BA"/>
    <w:rsid w:val="00EE31C3"/>
    <w:rsid w:val="00EE3200"/>
    <w:rsid w:val="00EE325F"/>
    <w:rsid w:val="00EE3485"/>
    <w:rsid w:val="00EE3AD1"/>
    <w:rsid w:val="00EE3B8F"/>
    <w:rsid w:val="00EE3C10"/>
    <w:rsid w:val="00EE3C98"/>
    <w:rsid w:val="00EE3D2B"/>
    <w:rsid w:val="00EE3D37"/>
    <w:rsid w:val="00EE3D63"/>
    <w:rsid w:val="00EE3EE9"/>
    <w:rsid w:val="00EE4569"/>
    <w:rsid w:val="00EE4577"/>
    <w:rsid w:val="00EE4C43"/>
    <w:rsid w:val="00EE5201"/>
    <w:rsid w:val="00EE5281"/>
    <w:rsid w:val="00EE5339"/>
    <w:rsid w:val="00EE5356"/>
    <w:rsid w:val="00EE545B"/>
    <w:rsid w:val="00EE64C7"/>
    <w:rsid w:val="00EE6550"/>
    <w:rsid w:val="00EE6957"/>
    <w:rsid w:val="00EE6C55"/>
    <w:rsid w:val="00EE741B"/>
    <w:rsid w:val="00EE7454"/>
    <w:rsid w:val="00EE751E"/>
    <w:rsid w:val="00EE7AB0"/>
    <w:rsid w:val="00EE7BEB"/>
    <w:rsid w:val="00EE7BFE"/>
    <w:rsid w:val="00EF0005"/>
    <w:rsid w:val="00EF0317"/>
    <w:rsid w:val="00EF0532"/>
    <w:rsid w:val="00EF0755"/>
    <w:rsid w:val="00EF0AC8"/>
    <w:rsid w:val="00EF0F9F"/>
    <w:rsid w:val="00EF121B"/>
    <w:rsid w:val="00EF126C"/>
    <w:rsid w:val="00EF16D3"/>
    <w:rsid w:val="00EF1B07"/>
    <w:rsid w:val="00EF1CFC"/>
    <w:rsid w:val="00EF1D24"/>
    <w:rsid w:val="00EF1D40"/>
    <w:rsid w:val="00EF1D79"/>
    <w:rsid w:val="00EF1EB5"/>
    <w:rsid w:val="00EF205E"/>
    <w:rsid w:val="00EF215E"/>
    <w:rsid w:val="00EF2422"/>
    <w:rsid w:val="00EF2868"/>
    <w:rsid w:val="00EF298B"/>
    <w:rsid w:val="00EF2DBF"/>
    <w:rsid w:val="00EF302A"/>
    <w:rsid w:val="00EF359D"/>
    <w:rsid w:val="00EF35ED"/>
    <w:rsid w:val="00EF384D"/>
    <w:rsid w:val="00EF3C3F"/>
    <w:rsid w:val="00EF3D95"/>
    <w:rsid w:val="00EF3EF6"/>
    <w:rsid w:val="00EF40DD"/>
    <w:rsid w:val="00EF44BF"/>
    <w:rsid w:val="00EF44C0"/>
    <w:rsid w:val="00EF4854"/>
    <w:rsid w:val="00EF4A3A"/>
    <w:rsid w:val="00EF4BF9"/>
    <w:rsid w:val="00EF4C53"/>
    <w:rsid w:val="00EF5440"/>
    <w:rsid w:val="00EF54FE"/>
    <w:rsid w:val="00EF5B8B"/>
    <w:rsid w:val="00EF5F4D"/>
    <w:rsid w:val="00EF63B4"/>
    <w:rsid w:val="00EF6706"/>
    <w:rsid w:val="00EF69E7"/>
    <w:rsid w:val="00EF6AD7"/>
    <w:rsid w:val="00EF6EC7"/>
    <w:rsid w:val="00EF7067"/>
    <w:rsid w:val="00EF70E9"/>
    <w:rsid w:val="00EF729D"/>
    <w:rsid w:val="00EF7469"/>
    <w:rsid w:val="00EF7734"/>
    <w:rsid w:val="00EF783B"/>
    <w:rsid w:val="00EF7A95"/>
    <w:rsid w:val="00EF7BA2"/>
    <w:rsid w:val="00EF7EA7"/>
    <w:rsid w:val="00F002A9"/>
    <w:rsid w:val="00F0064E"/>
    <w:rsid w:val="00F00982"/>
    <w:rsid w:val="00F00A4F"/>
    <w:rsid w:val="00F00C7A"/>
    <w:rsid w:val="00F00FC0"/>
    <w:rsid w:val="00F0106F"/>
    <w:rsid w:val="00F01356"/>
    <w:rsid w:val="00F01435"/>
    <w:rsid w:val="00F0154F"/>
    <w:rsid w:val="00F01605"/>
    <w:rsid w:val="00F016C6"/>
    <w:rsid w:val="00F021BA"/>
    <w:rsid w:val="00F0221F"/>
    <w:rsid w:val="00F02CF3"/>
    <w:rsid w:val="00F035B0"/>
    <w:rsid w:val="00F03729"/>
    <w:rsid w:val="00F037D5"/>
    <w:rsid w:val="00F038C1"/>
    <w:rsid w:val="00F03A3E"/>
    <w:rsid w:val="00F03B93"/>
    <w:rsid w:val="00F03BEC"/>
    <w:rsid w:val="00F03C7C"/>
    <w:rsid w:val="00F03D55"/>
    <w:rsid w:val="00F03F29"/>
    <w:rsid w:val="00F04023"/>
    <w:rsid w:val="00F040AA"/>
    <w:rsid w:val="00F04144"/>
    <w:rsid w:val="00F04220"/>
    <w:rsid w:val="00F04601"/>
    <w:rsid w:val="00F04B62"/>
    <w:rsid w:val="00F04F88"/>
    <w:rsid w:val="00F05548"/>
    <w:rsid w:val="00F057B8"/>
    <w:rsid w:val="00F05ACB"/>
    <w:rsid w:val="00F05C83"/>
    <w:rsid w:val="00F05C8F"/>
    <w:rsid w:val="00F05FC2"/>
    <w:rsid w:val="00F061A2"/>
    <w:rsid w:val="00F064F3"/>
    <w:rsid w:val="00F066AC"/>
    <w:rsid w:val="00F066DB"/>
    <w:rsid w:val="00F066E1"/>
    <w:rsid w:val="00F066F0"/>
    <w:rsid w:val="00F066F2"/>
    <w:rsid w:val="00F06910"/>
    <w:rsid w:val="00F06958"/>
    <w:rsid w:val="00F0695A"/>
    <w:rsid w:val="00F06A6F"/>
    <w:rsid w:val="00F06C6F"/>
    <w:rsid w:val="00F06D2E"/>
    <w:rsid w:val="00F06EE4"/>
    <w:rsid w:val="00F0711E"/>
    <w:rsid w:val="00F072EA"/>
    <w:rsid w:val="00F07389"/>
    <w:rsid w:val="00F078E7"/>
    <w:rsid w:val="00F07912"/>
    <w:rsid w:val="00F079EA"/>
    <w:rsid w:val="00F07F35"/>
    <w:rsid w:val="00F10348"/>
    <w:rsid w:val="00F103A9"/>
    <w:rsid w:val="00F10859"/>
    <w:rsid w:val="00F10E48"/>
    <w:rsid w:val="00F111AE"/>
    <w:rsid w:val="00F11225"/>
    <w:rsid w:val="00F1130A"/>
    <w:rsid w:val="00F115B9"/>
    <w:rsid w:val="00F1173C"/>
    <w:rsid w:val="00F11A4C"/>
    <w:rsid w:val="00F11B5D"/>
    <w:rsid w:val="00F11C8F"/>
    <w:rsid w:val="00F11F2F"/>
    <w:rsid w:val="00F12810"/>
    <w:rsid w:val="00F12B5C"/>
    <w:rsid w:val="00F12C5F"/>
    <w:rsid w:val="00F12CAE"/>
    <w:rsid w:val="00F12D01"/>
    <w:rsid w:val="00F12E49"/>
    <w:rsid w:val="00F12F50"/>
    <w:rsid w:val="00F12FC1"/>
    <w:rsid w:val="00F133D0"/>
    <w:rsid w:val="00F134DE"/>
    <w:rsid w:val="00F1384A"/>
    <w:rsid w:val="00F139DF"/>
    <w:rsid w:val="00F13A88"/>
    <w:rsid w:val="00F13BE4"/>
    <w:rsid w:val="00F13F8B"/>
    <w:rsid w:val="00F140B5"/>
    <w:rsid w:val="00F14459"/>
    <w:rsid w:val="00F1507C"/>
    <w:rsid w:val="00F16097"/>
    <w:rsid w:val="00F162E9"/>
    <w:rsid w:val="00F163D6"/>
    <w:rsid w:val="00F16744"/>
    <w:rsid w:val="00F16832"/>
    <w:rsid w:val="00F16A36"/>
    <w:rsid w:val="00F16AC4"/>
    <w:rsid w:val="00F16DCA"/>
    <w:rsid w:val="00F1767E"/>
    <w:rsid w:val="00F178DD"/>
    <w:rsid w:val="00F17BA6"/>
    <w:rsid w:val="00F17DA1"/>
    <w:rsid w:val="00F17EE3"/>
    <w:rsid w:val="00F200A1"/>
    <w:rsid w:val="00F207AE"/>
    <w:rsid w:val="00F20AEB"/>
    <w:rsid w:val="00F20D45"/>
    <w:rsid w:val="00F20ED1"/>
    <w:rsid w:val="00F2134C"/>
    <w:rsid w:val="00F215C7"/>
    <w:rsid w:val="00F21728"/>
    <w:rsid w:val="00F2180E"/>
    <w:rsid w:val="00F218E5"/>
    <w:rsid w:val="00F21B50"/>
    <w:rsid w:val="00F21C85"/>
    <w:rsid w:val="00F21EC6"/>
    <w:rsid w:val="00F2209E"/>
    <w:rsid w:val="00F222A9"/>
    <w:rsid w:val="00F22336"/>
    <w:rsid w:val="00F22678"/>
    <w:rsid w:val="00F2279A"/>
    <w:rsid w:val="00F22A99"/>
    <w:rsid w:val="00F22AC4"/>
    <w:rsid w:val="00F22D8D"/>
    <w:rsid w:val="00F22FD2"/>
    <w:rsid w:val="00F230F9"/>
    <w:rsid w:val="00F235D7"/>
    <w:rsid w:val="00F23673"/>
    <w:rsid w:val="00F23905"/>
    <w:rsid w:val="00F239A5"/>
    <w:rsid w:val="00F23CD4"/>
    <w:rsid w:val="00F23D25"/>
    <w:rsid w:val="00F241B6"/>
    <w:rsid w:val="00F24490"/>
    <w:rsid w:val="00F24515"/>
    <w:rsid w:val="00F24710"/>
    <w:rsid w:val="00F248EA"/>
    <w:rsid w:val="00F2499D"/>
    <w:rsid w:val="00F249AA"/>
    <w:rsid w:val="00F249F3"/>
    <w:rsid w:val="00F24AFE"/>
    <w:rsid w:val="00F24EB6"/>
    <w:rsid w:val="00F251E0"/>
    <w:rsid w:val="00F255B6"/>
    <w:rsid w:val="00F258B1"/>
    <w:rsid w:val="00F25A1D"/>
    <w:rsid w:val="00F25C3A"/>
    <w:rsid w:val="00F25FF0"/>
    <w:rsid w:val="00F26795"/>
    <w:rsid w:val="00F26B79"/>
    <w:rsid w:val="00F26D50"/>
    <w:rsid w:val="00F2710C"/>
    <w:rsid w:val="00F271D4"/>
    <w:rsid w:val="00F27591"/>
    <w:rsid w:val="00F275DF"/>
    <w:rsid w:val="00F27706"/>
    <w:rsid w:val="00F27A2A"/>
    <w:rsid w:val="00F27A60"/>
    <w:rsid w:val="00F27B8C"/>
    <w:rsid w:val="00F30180"/>
    <w:rsid w:val="00F30406"/>
    <w:rsid w:val="00F30481"/>
    <w:rsid w:val="00F30527"/>
    <w:rsid w:val="00F307FE"/>
    <w:rsid w:val="00F30BA6"/>
    <w:rsid w:val="00F30CF9"/>
    <w:rsid w:val="00F30EDD"/>
    <w:rsid w:val="00F30FCB"/>
    <w:rsid w:val="00F3113B"/>
    <w:rsid w:val="00F31503"/>
    <w:rsid w:val="00F31612"/>
    <w:rsid w:val="00F3179B"/>
    <w:rsid w:val="00F31D01"/>
    <w:rsid w:val="00F31D20"/>
    <w:rsid w:val="00F31FD3"/>
    <w:rsid w:val="00F32213"/>
    <w:rsid w:val="00F32467"/>
    <w:rsid w:val="00F3271A"/>
    <w:rsid w:val="00F3285F"/>
    <w:rsid w:val="00F328F4"/>
    <w:rsid w:val="00F32B83"/>
    <w:rsid w:val="00F32CCD"/>
    <w:rsid w:val="00F32D4A"/>
    <w:rsid w:val="00F32ED4"/>
    <w:rsid w:val="00F3332A"/>
    <w:rsid w:val="00F33469"/>
    <w:rsid w:val="00F334C1"/>
    <w:rsid w:val="00F33549"/>
    <w:rsid w:val="00F33D47"/>
    <w:rsid w:val="00F33E99"/>
    <w:rsid w:val="00F34134"/>
    <w:rsid w:val="00F34425"/>
    <w:rsid w:val="00F3445E"/>
    <w:rsid w:val="00F346E6"/>
    <w:rsid w:val="00F34737"/>
    <w:rsid w:val="00F34888"/>
    <w:rsid w:val="00F34F2C"/>
    <w:rsid w:val="00F350B8"/>
    <w:rsid w:val="00F350F8"/>
    <w:rsid w:val="00F35195"/>
    <w:rsid w:val="00F35355"/>
    <w:rsid w:val="00F3556A"/>
    <w:rsid w:val="00F35969"/>
    <w:rsid w:val="00F35B8D"/>
    <w:rsid w:val="00F35DCB"/>
    <w:rsid w:val="00F363D4"/>
    <w:rsid w:val="00F3649A"/>
    <w:rsid w:val="00F364FB"/>
    <w:rsid w:val="00F36581"/>
    <w:rsid w:val="00F365A3"/>
    <w:rsid w:val="00F36653"/>
    <w:rsid w:val="00F36AA1"/>
    <w:rsid w:val="00F36AB1"/>
    <w:rsid w:val="00F36B6B"/>
    <w:rsid w:val="00F36D47"/>
    <w:rsid w:val="00F36E9F"/>
    <w:rsid w:val="00F372C3"/>
    <w:rsid w:val="00F3743D"/>
    <w:rsid w:val="00F379CB"/>
    <w:rsid w:val="00F37C32"/>
    <w:rsid w:val="00F37DFD"/>
    <w:rsid w:val="00F401AB"/>
    <w:rsid w:val="00F402D0"/>
    <w:rsid w:val="00F403FF"/>
    <w:rsid w:val="00F40649"/>
    <w:rsid w:val="00F40722"/>
    <w:rsid w:val="00F40835"/>
    <w:rsid w:val="00F40C5F"/>
    <w:rsid w:val="00F40CE5"/>
    <w:rsid w:val="00F40F2B"/>
    <w:rsid w:val="00F40FFE"/>
    <w:rsid w:val="00F410C8"/>
    <w:rsid w:val="00F41489"/>
    <w:rsid w:val="00F416A1"/>
    <w:rsid w:val="00F416F8"/>
    <w:rsid w:val="00F41738"/>
    <w:rsid w:val="00F41921"/>
    <w:rsid w:val="00F419ED"/>
    <w:rsid w:val="00F41ACD"/>
    <w:rsid w:val="00F41AF7"/>
    <w:rsid w:val="00F41C3B"/>
    <w:rsid w:val="00F41DC1"/>
    <w:rsid w:val="00F41E0C"/>
    <w:rsid w:val="00F41F1A"/>
    <w:rsid w:val="00F41FD5"/>
    <w:rsid w:val="00F42861"/>
    <w:rsid w:val="00F42C30"/>
    <w:rsid w:val="00F42D66"/>
    <w:rsid w:val="00F42D78"/>
    <w:rsid w:val="00F42E6A"/>
    <w:rsid w:val="00F43121"/>
    <w:rsid w:val="00F431D1"/>
    <w:rsid w:val="00F43521"/>
    <w:rsid w:val="00F4360D"/>
    <w:rsid w:val="00F43AB0"/>
    <w:rsid w:val="00F43D74"/>
    <w:rsid w:val="00F444CD"/>
    <w:rsid w:val="00F4472B"/>
    <w:rsid w:val="00F4494F"/>
    <w:rsid w:val="00F44B2B"/>
    <w:rsid w:val="00F44D9C"/>
    <w:rsid w:val="00F44F09"/>
    <w:rsid w:val="00F44FE9"/>
    <w:rsid w:val="00F45121"/>
    <w:rsid w:val="00F454EB"/>
    <w:rsid w:val="00F45568"/>
    <w:rsid w:val="00F455D5"/>
    <w:rsid w:val="00F45804"/>
    <w:rsid w:val="00F4580D"/>
    <w:rsid w:val="00F458DA"/>
    <w:rsid w:val="00F45B74"/>
    <w:rsid w:val="00F45E56"/>
    <w:rsid w:val="00F45FC8"/>
    <w:rsid w:val="00F46475"/>
    <w:rsid w:val="00F464AC"/>
    <w:rsid w:val="00F464AE"/>
    <w:rsid w:val="00F46C22"/>
    <w:rsid w:val="00F46EB7"/>
    <w:rsid w:val="00F47003"/>
    <w:rsid w:val="00F47089"/>
    <w:rsid w:val="00F4728A"/>
    <w:rsid w:val="00F472A8"/>
    <w:rsid w:val="00F47515"/>
    <w:rsid w:val="00F4789F"/>
    <w:rsid w:val="00F5027E"/>
    <w:rsid w:val="00F506A5"/>
    <w:rsid w:val="00F50C9B"/>
    <w:rsid w:val="00F50E62"/>
    <w:rsid w:val="00F50F35"/>
    <w:rsid w:val="00F50F77"/>
    <w:rsid w:val="00F50FF1"/>
    <w:rsid w:val="00F5167D"/>
    <w:rsid w:val="00F51864"/>
    <w:rsid w:val="00F51CA2"/>
    <w:rsid w:val="00F5203F"/>
    <w:rsid w:val="00F52063"/>
    <w:rsid w:val="00F52121"/>
    <w:rsid w:val="00F5230A"/>
    <w:rsid w:val="00F52790"/>
    <w:rsid w:val="00F52A96"/>
    <w:rsid w:val="00F52D34"/>
    <w:rsid w:val="00F52D3C"/>
    <w:rsid w:val="00F52DE7"/>
    <w:rsid w:val="00F5308A"/>
    <w:rsid w:val="00F532AA"/>
    <w:rsid w:val="00F536EB"/>
    <w:rsid w:val="00F537AE"/>
    <w:rsid w:val="00F5399A"/>
    <w:rsid w:val="00F53B6B"/>
    <w:rsid w:val="00F53B92"/>
    <w:rsid w:val="00F53CF0"/>
    <w:rsid w:val="00F53DD9"/>
    <w:rsid w:val="00F540DE"/>
    <w:rsid w:val="00F543B3"/>
    <w:rsid w:val="00F54881"/>
    <w:rsid w:val="00F548F4"/>
    <w:rsid w:val="00F5553F"/>
    <w:rsid w:val="00F55898"/>
    <w:rsid w:val="00F55A2C"/>
    <w:rsid w:val="00F56145"/>
    <w:rsid w:val="00F565F0"/>
    <w:rsid w:val="00F56E12"/>
    <w:rsid w:val="00F570F3"/>
    <w:rsid w:val="00F572B9"/>
    <w:rsid w:val="00F573AB"/>
    <w:rsid w:val="00F57601"/>
    <w:rsid w:val="00F57689"/>
    <w:rsid w:val="00F57896"/>
    <w:rsid w:val="00F578EB"/>
    <w:rsid w:val="00F57A46"/>
    <w:rsid w:val="00F6003B"/>
    <w:rsid w:val="00F60223"/>
    <w:rsid w:val="00F60403"/>
    <w:rsid w:val="00F60511"/>
    <w:rsid w:val="00F60BAD"/>
    <w:rsid w:val="00F60D80"/>
    <w:rsid w:val="00F60EC5"/>
    <w:rsid w:val="00F60F19"/>
    <w:rsid w:val="00F60F7C"/>
    <w:rsid w:val="00F61154"/>
    <w:rsid w:val="00F6142D"/>
    <w:rsid w:val="00F614C6"/>
    <w:rsid w:val="00F6151A"/>
    <w:rsid w:val="00F61823"/>
    <w:rsid w:val="00F61B1A"/>
    <w:rsid w:val="00F61D06"/>
    <w:rsid w:val="00F61DA7"/>
    <w:rsid w:val="00F62121"/>
    <w:rsid w:val="00F62209"/>
    <w:rsid w:val="00F62542"/>
    <w:rsid w:val="00F6282D"/>
    <w:rsid w:val="00F629A0"/>
    <w:rsid w:val="00F62A64"/>
    <w:rsid w:val="00F62C99"/>
    <w:rsid w:val="00F62D9D"/>
    <w:rsid w:val="00F62E1B"/>
    <w:rsid w:val="00F62E94"/>
    <w:rsid w:val="00F62EF6"/>
    <w:rsid w:val="00F63275"/>
    <w:rsid w:val="00F634C2"/>
    <w:rsid w:val="00F6365E"/>
    <w:rsid w:val="00F636DB"/>
    <w:rsid w:val="00F63A46"/>
    <w:rsid w:val="00F63EB5"/>
    <w:rsid w:val="00F63F0A"/>
    <w:rsid w:val="00F63FC6"/>
    <w:rsid w:val="00F64342"/>
    <w:rsid w:val="00F64543"/>
    <w:rsid w:val="00F64611"/>
    <w:rsid w:val="00F647A6"/>
    <w:rsid w:val="00F649C2"/>
    <w:rsid w:val="00F64B48"/>
    <w:rsid w:val="00F64BB6"/>
    <w:rsid w:val="00F64D5B"/>
    <w:rsid w:val="00F65149"/>
    <w:rsid w:val="00F65240"/>
    <w:rsid w:val="00F653DD"/>
    <w:rsid w:val="00F65621"/>
    <w:rsid w:val="00F65653"/>
    <w:rsid w:val="00F657B6"/>
    <w:rsid w:val="00F658A8"/>
    <w:rsid w:val="00F65B15"/>
    <w:rsid w:val="00F65D37"/>
    <w:rsid w:val="00F660EE"/>
    <w:rsid w:val="00F66718"/>
    <w:rsid w:val="00F66999"/>
    <w:rsid w:val="00F669F7"/>
    <w:rsid w:val="00F66A2F"/>
    <w:rsid w:val="00F67084"/>
    <w:rsid w:val="00F671B8"/>
    <w:rsid w:val="00F671BA"/>
    <w:rsid w:val="00F6766B"/>
    <w:rsid w:val="00F67771"/>
    <w:rsid w:val="00F679FB"/>
    <w:rsid w:val="00F67E80"/>
    <w:rsid w:val="00F700FC"/>
    <w:rsid w:val="00F703A3"/>
    <w:rsid w:val="00F703A4"/>
    <w:rsid w:val="00F70508"/>
    <w:rsid w:val="00F707F3"/>
    <w:rsid w:val="00F70851"/>
    <w:rsid w:val="00F7092E"/>
    <w:rsid w:val="00F709B5"/>
    <w:rsid w:val="00F70A35"/>
    <w:rsid w:val="00F70A9E"/>
    <w:rsid w:val="00F70D67"/>
    <w:rsid w:val="00F70DA6"/>
    <w:rsid w:val="00F70DB1"/>
    <w:rsid w:val="00F71128"/>
    <w:rsid w:val="00F71179"/>
    <w:rsid w:val="00F711D1"/>
    <w:rsid w:val="00F718DD"/>
    <w:rsid w:val="00F71AA1"/>
    <w:rsid w:val="00F71C47"/>
    <w:rsid w:val="00F71EAA"/>
    <w:rsid w:val="00F71F3B"/>
    <w:rsid w:val="00F7210F"/>
    <w:rsid w:val="00F7224C"/>
    <w:rsid w:val="00F722AF"/>
    <w:rsid w:val="00F72443"/>
    <w:rsid w:val="00F72472"/>
    <w:rsid w:val="00F7248C"/>
    <w:rsid w:val="00F72562"/>
    <w:rsid w:val="00F7275A"/>
    <w:rsid w:val="00F72919"/>
    <w:rsid w:val="00F72B0F"/>
    <w:rsid w:val="00F72B7B"/>
    <w:rsid w:val="00F72BAB"/>
    <w:rsid w:val="00F72EF1"/>
    <w:rsid w:val="00F73059"/>
    <w:rsid w:val="00F732EE"/>
    <w:rsid w:val="00F73676"/>
    <w:rsid w:val="00F736AA"/>
    <w:rsid w:val="00F738CD"/>
    <w:rsid w:val="00F73947"/>
    <w:rsid w:val="00F7397B"/>
    <w:rsid w:val="00F73998"/>
    <w:rsid w:val="00F73D7E"/>
    <w:rsid w:val="00F73E2C"/>
    <w:rsid w:val="00F73ED7"/>
    <w:rsid w:val="00F7448F"/>
    <w:rsid w:val="00F745B5"/>
    <w:rsid w:val="00F746E7"/>
    <w:rsid w:val="00F74911"/>
    <w:rsid w:val="00F74ACD"/>
    <w:rsid w:val="00F74B2F"/>
    <w:rsid w:val="00F751D8"/>
    <w:rsid w:val="00F7545F"/>
    <w:rsid w:val="00F75558"/>
    <w:rsid w:val="00F75807"/>
    <w:rsid w:val="00F759C9"/>
    <w:rsid w:val="00F75EF5"/>
    <w:rsid w:val="00F760A8"/>
    <w:rsid w:val="00F76176"/>
    <w:rsid w:val="00F762D3"/>
    <w:rsid w:val="00F7657A"/>
    <w:rsid w:val="00F767CB"/>
    <w:rsid w:val="00F7696E"/>
    <w:rsid w:val="00F7702C"/>
    <w:rsid w:val="00F77079"/>
    <w:rsid w:val="00F771C6"/>
    <w:rsid w:val="00F771E8"/>
    <w:rsid w:val="00F772A2"/>
    <w:rsid w:val="00F772EA"/>
    <w:rsid w:val="00F773D2"/>
    <w:rsid w:val="00F774F1"/>
    <w:rsid w:val="00F775A7"/>
    <w:rsid w:val="00F77700"/>
    <w:rsid w:val="00F77864"/>
    <w:rsid w:val="00F77A68"/>
    <w:rsid w:val="00F77BF2"/>
    <w:rsid w:val="00F80536"/>
    <w:rsid w:val="00F806A3"/>
    <w:rsid w:val="00F806BA"/>
    <w:rsid w:val="00F807D7"/>
    <w:rsid w:val="00F80A15"/>
    <w:rsid w:val="00F80E3C"/>
    <w:rsid w:val="00F8100C"/>
    <w:rsid w:val="00F813DA"/>
    <w:rsid w:val="00F81D5C"/>
    <w:rsid w:val="00F81D6F"/>
    <w:rsid w:val="00F820B7"/>
    <w:rsid w:val="00F8267E"/>
    <w:rsid w:val="00F82731"/>
    <w:rsid w:val="00F828C6"/>
    <w:rsid w:val="00F82A4D"/>
    <w:rsid w:val="00F82A77"/>
    <w:rsid w:val="00F82B0E"/>
    <w:rsid w:val="00F82EC5"/>
    <w:rsid w:val="00F8309B"/>
    <w:rsid w:val="00F830AF"/>
    <w:rsid w:val="00F835FA"/>
    <w:rsid w:val="00F83703"/>
    <w:rsid w:val="00F83955"/>
    <w:rsid w:val="00F83AC6"/>
    <w:rsid w:val="00F83B49"/>
    <w:rsid w:val="00F83BCA"/>
    <w:rsid w:val="00F843CD"/>
    <w:rsid w:val="00F844BE"/>
    <w:rsid w:val="00F84603"/>
    <w:rsid w:val="00F8468A"/>
    <w:rsid w:val="00F848BE"/>
    <w:rsid w:val="00F84AA8"/>
    <w:rsid w:val="00F84B36"/>
    <w:rsid w:val="00F84FA4"/>
    <w:rsid w:val="00F85D7B"/>
    <w:rsid w:val="00F85F3F"/>
    <w:rsid w:val="00F85F85"/>
    <w:rsid w:val="00F860DD"/>
    <w:rsid w:val="00F86550"/>
    <w:rsid w:val="00F86748"/>
    <w:rsid w:val="00F86789"/>
    <w:rsid w:val="00F86A3A"/>
    <w:rsid w:val="00F86B85"/>
    <w:rsid w:val="00F86BD3"/>
    <w:rsid w:val="00F86F02"/>
    <w:rsid w:val="00F86FE7"/>
    <w:rsid w:val="00F87013"/>
    <w:rsid w:val="00F87066"/>
    <w:rsid w:val="00F87119"/>
    <w:rsid w:val="00F875D4"/>
    <w:rsid w:val="00F87C0B"/>
    <w:rsid w:val="00F87D90"/>
    <w:rsid w:val="00F87EBD"/>
    <w:rsid w:val="00F9013D"/>
    <w:rsid w:val="00F90800"/>
    <w:rsid w:val="00F90802"/>
    <w:rsid w:val="00F909CC"/>
    <w:rsid w:val="00F90C17"/>
    <w:rsid w:val="00F90E28"/>
    <w:rsid w:val="00F90F43"/>
    <w:rsid w:val="00F91031"/>
    <w:rsid w:val="00F912C5"/>
    <w:rsid w:val="00F914E9"/>
    <w:rsid w:val="00F91608"/>
    <w:rsid w:val="00F9162C"/>
    <w:rsid w:val="00F91A5C"/>
    <w:rsid w:val="00F91FE9"/>
    <w:rsid w:val="00F920D9"/>
    <w:rsid w:val="00F92428"/>
    <w:rsid w:val="00F924E7"/>
    <w:rsid w:val="00F92502"/>
    <w:rsid w:val="00F92CD7"/>
    <w:rsid w:val="00F93A70"/>
    <w:rsid w:val="00F93E67"/>
    <w:rsid w:val="00F9413D"/>
    <w:rsid w:val="00F9418B"/>
    <w:rsid w:val="00F9475B"/>
    <w:rsid w:val="00F95069"/>
    <w:rsid w:val="00F951AE"/>
    <w:rsid w:val="00F955BB"/>
    <w:rsid w:val="00F955E3"/>
    <w:rsid w:val="00F95888"/>
    <w:rsid w:val="00F9588C"/>
    <w:rsid w:val="00F95AD1"/>
    <w:rsid w:val="00F9603C"/>
    <w:rsid w:val="00F962C8"/>
    <w:rsid w:val="00F9636B"/>
    <w:rsid w:val="00F964D9"/>
    <w:rsid w:val="00F9682C"/>
    <w:rsid w:val="00F96857"/>
    <w:rsid w:val="00F968F4"/>
    <w:rsid w:val="00F96B64"/>
    <w:rsid w:val="00F96E27"/>
    <w:rsid w:val="00F96EC5"/>
    <w:rsid w:val="00F96FC7"/>
    <w:rsid w:val="00F972B6"/>
    <w:rsid w:val="00F9763D"/>
    <w:rsid w:val="00F979C1"/>
    <w:rsid w:val="00FA015C"/>
    <w:rsid w:val="00FA0275"/>
    <w:rsid w:val="00FA037F"/>
    <w:rsid w:val="00FA0CC6"/>
    <w:rsid w:val="00FA0E95"/>
    <w:rsid w:val="00FA1115"/>
    <w:rsid w:val="00FA1143"/>
    <w:rsid w:val="00FA1204"/>
    <w:rsid w:val="00FA15C0"/>
    <w:rsid w:val="00FA17A7"/>
    <w:rsid w:val="00FA1FD4"/>
    <w:rsid w:val="00FA20AA"/>
    <w:rsid w:val="00FA216F"/>
    <w:rsid w:val="00FA229B"/>
    <w:rsid w:val="00FA23AF"/>
    <w:rsid w:val="00FA243E"/>
    <w:rsid w:val="00FA2542"/>
    <w:rsid w:val="00FA282E"/>
    <w:rsid w:val="00FA2919"/>
    <w:rsid w:val="00FA2BE0"/>
    <w:rsid w:val="00FA2CF7"/>
    <w:rsid w:val="00FA2EEA"/>
    <w:rsid w:val="00FA2F5D"/>
    <w:rsid w:val="00FA3019"/>
    <w:rsid w:val="00FA32C3"/>
    <w:rsid w:val="00FA32E2"/>
    <w:rsid w:val="00FA3938"/>
    <w:rsid w:val="00FA3AE0"/>
    <w:rsid w:val="00FA3D5A"/>
    <w:rsid w:val="00FA4043"/>
    <w:rsid w:val="00FA4D38"/>
    <w:rsid w:val="00FA4EA7"/>
    <w:rsid w:val="00FA54CC"/>
    <w:rsid w:val="00FA5584"/>
    <w:rsid w:val="00FA5586"/>
    <w:rsid w:val="00FA5605"/>
    <w:rsid w:val="00FA5685"/>
    <w:rsid w:val="00FA57D6"/>
    <w:rsid w:val="00FA596E"/>
    <w:rsid w:val="00FA5A85"/>
    <w:rsid w:val="00FA5AA5"/>
    <w:rsid w:val="00FA5CA2"/>
    <w:rsid w:val="00FA608A"/>
    <w:rsid w:val="00FA6358"/>
    <w:rsid w:val="00FA63D2"/>
    <w:rsid w:val="00FA65FD"/>
    <w:rsid w:val="00FA6C6F"/>
    <w:rsid w:val="00FA6C9C"/>
    <w:rsid w:val="00FA6E68"/>
    <w:rsid w:val="00FA6EE7"/>
    <w:rsid w:val="00FA6F1C"/>
    <w:rsid w:val="00FA75EF"/>
    <w:rsid w:val="00FA7BDD"/>
    <w:rsid w:val="00FA7C89"/>
    <w:rsid w:val="00FA7DA9"/>
    <w:rsid w:val="00FA7E82"/>
    <w:rsid w:val="00FA7EDE"/>
    <w:rsid w:val="00FB0088"/>
    <w:rsid w:val="00FB02E5"/>
    <w:rsid w:val="00FB042A"/>
    <w:rsid w:val="00FB0B79"/>
    <w:rsid w:val="00FB0BFD"/>
    <w:rsid w:val="00FB0C3B"/>
    <w:rsid w:val="00FB146D"/>
    <w:rsid w:val="00FB1512"/>
    <w:rsid w:val="00FB1589"/>
    <w:rsid w:val="00FB17DB"/>
    <w:rsid w:val="00FB18F9"/>
    <w:rsid w:val="00FB1C97"/>
    <w:rsid w:val="00FB2315"/>
    <w:rsid w:val="00FB2843"/>
    <w:rsid w:val="00FB2AF6"/>
    <w:rsid w:val="00FB3140"/>
    <w:rsid w:val="00FB3216"/>
    <w:rsid w:val="00FB3249"/>
    <w:rsid w:val="00FB3718"/>
    <w:rsid w:val="00FB3986"/>
    <w:rsid w:val="00FB3FD1"/>
    <w:rsid w:val="00FB4125"/>
    <w:rsid w:val="00FB4390"/>
    <w:rsid w:val="00FB4872"/>
    <w:rsid w:val="00FB4D63"/>
    <w:rsid w:val="00FB50EC"/>
    <w:rsid w:val="00FB545A"/>
    <w:rsid w:val="00FB5979"/>
    <w:rsid w:val="00FB5AE1"/>
    <w:rsid w:val="00FB5BAD"/>
    <w:rsid w:val="00FB5C23"/>
    <w:rsid w:val="00FB5DD9"/>
    <w:rsid w:val="00FB5E5E"/>
    <w:rsid w:val="00FB5EE5"/>
    <w:rsid w:val="00FB61D6"/>
    <w:rsid w:val="00FB643A"/>
    <w:rsid w:val="00FB67AD"/>
    <w:rsid w:val="00FB6A73"/>
    <w:rsid w:val="00FB6DBD"/>
    <w:rsid w:val="00FB6E52"/>
    <w:rsid w:val="00FB7188"/>
    <w:rsid w:val="00FB7274"/>
    <w:rsid w:val="00FB72DC"/>
    <w:rsid w:val="00FB7414"/>
    <w:rsid w:val="00FB755F"/>
    <w:rsid w:val="00FB75FD"/>
    <w:rsid w:val="00FB7673"/>
    <w:rsid w:val="00FB7788"/>
    <w:rsid w:val="00FB7B96"/>
    <w:rsid w:val="00FB7EA9"/>
    <w:rsid w:val="00FB7FD1"/>
    <w:rsid w:val="00FC0244"/>
    <w:rsid w:val="00FC0542"/>
    <w:rsid w:val="00FC0762"/>
    <w:rsid w:val="00FC097E"/>
    <w:rsid w:val="00FC0A70"/>
    <w:rsid w:val="00FC0C25"/>
    <w:rsid w:val="00FC0E8B"/>
    <w:rsid w:val="00FC0EAD"/>
    <w:rsid w:val="00FC1061"/>
    <w:rsid w:val="00FC1157"/>
    <w:rsid w:val="00FC15D7"/>
    <w:rsid w:val="00FC2039"/>
    <w:rsid w:val="00FC20FD"/>
    <w:rsid w:val="00FC2894"/>
    <w:rsid w:val="00FC2DBB"/>
    <w:rsid w:val="00FC2DD5"/>
    <w:rsid w:val="00FC32DC"/>
    <w:rsid w:val="00FC34C0"/>
    <w:rsid w:val="00FC35A5"/>
    <w:rsid w:val="00FC37DF"/>
    <w:rsid w:val="00FC3DA8"/>
    <w:rsid w:val="00FC3EA7"/>
    <w:rsid w:val="00FC3EED"/>
    <w:rsid w:val="00FC3F3E"/>
    <w:rsid w:val="00FC4178"/>
    <w:rsid w:val="00FC4549"/>
    <w:rsid w:val="00FC4622"/>
    <w:rsid w:val="00FC46E6"/>
    <w:rsid w:val="00FC4B31"/>
    <w:rsid w:val="00FC4CCD"/>
    <w:rsid w:val="00FC4D2B"/>
    <w:rsid w:val="00FC51DC"/>
    <w:rsid w:val="00FC53B3"/>
    <w:rsid w:val="00FC5402"/>
    <w:rsid w:val="00FC56A4"/>
    <w:rsid w:val="00FC5838"/>
    <w:rsid w:val="00FC61BE"/>
    <w:rsid w:val="00FC6A85"/>
    <w:rsid w:val="00FC6AFB"/>
    <w:rsid w:val="00FC6C27"/>
    <w:rsid w:val="00FC6C95"/>
    <w:rsid w:val="00FC6D08"/>
    <w:rsid w:val="00FC71A5"/>
    <w:rsid w:val="00FC74C5"/>
    <w:rsid w:val="00FC784D"/>
    <w:rsid w:val="00FC7AFF"/>
    <w:rsid w:val="00FC7C4B"/>
    <w:rsid w:val="00FC7DE1"/>
    <w:rsid w:val="00FC7F00"/>
    <w:rsid w:val="00FD0014"/>
    <w:rsid w:val="00FD0075"/>
    <w:rsid w:val="00FD0305"/>
    <w:rsid w:val="00FD0358"/>
    <w:rsid w:val="00FD068C"/>
    <w:rsid w:val="00FD082E"/>
    <w:rsid w:val="00FD0BE1"/>
    <w:rsid w:val="00FD0D0F"/>
    <w:rsid w:val="00FD0DD1"/>
    <w:rsid w:val="00FD0E07"/>
    <w:rsid w:val="00FD0F65"/>
    <w:rsid w:val="00FD1048"/>
    <w:rsid w:val="00FD1C31"/>
    <w:rsid w:val="00FD2081"/>
    <w:rsid w:val="00FD2203"/>
    <w:rsid w:val="00FD24AA"/>
    <w:rsid w:val="00FD2559"/>
    <w:rsid w:val="00FD25F3"/>
    <w:rsid w:val="00FD2670"/>
    <w:rsid w:val="00FD2673"/>
    <w:rsid w:val="00FD2FE7"/>
    <w:rsid w:val="00FD30F1"/>
    <w:rsid w:val="00FD35A4"/>
    <w:rsid w:val="00FD3A04"/>
    <w:rsid w:val="00FD3B97"/>
    <w:rsid w:val="00FD3CF9"/>
    <w:rsid w:val="00FD3D14"/>
    <w:rsid w:val="00FD3D3B"/>
    <w:rsid w:val="00FD44AD"/>
    <w:rsid w:val="00FD4511"/>
    <w:rsid w:val="00FD475B"/>
    <w:rsid w:val="00FD4A11"/>
    <w:rsid w:val="00FD4AD0"/>
    <w:rsid w:val="00FD4BB4"/>
    <w:rsid w:val="00FD4C18"/>
    <w:rsid w:val="00FD4D01"/>
    <w:rsid w:val="00FD4DD9"/>
    <w:rsid w:val="00FD51CE"/>
    <w:rsid w:val="00FD55AF"/>
    <w:rsid w:val="00FD573A"/>
    <w:rsid w:val="00FD588F"/>
    <w:rsid w:val="00FD5928"/>
    <w:rsid w:val="00FD5BDF"/>
    <w:rsid w:val="00FD5C80"/>
    <w:rsid w:val="00FD5D25"/>
    <w:rsid w:val="00FD6148"/>
    <w:rsid w:val="00FD61F2"/>
    <w:rsid w:val="00FD673F"/>
    <w:rsid w:val="00FD6801"/>
    <w:rsid w:val="00FD6B0E"/>
    <w:rsid w:val="00FD6B5E"/>
    <w:rsid w:val="00FD6ED2"/>
    <w:rsid w:val="00FD746B"/>
    <w:rsid w:val="00FD79B1"/>
    <w:rsid w:val="00FD7C62"/>
    <w:rsid w:val="00FD7D56"/>
    <w:rsid w:val="00FD7E5D"/>
    <w:rsid w:val="00FD7E6F"/>
    <w:rsid w:val="00FE0173"/>
    <w:rsid w:val="00FE02FB"/>
    <w:rsid w:val="00FE096A"/>
    <w:rsid w:val="00FE0AF0"/>
    <w:rsid w:val="00FE0C51"/>
    <w:rsid w:val="00FE0F60"/>
    <w:rsid w:val="00FE0FFC"/>
    <w:rsid w:val="00FE1733"/>
    <w:rsid w:val="00FE1A44"/>
    <w:rsid w:val="00FE1C25"/>
    <w:rsid w:val="00FE1CF4"/>
    <w:rsid w:val="00FE1D44"/>
    <w:rsid w:val="00FE1FC0"/>
    <w:rsid w:val="00FE2175"/>
    <w:rsid w:val="00FE247F"/>
    <w:rsid w:val="00FE259E"/>
    <w:rsid w:val="00FE272E"/>
    <w:rsid w:val="00FE291F"/>
    <w:rsid w:val="00FE2BDC"/>
    <w:rsid w:val="00FE32CD"/>
    <w:rsid w:val="00FE35E7"/>
    <w:rsid w:val="00FE3884"/>
    <w:rsid w:val="00FE39D6"/>
    <w:rsid w:val="00FE3BBF"/>
    <w:rsid w:val="00FE3CE0"/>
    <w:rsid w:val="00FE3D24"/>
    <w:rsid w:val="00FE3D27"/>
    <w:rsid w:val="00FE3DAB"/>
    <w:rsid w:val="00FE3EAA"/>
    <w:rsid w:val="00FE40AE"/>
    <w:rsid w:val="00FE46EA"/>
    <w:rsid w:val="00FE47C3"/>
    <w:rsid w:val="00FE485E"/>
    <w:rsid w:val="00FE49A8"/>
    <w:rsid w:val="00FE4B5F"/>
    <w:rsid w:val="00FE4B8C"/>
    <w:rsid w:val="00FE4CD8"/>
    <w:rsid w:val="00FE5086"/>
    <w:rsid w:val="00FE5121"/>
    <w:rsid w:val="00FE51EB"/>
    <w:rsid w:val="00FE5362"/>
    <w:rsid w:val="00FE5B5D"/>
    <w:rsid w:val="00FE5BAD"/>
    <w:rsid w:val="00FE5F86"/>
    <w:rsid w:val="00FE5FFF"/>
    <w:rsid w:val="00FE65B5"/>
    <w:rsid w:val="00FE66EB"/>
    <w:rsid w:val="00FE670C"/>
    <w:rsid w:val="00FE67D6"/>
    <w:rsid w:val="00FE6AA4"/>
    <w:rsid w:val="00FE6AC4"/>
    <w:rsid w:val="00FE6FD5"/>
    <w:rsid w:val="00FE7006"/>
    <w:rsid w:val="00FE70C3"/>
    <w:rsid w:val="00FE741F"/>
    <w:rsid w:val="00FE74BE"/>
    <w:rsid w:val="00FE7601"/>
    <w:rsid w:val="00FE78FD"/>
    <w:rsid w:val="00FE79D9"/>
    <w:rsid w:val="00FE7AFD"/>
    <w:rsid w:val="00FF0091"/>
    <w:rsid w:val="00FF012C"/>
    <w:rsid w:val="00FF04DC"/>
    <w:rsid w:val="00FF04DF"/>
    <w:rsid w:val="00FF05FC"/>
    <w:rsid w:val="00FF06A8"/>
    <w:rsid w:val="00FF0B65"/>
    <w:rsid w:val="00FF0BC6"/>
    <w:rsid w:val="00FF0BC9"/>
    <w:rsid w:val="00FF0DCE"/>
    <w:rsid w:val="00FF0DD8"/>
    <w:rsid w:val="00FF0F57"/>
    <w:rsid w:val="00FF13B4"/>
    <w:rsid w:val="00FF16AF"/>
    <w:rsid w:val="00FF16BB"/>
    <w:rsid w:val="00FF1A86"/>
    <w:rsid w:val="00FF1AB7"/>
    <w:rsid w:val="00FF1C5E"/>
    <w:rsid w:val="00FF1D32"/>
    <w:rsid w:val="00FF1E1B"/>
    <w:rsid w:val="00FF1F86"/>
    <w:rsid w:val="00FF20A2"/>
    <w:rsid w:val="00FF25EF"/>
    <w:rsid w:val="00FF26C3"/>
    <w:rsid w:val="00FF2B8C"/>
    <w:rsid w:val="00FF2DAB"/>
    <w:rsid w:val="00FF2FFB"/>
    <w:rsid w:val="00FF35F7"/>
    <w:rsid w:val="00FF38D8"/>
    <w:rsid w:val="00FF3A7E"/>
    <w:rsid w:val="00FF40A9"/>
    <w:rsid w:val="00FF4423"/>
    <w:rsid w:val="00FF46CE"/>
    <w:rsid w:val="00FF47A1"/>
    <w:rsid w:val="00FF4DC3"/>
    <w:rsid w:val="00FF5006"/>
    <w:rsid w:val="00FF540C"/>
    <w:rsid w:val="00FF5662"/>
    <w:rsid w:val="00FF57E7"/>
    <w:rsid w:val="00FF5C5D"/>
    <w:rsid w:val="00FF5CA9"/>
    <w:rsid w:val="00FF624F"/>
    <w:rsid w:val="00FF66DB"/>
    <w:rsid w:val="00FF6720"/>
    <w:rsid w:val="00FF6BBA"/>
    <w:rsid w:val="00FF6E4B"/>
    <w:rsid w:val="00FF75D3"/>
    <w:rsid w:val="00FF7699"/>
    <w:rsid w:val="00FF7801"/>
    <w:rsid w:val="00FF78A2"/>
    <w:rsid w:val="00FF79B4"/>
    <w:rsid w:val="00FF7AFF"/>
    <w:rsid w:val="00FF7B5F"/>
    <w:rsid w:val="00FF7C68"/>
    <w:rsid w:val="00FF7F9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443D1"/>
  <w15:docId w15:val="{FF41C2F4-8F6F-D642-AEF1-3E0F485A9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iPriority="35" w:unhideWhenUsed="1" w:qFormat="1"/>
    <w:lsdException w:name="footnote reference" w:uiPriority="99" w:qFormat="1"/>
    <w:lsdException w:name="annotation reference"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Normal (Web)" w:uiPriority="99"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3D2"/>
    <w:pPr>
      <w:keepNext/>
      <w:widowControl w:val="0"/>
      <w:spacing w:before="120" w:line="281" w:lineRule="auto"/>
      <w:ind w:firstLine="720"/>
      <w:jc w:val="both"/>
    </w:pPr>
    <w:rPr>
      <w:sz w:val="28"/>
      <w:szCs w:val="24"/>
      <w:lang w:val="en-US" w:eastAsia="en-US"/>
    </w:rPr>
  </w:style>
  <w:style w:type="paragraph" w:styleId="Heading1">
    <w:name w:val="heading 1"/>
    <w:aliases w:val="1.,Heading 1 CFMU,Para 1,h1,Head 1"/>
    <w:basedOn w:val="Normal"/>
    <w:next w:val="Normal"/>
    <w:link w:val="Heading1Char"/>
    <w:uiPriority w:val="9"/>
    <w:qFormat/>
    <w:rsid w:val="0028603A"/>
    <w:pPr>
      <w:spacing w:before="240" w:after="60"/>
      <w:outlineLvl w:val="0"/>
    </w:pPr>
    <w:rPr>
      <w:b/>
      <w:bCs/>
      <w:kern w:val="32"/>
      <w:szCs w:val="32"/>
      <w:lang w:val="x-none" w:eastAsia="x-none"/>
    </w:rPr>
  </w:style>
  <w:style w:type="paragraph" w:styleId="Heading2">
    <w:name w:val="heading 2"/>
    <w:basedOn w:val="Heading3"/>
    <w:next w:val="Normal"/>
    <w:link w:val="Heading2Char"/>
    <w:uiPriority w:val="9"/>
    <w:qFormat/>
    <w:rsid w:val="0028603A"/>
    <w:pPr>
      <w:spacing w:before="120"/>
      <w:outlineLvl w:val="1"/>
    </w:pPr>
  </w:style>
  <w:style w:type="paragraph" w:styleId="Heading3">
    <w:name w:val="heading 3"/>
    <w:basedOn w:val="Normal"/>
    <w:next w:val="Normal"/>
    <w:link w:val="Heading3Char"/>
    <w:uiPriority w:val="9"/>
    <w:qFormat/>
    <w:rsid w:val="00F140B5"/>
    <w:pPr>
      <w:spacing w:before="240" w:after="120"/>
      <w:outlineLvl w:val="2"/>
    </w:pPr>
    <w:rPr>
      <w:b/>
      <w:color w:val="000000"/>
      <w:szCs w:val="26"/>
      <w:lang w:eastAsia="x-none"/>
    </w:rPr>
  </w:style>
  <w:style w:type="paragraph" w:styleId="Heading4">
    <w:name w:val="heading 4"/>
    <w:basedOn w:val="Normal"/>
    <w:next w:val="Normal"/>
    <w:link w:val="Heading4Char"/>
    <w:uiPriority w:val="9"/>
    <w:qFormat/>
    <w:rsid w:val="002A3AB8"/>
    <w:pPr>
      <w:spacing w:after="120"/>
      <w:outlineLvl w:val="3"/>
    </w:pPr>
    <w:rPr>
      <w:b/>
      <w:szCs w:val="20"/>
      <w:lang w:val="x-none" w:eastAsia="x-none"/>
    </w:rPr>
  </w:style>
  <w:style w:type="paragraph" w:styleId="Heading5">
    <w:name w:val="heading 5"/>
    <w:basedOn w:val="Normal"/>
    <w:next w:val="Normal"/>
    <w:link w:val="Heading5Char"/>
    <w:uiPriority w:val="9"/>
    <w:qFormat/>
    <w:rsid w:val="00BF1861"/>
    <w:pPr>
      <w:outlineLvl w:val="4"/>
    </w:pPr>
    <w:rPr>
      <w:bCs/>
      <w:szCs w:val="20"/>
      <w:lang w:val="x-none" w:eastAsia="x-none"/>
    </w:rPr>
  </w:style>
  <w:style w:type="paragraph" w:styleId="Heading6">
    <w:name w:val="heading 6"/>
    <w:basedOn w:val="Normal"/>
    <w:next w:val="Normal"/>
    <w:link w:val="Heading6Char"/>
    <w:uiPriority w:val="9"/>
    <w:qFormat/>
    <w:rsid w:val="00A25FE4"/>
    <w:pPr>
      <w:outlineLvl w:val="5"/>
    </w:pPr>
    <w:rPr>
      <w:rFonts w:eastAsia="Cambria"/>
      <w:color w:val="000000"/>
    </w:rPr>
  </w:style>
  <w:style w:type="paragraph" w:styleId="Heading7">
    <w:name w:val="heading 7"/>
    <w:basedOn w:val="Normal"/>
    <w:next w:val="Normal"/>
    <w:link w:val="Heading7Char"/>
    <w:uiPriority w:val="9"/>
    <w:qFormat/>
    <w:rsid w:val="009274EF"/>
    <w:pPr>
      <w:outlineLvl w:val="6"/>
    </w:pPr>
    <w:rPr>
      <w:b/>
      <w:i/>
    </w:rPr>
  </w:style>
  <w:style w:type="paragraph" w:styleId="Heading8">
    <w:name w:val="heading 8"/>
    <w:basedOn w:val="Normal"/>
    <w:next w:val="Normal"/>
    <w:link w:val="Heading8Char"/>
    <w:uiPriority w:val="9"/>
    <w:qFormat/>
    <w:rsid w:val="00850054"/>
    <w:pPr>
      <w:outlineLvl w:val="7"/>
    </w:pPr>
    <w:rPr>
      <w:b/>
      <w:bCs/>
    </w:rPr>
  </w:style>
  <w:style w:type="paragraph" w:styleId="Heading9">
    <w:name w:val="heading 9"/>
    <w:basedOn w:val="Normal"/>
    <w:next w:val="Normal"/>
    <w:link w:val="Heading9Char"/>
    <w:uiPriority w:val="9"/>
    <w:qFormat/>
    <w:rsid w:val="00997101"/>
    <w:pPr>
      <w:spacing w:line="288" w:lineRule="auto"/>
      <w:jc w:val="center"/>
      <w:outlineLvl w:val="8"/>
    </w:pPr>
    <w:rPr>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AC4B28"/>
    <w:pPr>
      <w:ind w:firstLine="567"/>
    </w:pPr>
    <w:rPr>
      <w:rFonts w:ascii=".VnTime" w:hAnsi=".VnTime"/>
      <w:szCs w:val="20"/>
    </w:rPr>
  </w:style>
  <w:style w:type="table" w:styleId="TableGrid">
    <w:name w:val="Table Grid"/>
    <w:basedOn w:val="TableNormal"/>
    <w:uiPriority w:val="59"/>
    <w:rsid w:val="00530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96D10"/>
    <w:pPr>
      <w:tabs>
        <w:tab w:val="center" w:pos="4320"/>
        <w:tab w:val="right" w:pos="8640"/>
      </w:tabs>
    </w:pPr>
    <w:rPr>
      <w:sz w:val="24"/>
    </w:rPr>
  </w:style>
  <w:style w:type="character" w:styleId="PageNumber">
    <w:name w:val="page number"/>
    <w:basedOn w:val="DefaultParagraphFont"/>
    <w:rsid w:val="00C96D10"/>
  </w:style>
  <w:style w:type="paragraph" w:styleId="Header">
    <w:name w:val="header"/>
    <w:basedOn w:val="Normal"/>
    <w:link w:val="HeaderChar"/>
    <w:uiPriority w:val="99"/>
    <w:rsid w:val="00C812C1"/>
    <w:pPr>
      <w:tabs>
        <w:tab w:val="center" w:pos="4320"/>
        <w:tab w:val="right" w:pos="8640"/>
      </w:tabs>
    </w:pPr>
    <w:rPr>
      <w:sz w:val="24"/>
    </w:rPr>
  </w:style>
  <w:style w:type="paragraph" w:styleId="BodyText2">
    <w:name w:val="Body Text 2"/>
    <w:basedOn w:val="Normal"/>
    <w:link w:val="BodyText2Char"/>
    <w:uiPriority w:val="99"/>
    <w:rsid w:val="009C4D0E"/>
    <w:pPr>
      <w:spacing w:after="120" w:line="480" w:lineRule="auto"/>
    </w:pPr>
    <w:rPr>
      <w:rFonts w:ascii=".VnTime" w:hAnsi=".VnTime"/>
      <w:sz w:val="20"/>
      <w:szCs w:val="20"/>
    </w:rPr>
  </w:style>
  <w:style w:type="paragraph" w:customStyle="1" w:styleId="Char">
    <w:name w:val="Char"/>
    <w:basedOn w:val="Normal"/>
    <w:semiHidden/>
    <w:rsid w:val="00AB7CA5"/>
    <w:pPr>
      <w:spacing w:after="160" w:line="240" w:lineRule="exact"/>
    </w:pPr>
    <w:rPr>
      <w:rFonts w:ascii="Arial" w:hAnsi="Arial"/>
    </w:rPr>
  </w:style>
  <w:style w:type="character" w:customStyle="1" w:styleId="normal-h1">
    <w:name w:val="normal-h1"/>
    <w:rsid w:val="00644627"/>
    <w:rPr>
      <w:rFonts w:ascii=".VnTime" w:hAnsi=".VnTime" w:hint="default"/>
      <w:color w:val="000000"/>
      <w:sz w:val="28"/>
      <w:szCs w:val="28"/>
    </w:rPr>
  </w:style>
  <w:style w:type="character" w:customStyle="1" w:styleId="apple-converted-space">
    <w:name w:val="apple-converted-space"/>
    <w:basedOn w:val="DefaultParagraphFont"/>
    <w:rsid w:val="00B9066E"/>
  </w:style>
  <w:style w:type="paragraph" w:customStyle="1" w:styleId="Char0">
    <w:name w:val="Char"/>
    <w:basedOn w:val="Normal"/>
    <w:semiHidden/>
    <w:rsid w:val="00F84603"/>
    <w:pPr>
      <w:spacing w:after="160" w:line="240" w:lineRule="exact"/>
    </w:pPr>
    <w:rPr>
      <w:rFonts w:ascii="Arial" w:hAnsi="Arial"/>
    </w:rPr>
  </w:style>
  <w:style w:type="paragraph" w:styleId="ListParagraph">
    <w:name w:val="List Paragraph"/>
    <w:aliases w:val="List dot,ANNEX,List Paragraph1,List Paragraph2,Bullets,References,List Paragraph (numbered (a)),List Paragraph11,Sub-heading,List Paragraph12,bullet,Bảng hình_Thu,Tiêu đề 1,Ghi chú,Hình,Numbered List Paragraph,List A,Gạch đầu dòng,ko"/>
    <w:basedOn w:val="Normal"/>
    <w:link w:val="ListParagraphChar"/>
    <w:uiPriority w:val="34"/>
    <w:qFormat/>
    <w:rsid w:val="00AC6AA6"/>
    <w:pPr>
      <w:ind w:left="720"/>
      <w:contextualSpacing/>
    </w:pPr>
    <w:rPr>
      <w:rFonts w:eastAsia="Calibri"/>
      <w:szCs w:val="22"/>
    </w:rPr>
  </w:style>
  <w:style w:type="paragraph" w:styleId="BodyText3">
    <w:name w:val="Body Text 3"/>
    <w:basedOn w:val="Normal"/>
    <w:link w:val="BodyText3Char"/>
    <w:uiPriority w:val="99"/>
    <w:rsid w:val="00997101"/>
    <w:pPr>
      <w:spacing w:after="120"/>
    </w:pPr>
    <w:rPr>
      <w:sz w:val="16"/>
      <w:szCs w:val="16"/>
    </w:rPr>
  </w:style>
  <w:style w:type="character" w:customStyle="1" w:styleId="Heading6Char">
    <w:name w:val="Heading 6 Char"/>
    <w:link w:val="Heading6"/>
    <w:uiPriority w:val="9"/>
    <w:rsid w:val="00A25FE4"/>
    <w:rPr>
      <w:rFonts w:eastAsia="Cambria"/>
      <w:color w:val="000000"/>
      <w:sz w:val="28"/>
      <w:szCs w:val="24"/>
      <w:lang w:val="en-US" w:eastAsia="en-US"/>
    </w:rPr>
  </w:style>
  <w:style w:type="character" w:customStyle="1" w:styleId="Heading7Char">
    <w:name w:val="Heading 7 Char"/>
    <w:link w:val="Heading7"/>
    <w:uiPriority w:val="9"/>
    <w:rsid w:val="009274EF"/>
    <w:rPr>
      <w:b/>
      <w:i/>
      <w:sz w:val="28"/>
      <w:szCs w:val="24"/>
    </w:rPr>
  </w:style>
  <w:style w:type="character" w:customStyle="1" w:styleId="Heading9Char">
    <w:name w:val="Heading 9 Char"/>
    <w:link w:val="Heading9"/>
    <w:uiPriority w:val="9"/>
    <w:rsid w:val="00997101"/>
    <w:rPr>
      <w:b/>
      <w:bCs/>
      <w:iCs/>
      <w:sz w:val="28"/>
      <w:szCs w:val="24"/>
      <w:lang w:val="en-US" w:eastAsia="en-US" w:bidi="ar-SA"/>
    </w:rPr>
  </w:style>
  <w:style w:type="character" w:customStyle="1" w:styleId="BodyText3Char">
    <w:name w:val="Body Text 3 Char"/>
    <w:link w:val="BodyText3"/>
    <w:uiPriority w:val="99"/>
    <w:rsid w:val="00997101"/>
    <w:rPr>
      <w:sz w:val="16"/>
      <w:szCs w:val="16"/>
      <w:lang w:val="en-US" w:eastAsia="en-US" w:bidi="ar-SA"/>
    </w:rPr>
  </w:style>
  <w:style w:type="paragraph" w:styleId="BodyTextIndent2">
    <w:name w:val="Body Text Indent 2"/>
    <w:basedOn w:val="Normal"/>
    <w:link w:val="BodyTextIndent2Char"/>
    <w:unhideWhenUsed/>
    <w:rsid w:val="00997101"/>
    <w:pPr>
      <w:spacing w:after="120" w:line="480" w:lineRule="auto"/>
      <w:ind w:left="360"/>
    </w:pPr>
    <w:rPr>
      <w:rFonts w:ascii="Calibri" w:eastAsia="Calibri" w:hAnsi="Calibri"/>
      <w:sz w:val="22"/>
      <w:szCs w:val="22"/>
    </w:rPr>
  </w:style>
  <w:style w:type="character" w:customStyle="1" w:styleId="BodyTextIndent2Char">
    <w:name w:val="Body Text Indent 2 Char"/>
    <w:link w:val="BodyTextIndent2"/>
    <w:rsid w:val="00997101"/>
    <w:rPr>
      <w:rFonts w:ascii="Calibri" w:eastAsia="Calibri" w:hAnsi="Calibri"/>
      <w:sz w:val="22"/>
      <w:szCs w:val="22"/>
      <w:lang w:val="en-US" w:eastAsia="en-US" w:bidi="ar-SA"/>
    </w:rPr>
  </w:style>
  <w:style w:type="paragraph" w:styleId="BodyTextIndent">
    <w:name w:val="Body Text Indent"/>
    <w:basedOn w:val="Normal"/>
    <w:link w:val="BodyTextIndentChar"/>
    <w:unhideWhenUsed/>
    <w:rsid w:val="00997101"/>
    <w:pPr>
      <w:spacing w:after="120" w:line="276" w:lineRule="auto"/>
      <w:ind w:left="360"/>
    </w:pPr>
    <w:rPr>
      <w:rFonts w:ascii="Calibri" w:eastAsia="Calibri" w:hAnsi="Calibri"/>
      <w:sz w:val="22"/>
      <w:szCs w:val="22"/>
    </w:rPr>
  </w:style>
  <w:style w:type="character" w:customStyle="1" w:styleId="BodyTextIndentChar">
    <w:name w:val="Body Text Indent Char"/>
    <w:link w:val="BodyTextIndent"/>
    <w:rsid w:val="00997101"/>
    <w:rPr>
      <w:rFonts w:ascii="Calibri" w:eastAsia="Calibri" w:hAnsi="Calibri"/>
      <w:sz w:val="22"/>
      <w:szCs w:val="22"/>
      <w:lang w:val="en-US" w:eastAsia="en-US" w:bidi="ar-SA"/>
    </w:rPr>
  </w:style>
  <w:style w:type="character" w:customStyle="1" w:styleId="BodyText2Char">
    <w:name w:val="Body Text 2 Char"/>
    <w:link w:val="BodyText2"/>
    <w:uiPriority w:val="99"/>
    <w:rsid w:val="00997101"/>
    <w:rPr>
      <w:rFonts w:ascii=".VnTime" w:hAnsi=".VnTime"/>
      <w:lang w:val="en-US" w:eastAsia="en-US" w:bidi="ar-SA"/>
    </w:rPr>
  </w:style>
  <w:style w:type="paragraph" w:styleId="BodyText">
    <w:name w:val="Body Text"/>
    <w:basedOn w:val="Normal"/>
    <w:link w:val="BodyTextChar"/>
    <w:uiPriority w:val="99"/>
    <w:unhideWhenUsed/>
    <w:rsid w:val="00997101"/>
    <w:pPr>
      <w:spacing w:after="120" w:line="276" w:lineRule="auto"/>
    </w:pPr>
    <w:rPr>
      <w:rFonts w:ascii="Calibri" w:eastAsia="Calibri" w:hAnsi="Calibri"/>
      <w:sz w:val="22"/>
      <w:szCs w:val="22"/>
    </w:rPr>
  </w:style>
  <w:style w:type="character" w:customStyle="1" w:styleId="BodyTextChar">
    <w:name w:val="Body Text Char"/>
    <w:link w:val="BodyText"/>
    <w:uiPriority w:val="99"/>
    <w:rsid w:val="00997101"/>
    <w:rPr>
      <w:rFonts w:ascii="Calibri" w:eastAsia="Calibri" w:hAnsi="Calibri"/>
      <w:sz w:val="22"/>
      <w:szCs w:val="22"/>
      <w:lang w:val="en-US" w:eastAsia="en-US" w:bidi="ar-SA"/>
    </w:rPr>
  </w:style>
  <w:style w:type="character" w:customStyle="1" w:styleId="BodyTextIndent3Char">
    <w:name w:val="Body Text Indent 3 Char"/>
    <w:link w:val="BodyTextIndent3"/>
    <w:semiHidden/>
    <w:rsid w:val="00997101"/>
    <w:rPr>
      <w:rFonts w:ascii=".VnTime" w:hAnsi=".VnTime"/>
      <w:sz w:val="28"/>
      <w:lang w:val="en-US" w:eastAsia="en-US" w:bidi="ar-SA"/>
    </w:rPr>
  </w:style>
  <w:style w:type="paragraph" w:styleId="Title">
    <w:name w:val="Title"/>
    <w:basedOn w:val="Normal"/>
    <w:link w:val="TitleChar"/>
    <w:uiPriority w:val="10"/>
    <w:qFormat/>
    <w:rsid w:val="00997101"/>
    <w:pPr>
      <w:jc w:val="center"/>
    </w:pPr>
    <w:rPr>
      <w:rFonts w:ascii="VNtimes New Roman" w:hAnsi="VNtimes New Roman"/>
    </w:rPr>
  </w:style>
  <w:style w:type="character" w:customStyle="1" w:styleId="TitleChar">
    <w:name w:val="Title Char"/>
    <w:link w:val="Title"/>
    <w:uiPriority w:val="10"/>
    <w:rsid w:val="00997101"/>
    <w:rPr>
      <w:rFonts w:ascii="VNtimes New Roman" w:hAnsi="VNtimes New Roman"/>
      <w:sz w:val="28"/>
      <w:szCs w:val="24"/>
      <w:lang w:val="en-US" w:eastAsia="en-US" w:bidi="ar-SA"/>
    </w:rPr>
  </w:style>
  <w:style w:type="character" w:customStyle="1" w:styleId="HeaderChar">
    <w:name w:val="Header Char"/>
    <w:link w:val="Header"/>
    <w:uiPriority w:val="99"/>
    <w:rsid w:val="00997101"/>
    <w:rPr>
      <w:sz w:val="24"/>
      <w:szCs w:val="24"/>
      <w:lang w:val="en-US" w:eastAsia="en-US" w:bidi="ar-SA"/>
    </w:rPr>
  </w:style>
  <w:style w:type="character" w:customStyle="1" w:styleId="FooterChar">
    <w:name w:val="Footer Char"/>
    <w:link w:val="Footer"/>
    <w:uiPriority w:val="99"/>
    <w:rsid w:val="00997101"/>
    <w:rPr>
      <w:sz w:val="24"/>
      <w:szCs w:val="24"/>
      <w:lang w:val="en-US" w:eastAsia="en-US" w:bidi="ar-SA"/>
    </w:rPr>
  </w:style>
  <w:style w:type="character" w:customStyle="1" w:styleId="ListParagraphChar">
    <w:name w:val="List Paragraph Char"/>
    <w:aliases w:val="List dot Char,ANNEX Char,List Paragraph1 Char,List Paragraph2 Char,Bullets Char,References Char,List Paragraph (numbered (a)) Char,List Paragraph11 Char,Sub-heading Char,List Paragraph12 Char,bullet Char,Bảng hình_Thu Char,Hình Char"/>
    <w:link w:val="ListParagraph"/>
    <w:uiPriority w:val="34"/>
    <w:qFormat/>
    <w:rsid w:val="009F3C15"/>
    <w:rPr>
      <w:rFonts w:eastAsia="Calibri"/>
      <w:sz w:val="28"/>
      <w:szCs w:val="22"/>
      <w:lang w:val="en-US" w:eastAsia="en-US" w:bidi="ar-SA"/>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9F3C15"/>
    <w:pPr>
      <w:spacing w:before="100" w:beforeAutospacing="1" w:after="100" w:afterAutospacing="1"/>
    </w:pPr>
  </w:style>
  <w:style w:type="character" w:styleId="Strong">
    <w:name w:val="Strong"/>
    <w:uiPriority w:val="22"/>
    <w:qFormat/>
    <w:rsid w:val="009F3C15"/>
    <w:rPr>
      <w:b/>
      <w:bCs/>
    </w:rPr>
  </w:style>
  <w:style w:type="character" w:styleId="Hyperlink">
    <w:name w:val="Hyperlink"/>
    <w:uiPriority w:val="99"/>
    <w:rsid w:val="009F3C15"/>
    <w:rPr>
      <w:color w:val="0000FF"/>
      <w:u w:val="singl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basedOn w:val="DefaultParagraphFont"/>
    <w:link w:val="BVIfnrCarCar"/>
    <w:uiPriority w:val="99"/>
    <w:qFormat/>
    <w:rsid w:val="009F3C15"/>
  </w:style>
  <w:style w:type="paragraph" w:customStyle="1" w:styleId="para">
    <w:name w:val="para"/>
    <w:basedOn w:val="Normal"/>
    <w:rsid w:val="009F3C15"/>
    <w:pPr>
      <w:spacing w:before="100" w:beforeAutospacing="1" w:after="100" w:afterAutospacing="1"/>
    </w:pPr>
  </w:style>
  <w:style w:type="character" w:styleId="Emphasis">
    <w:name w:val="Emphasis"/>
    <w:uiPriority w:val="20"/>
    <w:qFormat/>
    <w:rsid w:val="009F3C15"/>
    <w:rPr>
      <w:i/>
      <w:iCs/>
    </w:rPr>
  </w:style>
  <w:style w:type="paragraph" w:customStyle="1" w:styleId="DefaultParagraphFontParaCharCharCharCharChar">
    <w:name w:val="Default Paragraph Font Para Char Char Char Char Char"/>
    <w:autoRedefine/>
    <w:rsid w:val="009F3C15"/>
    <w:pPr>
      <w:tabs>
        <w:tab w:val="left" w:pos="1152"/>
      </w:tabs>
      <w:spacing w:before="120" w:after="120" w:line="312" w:lineRule="auto"/>
    </w:pPr>
    <w:rPr>
      <w:rFonts w:ascii="Arial" w:hAnsi="Arial" w:cs="Arial"/>
      <w:sz w:val="26"/>
      <w:szCs w:val="26"/>
      <w:lang w:val="en-US" w:eastAsia="en-US"/>
    </w:rPr>
  </w:style>
  <w:style w:type="paragraph" w:customStyle="1" w:styleId="CharCharCharChar">
    <w:name w:val="Char Char Char Char"/>
    <w:basedOn w:val="Normal"/>
    <w:semiHidden/>
    <w:rsid w:val="00712F6B"/>
    <w:pPr>
      <w:spacing w:after="160" w:line="240" w:lineRule="exact"/>
    </w:pPr>
    <w:rPr>
      <w:rFonts w:ascii="Arial" w:hAnsi="Arial"/>
      <w:sz w:val="22"/>
      <w:szCs w:val="22"/>
    </w:rPr>
  </w:style>
  <w:style w:type="paragraph" w:styleId="DocumentMap">
    <w:name w:val="Document Map"/>
    <w:basedOn w:val="Normal"/>
    <w:link w:val="DocumentMapChar"/>
    <w:rsid w:val="00CD2079"/>
    <w:rPr>
      <w:rFonts w:ascii="Tahoma" w:hAnsi="Tahoma"/>
      <w:sz w:val="16"/>
      <w:szCs w:val="16"/>
      <w:lang w:val="x-none" w:eastAsia="x-none"/>
    </w:rPr>
  </w:style>
  <w:style w:type="character" w:customStyle="1" w:styleId="DocumentMapChar">
    <w:name w:val="Document Map Char"/>
    <w:link w:val="DocumentMap"/>
    <w:rsid w:val="00CD2079"/>
    <w:rPr>
      <w:rFonts w:ascii="Tahoma" w:hAnsi="Tahoma" w:cs="Tahoma"/>
      <w:sz w:val="16"/>
      <w:szCs w:val="16"/>
    </w:rPr>
  </w:style>
  <w:style w:type="paragraph" w:customStyle="1" w:styleId="1">
    <w:name w:val="1"/>
    <w:basedOn w:val="Normal"/>
    <w:qFormat/>
    <w:rsid w:val="00011003"/>
    <w:pPr>
      <w:spacing w:line="360" w:lineRule="auto"/>
    </w:pPr>
    <w:rPr>
      <w:rFonts w:eastAsia="Calibri"/>
      <w:szCs w:val="28"/>
    </w:rPr>
  </w:style>
  <w:style w:type="paragraph" w:customStyle="1" w:styleId="2">
    <w:name w:val="2"/>
    <w:basedOn w:val="Normal"/>
    <w:qFormat/>
    <w:rsid w:val="00011003"/>
    <w:pPr>
      <w:spacing w:line="360" w:lineRule="auto"/>
      <w:ind w:left="284"/>
    </w:pPr>
    <w:rPr>
      <w:rFonts w:eastAsia="Calibri"/>
      <w:szCs w:val="28"/>
    </w:rPr>
  </w:style>
  <w:style w:type="paragraph" w:customStyle="1" w:styleId="3">
    <w:name w:val="3"/>
    <w:basedOn w:val="Normal"/>
    <w:qFormat/>
    <w:rsid w:val="00011003"/>
    <w:pPr>
      <w:spacing w:line="360" w:lineRule="auto"/>
      <w:ind w:left="567"/>
    </w:pPr>
    <w:rPr>
      <w:rFonts w:eastAsia="Calibri"/>
      <w:szCs w:val="28"/>
    </w:rPr>
  </w:style>
  <w:style w:type="paragraph" w:customStyle="1" w:styleId="4">
    <w:name w:val="4"/>
    <w:basedOn w:val="Normal"/>
    <w:qFormat/>
    <w:rsid w:val="00011003"/>
    <w:pPr>
      <w:spacing w:line="360" w:lineRule="auto"/>
      <w:ind w:left="851" w:right="-341"/>
    </w:pPr>
    <w:rPr>
      <w:rFonts w:eastAsia="Calibri"/>
      <w:i/>
      <w:szCs w:val="28"/>
    </w:rPr>
  </w:style>
  <w:style w:type="character" w:customStyle="1" w:styleId="Heading1Char">
    <w:name w:val="Heading 1 Char"/>
    <w:aliases w:val="1. Char,Heading 1 CFMU Char,Para 1 Char,h1 Char,Head 1 Char"/>
    <w:link w:val="Heading1"/>
    <w:uiPriority w:val="9"/>
    <w:rsid w:val="0028603A"/>
    <w:rPr>
      <w:b/>
      <w:bCs/>
      <w:kern w:val="32"/>
      <w:sz w:val="28"/>
      <w:szCs w:val="32"/>
      <w:lang w:val="x-none" w:eastAsia="x-none"/>
    </w:rPr>
  </w:style>
  <w:style w:type="character" w:customStyle="1" w:styleId="Heading4Char">
    <w:name w:val="Heading 4 Char"/>
    <w:link w:val="Heading4"/>
    <w:uiPriority w:val="9"/>
    <w:rsid w:val="002A3AB8"/>
    <w:rPr>
      <w:b/>
      <w:sz w:val="28"/>
      <w:lang w:val="x-none" w:eastAsia="x-none"/>
    </w:rPr>
  </w:style>
  <w:style w:type="character" w:customStyle="1" w:styleId="Heading3Char">
    <w:name w:val="Heading 3 Char"/>
    <w:link w:val="Heading3"/>
    <w:uiPriority w:val="9"/>
    <w:rsid w:val="00F140B5"/>
    <w:rPr>
      <w:b/>
      <w:color w:val="000000"/>
      <w:sz w:val="28"/>
      <w:szCs w:val="26"/>
      <w:lang w:val="en-US" w:eastAsia="x-none"/>
    </w:rPr>
  </w:style>
  <w:style w:type="paragraph" w:customStyle="1" w:styleId="Default">
    <w:name w:val="Default"/>
    <w:link w:val="DefaultChar"/>
    <w:rsid w:val="00822045"/>
    <w:pPr>
      <w:autoSpaceDE w:val="0"/>
      <w:autoSpaceDN w:val="0"/>
      <w:adjustRightInd w:val="0"/>
    </w:pPr>
    <w:rPr>
      <w:color w:val="000000"/>
      <w:sz w:val="24"/>
      <w:szCs w:val="24"/>
      <w:lang w:val="en-US" w:eastAsia="en-US"/>
    </w:rPr>
  </w:style>
  <w:style w:type="character" w:customStyle="1" w:styleId="Heading2Char">
    <w:name w:val="Heading 2 Char"/>
    <w:link w:val="Heading2"/>
    <w:uiPriority w:val="9"/>
    <w:rsid w:val="0028603A"/>
    <w:rPr>
      <w:b/>
      <w:color w:val="000000"/>
      <w:sz w:val="28"/>
      <w:szCs w:val="26"/>
      <w:lang w:eastAsia="x-none"/>
    </w:rPr>
  </w:style>
  <w:style w:type="paragraph" w:styleId="BalloonText">
    <w:name w:val="Balloon Text"/>
    <w:basedOn w:val="Normal"/>
    <w:link w:val="BalloonTextChar"/>
    <w:uiPriority w:val="99"/>
    <w:rsid w:val="006C3A74"/>
    <w:rPr>
      <w:rFonts w:ascii="Tahoma" w:hAnsi="Tahoma"/>
      <w:sz w:val="16"/>
      <w:szCs w:val="16"/>
      <w:lang w:val="x-none" w:eastAsia="x-none"/>
    </w:rPr>
  </w:style>
  <w:style w:type="character" w:customStyle="1" w:styleId="BalloonTextChar">
    <w:name w:val="Balloon Text Char"/>
    <w:link w:val="BalloonText"/>
    <w:uiPriority w:val="99"/>
    <w:rsid w:val="006C3A74"/>
    <w:rPr>
      <w:rFonts w:ascii="Tahoma" w:hAnsi="Tahoma" w:cs="Tahoma"/>
      <w:sz w:val="16"/>
      <w:szCs w:val="16"/>
    </w:rPr>
  </w:style>
  <w:style w:type="paragraph" w:customStyle="1" w:styleId="level1">
    <w:name w:val="level1"/>
    <w:basedOn w:val="Normal"/>
    <w:rsid w:val="00536E86"/>
    <w:pPr>
      <w:spacing w:before="100" w:beforeAutospacing="1" w:after="100" w:afterAutospacing="1"/>
    </w:pPr>
    <w:rPr>
      <w:lang w:val="vi-VN" w:eastAsia="vi-VN"/>
    </w:rPr>
  </w:style>
  <w:style w:type="character" w:customStyle="1" w:styleId="number">
    <w:name w:val="number"/>
    <w:basedOn w:val="DefaultParagraphFont"/>
    <w:rsid w:val="00536E86"/>
  </w:style>
  <w:style w:type="paragraph" w:customStyle="1" w:styleId="level2">
    <w:name w:val="level2"/>
    <w:basedOn w:val="Normal"/>
    <w:rsid w:val="00536E86"/>
    <w:pPr>
      <w:spacing w:before="100" w:beforeAutospacing="1" w:after="100" w:afterAutospacing="1"/>
    </w:pPr>
    <w:rPr>
      <w:lang w:val="vi-VN" w:eastAsia="vi-VN"/>
    </w:rPr>
  </w:style>
  <w:style w:type="paragraph" w:customStyle="1" w:styleId="normalhelptext">
    <w:name w:val="normalhelptext"/>
    <w:basedOn w:val="Normal"/>
    <w:rsid w:val="00536E86"/>
    <w:pPr>
      <w:spacing w:before="100" w:beforeAutospacing="1" w:after="100" w:afterAutospacing="1"/>
    </w:pPr>
    <w:rPr>
      <w:lang w:val="vi-VN" w:eastAsia="vi-VN"/>
    </w:rPr>
  </w:style>
  <w:style w:type="paragraph" w:styleId="Revision">
    <w:name w:val="Revision"/>
    <w:hidden/>
    <w:uiPriority w:val="99"/>
    <w:semiHidden/>
    <w:rsid w:val="007A3BB6"/>
    <w:rPr>
      <w:sz w:val="24"/>
      <w:szCs w:val="24"/>
      <w:lang w:val="en-US" w:eastAsia="en-US"/>
    </w:rPr>
  </w:style>
  <w:style w:type="character" w:styleId="CommentReference">
    <w:name w:val="annotation reference"/>
    <w:uiPriority w:val="99"/>
    <w:rsid w:val="007A3BB6"/>
    <w:rPr>
      <w:sz w:val="16"/>
      <w:szCs w:val="16"/>
    </w:rPr>
  </w:style>
  <w:style w:type="paragraph" w:styleId="CommentText">
    <w:name w:val="annotation text"/>
    <w:basedOn w:val="Normal"/>
    <w:link w:val="CommentTextChar"/>
    <w:uiPriority w:val="99"/>
    <w:rsid w:val="007A3BB6"/>
    <w:rPr>
      <w:sz w:val="20"/>
      <w:szCs w:val="20"/>
    </w:rPr>
  </w:style>
  <w:style w:type="character" w:customStyle="1" w:styleId="CommentTextChar">
    <w:name w:val="Comment Text Char"/>
    <w:link w:val="CommentText"/>
    <w:uiPriority w:val="99"/>
    <w:rsid w:val="007A3BB6"/>
    <w:rPr>
      <w:lang w:val="en-US" w:eastAsia="en-US"/>
    </w:rPr>
  </w:style>
  <w:style w:type="paragraph" w:styleId="CommentSubject">
    <w:name w:val="annotation subject"/>
    <w:basedOn w:val="CommentText"/>
    <w:next w:val="CommentText"/>
    <w:link w:val="CommentSubjectChar"/>
    <w:uiPriority w:val="99"/>
    <w:rsid w:val="007A3BB6"/>
    <w:rPr>
      <w:b/>
      <w:bCs/>
    </w:rPr>
  </w:style>
  <w:style w:type="character" w:customStyle="1" w:styleId="CommentSubjectChar">
    <w:name w:val="Comment Subject Char"/>
    <w:link w:val="CommentSubject"/>
    <w:uiPriority w:val="99"/>
    <w:rsid w:val="007A3BB6"/>
    <w:rPr>
      <w:b/>
      <w:bCs/>
      <w:lang w:val="en-US" w:eastAsia="en-US"/>
    </w:rPr>
  </w:style>
  <w:style w:type="paragraph" w:styleId="TOC1">
    <w:name w:val="toc 1"/>
    <w:basedOn w:val="Normal"/>
    <w:next w:val="Normal"/>
    <w:uiPriority w:val="39"/>
    <w:qFormat/>
    <w:rsid w:val="00A50E1F"/>
    <w:pPr>
      <w:tabs>
        <w:tab w:val="right" w:leader="dot" w:pos="9072"/>
      </w:tabs>
    </w:pPr>
    <w:rPr>
      <w:rFonts w:cs="Arial"/>
      <w:b/>
      <w:noProof/>
      <w:szCs w:val="28"/>
      <w:lang w:val="de-DE" w:eastAsia="de-DE"/>
    </w:rPr>
  </w:style>
  <w:style w:type="paragraph" w:styleId="TOC2">
    <w:name w:val="toc 2"/>
    <w:basedOn w:val="Normal"/>
    <w:next w:val="Normal"/>
    <w:uiPriority w:val="39"/>
    <w:qFormat/>
    <w:rsid w:val="00A50E1F"/>
    <w:pPr>
      <w:tabs>
        <w:tab w:val="left" w:pos="1276"/>
        <w:tab w:val="right" w:leader="dot" w:pos="9072"/>
      </w:tabs>
    </w:pPr>
    <w:rPr>
      <w:rFonts w:cs="Arial"/>
      <w:b/>
      <w:noProof/>
      <w:lang w:val="de-DE" w:eastAsia="de-DE"/>
    </w:rPr>
  </w:style>
  <w:style w:type="character" w:customStyle="1" w:styleId="longtext">
    <w:name w:val="long_text"/>
    <w:basedOn w:val="DefaultParagraphFont"/>
    <w:rsid w:val="00C34F58"/>
  </w:style>
  <w:style w:type="paragraph" w:customStyle="1" w:styleId="Dokument">
    <w:name w:val="Dokument"/>
    <w:aliases w:val="Document"/>
    <w:basedOn w:val="Normal"/>
    <w:link w:val="DokumentZchn"/>
    <w:rsid w:val="00C34F58"/>
    <w:pPr>
      <w:spacing w:before="240" w:line="288" w:lineRule="atLeast"/>
    </w:pPr>
    <w:rPr>
      <w:rFonts w:ascii="Arial" w:hAnsi="Arial"/>
      <w:sz w:val="22"/>
      <w:szCs w:val="20"/>
      <w:lang w:val="en-GB" w:eastAsia="de-DE"/>
    </w:rPr>
  </w:style>
  <w:style w:type="character" w:customStyle="1" w:styleId="DokumentZchn">
    <w:name w:val="Dokument Zchn"/>
    <w:link w:val="Dokument"/>
    <w:rsid w:val="00C34F58"/>
    <w:rPr>
      <w:rFonts w:ascii="Arial" w:hAnsi="Arial"/>
      <w:sz w:val="22"/>
      <w:lang w:val="en-GB" w:eastAsia="de-DE"/>
    </w:rPr>
  </w:style>
  <w:style w:type="paragraph" w:styleId="IntenseQuote">
    <w:name w:val="Intense Quote"/>
    <w:basedOn w:val="Normal"/>
    <w:next w:val="Normal"/>
    <w:link w:val="IntenseQuoteChar"/>
    <w:uiPriority w:val="30"/>
    <w:qFormat/>
    <w:rsid w:val="00724AF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24AF1"/>
    <w:rPr>
      <w:b/>
      <w:bCs/>
      <w:i/>
      <w:iCs/>
      <w:color w:val="4F81BD"/>
      <w:sz w:val="28"/>
      <w:szCs w:val="24"/>
      <w:lang w:val="en-US" w:eastAsia="en-US"/>
    </w:rPr>
  </w:style>
  <w:style w:type="character" w:customStyle="1" w:styleId="UnresolvedMention1">
    <w:name w:val="Unresolved Mention1"/>
    <w:uiPriority w:val="99"/>
    <w:semiHidden/>
    <w:unhideWhenUsed/>
    <w:rsid w:val="005724F2"/>
    <w:rPr>
      <w:color w:val="605E5C"/>
      <w:shd w:val="clear" w:color="auto" w:fill="E1DFDD"/>
    </w:rPr>
  </w:style>
  <w:style w:type="character" w:styleId="FollowedHyperlink">
    <w:name w:val="FollowedHyperlink"/>
    <w:uiPriority w:val="99"/>
    <w:rsid w:val="00240C24"/>
    <w:rPr>
      <w:color w:val="954F72"/>
      <w:u w:val="single"/>
    </w:rPr>
  </w:style>
  <w:style w:type="paragraph" w:styleId="TOC3">
    <w:name w:val="toc 3"/>
    <w:basedOn w:val="Normal"/>
    <w:next w:val="Normal"/>
    <w:autoRedefine/>
    <w:uiPriority w:val="39"/>
    <w:rsid w:val="00877197"/>
    <w:pPr>
      <w:ind w:left="560"/>
    </w:pPr>
  </w:style>
  <w:style w:type="character" w:customStyle="1" w:styleId="DefaultChar">
    <w:name w:val="Default Char"/>
    <w:link w:val="Default"/>
    <w:rsid w:val="004E353B"/>
    <w:rPr>
      <w:color w:val="000000"/>
      <w:sz w:val="24"/>
      <w:szCs w:val="24"/>
    </w:rPr>
  </w:style>
  <w:style w:type="paragraph" w:customStyle="1" w:styleId="CM9">
    <w:name w:val="CM9"/>
    <w:basedOn w:val="Normal"/>
    <w:next w:val="Normal"/>
    <w:rsid w:val="0068041A"/>
    <w:pPr>
      <w:keepNext w:val="0"/>
      <w:autoSpaceDE w:val="0"/>
      <w:autoSpaceDN w:val="0"/>
      <w:adjustRightInd w:val="0"/>
      <w:spacing w:before="0" w:line="280" w:lineRule="atLeast"/>
      <w:jc w:val="left"/>
    </w:pPr>
    <w:rPr>
      <w:rFonts w:ascii="Arial" w:hAnsi="Arial" w:cs="Arial"/>
      <w:sz w:val="24"/>
    </w:rPr>
  </w:style>
  <w:style w:type="paragraph" w:customStyle="1" w:styleId="Pa0">
    <w:name w:val="Pa0"/>
    <w:basedOn w:val="Default"/>
    <w:next w:val="Default"/>
    <w:uiPriority w:val="99"/>
    <w:rsid w:val="00F2279A"/>
    <w:pPr>
      <w:spacing w:line="241" w:lineRule="atLeast"/>
    </w:pPr>
    <w:rPr>
      <w:rFonts w:ascii="Avenir 65 Medium" w:hAnsi="Avenir 65 Medium"/>
      <w:color w:val="auto"/>
      <w:lang w:val="vi-VN" w:eastAsia="vi-VN"/>
    </w:rPr>
  </w:style>
  <w:style w:type="character" w:customStyle="1" w:styleId="A0">
    <w:name w:val="A0"/>
    <w:uiPriority w:val="99"/>
    <w:rsid w:val="00F2279A"/>
    <w:rPr>
      <w:rFonts w:cs="Avenir 65 Medium"/>
      <w:b/>
      <w:bCs/>
      <w:color w:val="003875"/>
      <w:sz w:val="88"/>
      <w:szCs w:val="88"/>
    </w:rPr>
  </w:style>
  <w:style w:type="paragraph" w:customStyle="1" w:styleId="TableParagraph">
    <w:name w:val="Table Paragraph"/>
    <w:basedOn w:val="Normal"/>
    <w:uiPriority w:val="1"/>
    <w:qFormat/>
    <w:rsid w:val="00F2279A"/>
    <w:pPr>
      <w:keepNext w:val="0"/>
      <w:autoSpaceDE w:val="0"/>
      <w:autoSpaceDN w:val="0"/>
      <w:adjustRightInd w:val="0"/>
      <w:spacing w:before="0"/>
      <w:jc w:val="left"/>
    </w:pPr>
    <w:rPr>
      <w:sz w:val="24"/>
      <w:lang w:val="vi-VN" w:eastAsia="vi-VN"/>
    </w:rPr>
  </w:style>
  <w:style w:type="character" w:customStyle="1" w:styleId="avtext">
    <w:name w:val="avtext"/>
    <w:rsid w:val="00C06C6E"/>
  </w:style>
  <w:style w:type="character" w:customStyle="1" w:styleId="apple-tab-span">
    <w:name w:val="apple-tab-span"/>
    <w:rsid w:val="007C46CB"/>
  </w:style>
  <w:style w:type="character" w:styleId="SubtleEmphasis">
    <w:name w:val="Subtle Emphasis"/>
    <w:uiPriority w:val="19"/>
    <w:qFormat/>
    <w:rsid w:val="00E012DC"/>
    <w:rPr>
      <w:i/>
      <w:iCs/>
      <w:color w:val="404040"/>
    </w:rPr>
  </w:style>
  <w:style w:type="character" w:customStyle="1" w:styleId="Heading5Char">
    <w:name w:val="Heading 5 Char"/>
    <w:link w:val="Heading5"/>
    <w:uiPriority w:val="9"/>
    <w:rsid w:val="00BF1861"/>
    <w:rPr>
      <w:bCs/>
      <w:sz w:val="28"/>
      <w:lang w:val="x-none" w:eastAsia="x-none"/>
    </w:rPr>
  </w:style>
  <w:style w:type="paragraph" w:customStyle="1" w:styleId="rtejustify">
    <w:name w:val="rtejustify"/>
    <w:basedOn w:val="Normal"/>
    <w:rsid w:val="00263CAD"/>
    <w:pPr>
      <w:keepNext w:val="0"/>
      <w:widowControl/>
      <w:spacing w:before="100" w:beforeAutospacing="1" w:after="100" w:afterAutospacing="1"/>
      <w:jc w:val="left"/>
    </w:pPr>
    <w:rPr>
      <w:sz w:val="24"/>
      <w:lang w:val="en-GB" w:eastAsia="en-GB"/>
    </w:rPr>
  </w:style>
  <w:style w:type="paragraph" w:customStyle="1" w:styleId="CharChar2CharChar">
    <w:name w:val="Char Char2 Char Char"/>
    <w:basedOn w:val="Normal"/>
    <w:autoRedefine/>
    <w:rsid w:val="00263CAD"/>
    <w:pPr>
      <w:keepNext w:val="0"/>
      <w:widowControl/>
      <w:spacing w:before="0" w:after="160"/>
      <w:jc w:val="left"/>
    </w:pPr>
    <w:rPr>
      <w:rFonts w:ascii="Arial" w:hAnsi="Arial" w:cs="Arial"/>
      <w:b/>
      <w:bCs/>
      <w:sz w:val="24"/>
    </w:rPr>
  </w:style>
  <w:style w:type="character" w:customStyle="1" w:styleId="NormalWebChar">
    <w:name w:val="Normal (Web) Char"/>
    <w:aliases w:val="Normal (Web) Char1 Char,Char8 Char Char,Char8 Char1, Char8 Char Char, Char8 Char1,Char Char Char Char1,Char Char Char Char Char Char Char Char Char Char Char Char,Char Char Char Char Char Char Char Char Char Char Char1,webb Char"/>
    <w:link w:val="NormalWeb"/>
    <w:uiPriority w:val="99"/>
    <w:locked/>
    <w:rsid w:val="00263CAD"/>
    <w:rPr>
      <w:sz w:val="28"/>
      <w:szCs w:val="24"/>
    </w:rPr>
  </w:style>
  <w:style w:type="paragraph" w:styleId="TOC4">
    <w:name w:val="toc 4"/>
    <w:basedOn w:val="Normal"/>
    <w:next w:val="Normal"/>
    <w:autoRedefine/>
    <w:uiPriority w:val="39"/>
    <w:unhideWhenUsed/>
    <w:rsid w:val="007C6FE9"/>
    <w:pPr>
      <w:keepNext w:val="0"/>
      <w:widowControl/>
      <w:spacing w:before="0" w:after="100" w:line="259" w:lineRule="auto"/>
      <w:ind w:left="660"/>
      <w:jc w:val="left"/>
    </w:pPr>
    <w:rPr>
      <w:rFonts w:ascii="Calibri" w:hAnsi="Calibri"/>
      <w:sz w:val="22"/>
      <w:szCs w:val="22"/>
    </w:rPr>
  </w:style>
  <w:style w:type="paragraph" w:styleId="TOC5">
    <w:name w:val="toc 5"/>
    <w:basedOn w:val="Normal"/>
    <w:next w:val="Normal"/>
    <w:autoRedefine/>
    <w:uiPriority w:val="39"/>
    <w:unhideWhenUsed/>
    <w:rsid w:val="007C6FE9"/>
    <w:pPr>
      <w:keepNext w:val="0"/>
      <w:widowControl/>
      <w:spacing w:before="0" w:after="100" w:line="259" w:lineRule="auto"/>
      <w:ind w:left="880"/>
      <w:jc w:val="left"/>
    </w:pPr>
    <w:rPr>
      <w:rFonts w:ascii="Calibri" w:hAnsi="Calibri"/>
      <w:sz w:val="22"/>
      <w:szCs w:val="22"/>
    </w:rPr>
  </w:style>
  <w:style w:type="paragraph" w:styleId="TOC6">
    <w:name w:val="toc 6"/>
    <w:basedOn w:val="Normal"/>
    <w:next w:val="Normal"/>
    <w:autoRedefine/>
    <w:uiPriority w:val="39"/>
    <w:unhideWhenUsed/>
    <w:rsid w:val="007C6FE9"/>
    <w:pPr>
      <w:keepNext w:val="0"/>
      <w:widowControl/>
      <w:spacing w:before="0" w:after="100" w:line="259" w:lineRule="auto"/>
      <w:ind w:left="1100"/>
      <w:jc w:val="left"/>
    </w:pPr>
    <w:rPr>
      <w:rFonts w:ascii="Calibri" w:hAnsi="Calibri"/>
      <w:sz w:val="22"/>
      <w:szCs w:val="22"/>
    </w:rPr>
  </w:style>
  <w:style w:type="paragraph" w:styleId="TOC7">
    <w:name w:val="toc 7"/>
    <w:basedOn w:val="Normal"/>
    <w:next w:val="Normal"/>
    <w:autoRedefine/>
    <w:uiPriority w:val="39"/>
    <w:unhideWhenUsed/>
    <w:rsid w:val="007C6FE9"/>
    <w:pPr>
      <w:keepNext w:val="0"/>
      <w:widowControl/>
      <w:spacing w:before="0" w:after="100" w:line="259" w:lineRule="auto"/>
      <w:ind w:left="1320"/>
      <w:jc w:val="left"/>
    </w:pPr>
    <w:rPr>
      <w:rFonts w:ascii="Calibri" w:hAnsi="Calibri"/>
      <w:sz w:val="22"/>
      <w:szCs w:val="22"/>
    </w:rPr>
  </w:style>
  <w:style w:type="paragraph" w:styleId="TOC8">
    <w:name w:val="toc 8"/>
    <w:basedOn w:val="Normal"/>
    <w:next w:val="Normal"/>
    <w:autoRedefine/>
    <w:uiPriority w:val="39"/>
    <w:unhideWhenUsed/>
    <w:rsid w:val="007C6FE9"/>
    <w:pPr>
      <w:keepNext w:val="0"/>
      <w:widowControl/>
      <w:spacing w:before="0" w:after="100" w:line="259" w:lineRule="auto"/>
      <w:ind w:left="1540"/>
      <w:jc w:val="left"/>
    </w:pPr>
    <w:rPr>
      <w:rFonts w:ascii="Calibri" w:hAnsi="Calibri"/>
      <w:sz w:val="22"/>
      <w:szCs w:val="22"/>
    </w:rPr>
  </w:style>
  <w:style w:type="paragraph" w:styleId="TOC9">
    <w:name w:val="toc 9"/>
    <w:basedOn w:val="Normal"/>
    <w:next w:val="Normal"/>
    <w:autoRedefine/>
    <w:uiPriority w:val="39"/>
    <w:unhideWhenUsed/>
    <w:rsid w:val="007C6FE9"/>
    <w:pPr>
      <w:keepNext w:val="0"/>
      <w:widowControl/>
      <w:spacing w:before="0" w:after="100" w:line="259" w:lineRule="auto"/>
      <w:ind w:left="1760"/>
      <w:jc w:val="left"/>
    </w:pPr>
    <w:rPr>
      <w:rFonts w:ascii="Calibri" w:hAnsi="Calibri"/>
      <w:sz w:val="22"/>
      <w:szCs w:val="22"/>
    </w:rPr>
  </w:style>
  <w:style w:type="paragraph" w:customStyle="1" w:styleId="msonormal0">
    <w:name w:val="msonormal"/>
    <w:basedOn w:val="Normal"/>
    <w:rsid w:val="00655207"/>
    <w:pPr>
      <w:keepNext w:val="0"/>
      <w:widowControl/>
      <w:spacing w:before="100" w:beforeAutospacing="1" w:after="100" w:afterAutospacing="1"/>
      <w:jc w:val="left"/>
    </w:pPr>
    <w:rPr>
      <w:sz w:val="24"/>
    </w:rPr>
  </w:style>
  <w:style w:type="paragraph" w:customStyle="1" w:styleId="font5">
    <w:name w:val="font5"/>
    <w:basedOn w:val="Normal"/>
    <w:rsid w:val="00655207"/>
    <w:pPr>
      <w:keepNext w:val="0"/>
      <w:widowControl/>
      <w:spacing w:before="100" w:beforeAutospacing="1" w:after="100" w:afterAutospacing="1"/>
      <w:jc w:val="left"/>
    </w:pPr>
    <w:rPr>
      <w:color w:val="000000"/>
      <w:sz w:val="16"/>
      <w:szCs w:val="16"/>
    </w:rPr>
  </w:style>
  <w:style w:type="paragraph" w:customStyle="1" w:styleId="font6">
    <w:name w:val="font6"/>
    <w:basedOn w:val="Normal"/>
    <w:rsid w:val="00655207"/>
    <w:pPr>
      <w:keepNext w:val="0"/>
      <w:widowControl/>
      <w:spacing w:before="100" w:beforeAutospacing="1" w:after="100" w:afterAutospacing="1"/>
      <w:jc w:val="left"/>
    </w:pPr>
    <w:rPr>
      <w:b/>
      <w:bCs/>
      <w:i/>
      <w:iCs/>
      <w:color w:val="000000"/>
      <w:sz w:val="16"/>
      <w:szCs w:val="16"/>
    </w:rPr>
  </w:style>
  <w:style w:type="paragraph" w:customStyle="1" w:styleId="xl64">
    <w:name w:val="xl64"/>
    <w:basedOn w:val="Normal"/>
    <w:rsid w:val="00655207"/>
    <w:pPr>
      <w:keepNext w:val="0"/>
      <w:widowControl/>
      <w:spacing w:before="100" w:beforeAutospacing="1" w:after="100" w:afterAutospacing="1"/>
      <w:jc w:val="left"/>
    </w:pPr>
    <w:rPr>
      <w:b/>
      <w:bCs/>
      <w:sz w:val="20"/>
      <w:szCs w:val="20"/>
    </w:rPr>
  </w:style>
  <w:style w:type="paragraph" w:customStyle="1" w:styleId="xl65">
    <w:name w:val="xl65"/>
    <w:basedOn w:val="Normal"/>
    <w:rsid w:val="00655207"/>
    <w:pPr>
      <w:keepNext w:val="0"/>
      <w:widowControl/>
      <w:spacing w:before="100" w:beforeAutospacing="1" w:after="100" w:afterAutospacing="1"/>
      <w:jc w:val="left"/>
    </w:pPr>
    <w:rPr>
      <w:sz w:val="20"/>
      <w:szCs w:val="20"/>
    </w:rPr>
  </w:style>
  <w:style w:type="paragraph" w:customStyle="1" w:styleId="xl66">
    <w:name w:val="xl66"/>
    <w:basedOn w:val="Normal"/>
    <w:rsid w:val="00655207"/>
    <w:pPr>
      <w:keepNext w:val="0"/>
      <w:widowControl/>
      <w:spacing w:before="100" w:beforeAutospacing="1" w:after="100" w:afterAutospacing="1"/>
      <w:jc w:val="left"/>
    </w:pPr>
    <w:rPr>
      <w:sz w:val="20"/>
      <w:szCs w:val="20"/>
    </w:rPr>
  </w:style>
  <w:style w:type="paragraph" w:customStyle="1" w:styleId="xl67">
    <w:name w:val="xl67"/>
    <w:basedOn w:val="Normal"/>
    <w:rsid w:val="00655207"/>
    <w:pPr>
      <w:keepNext w:val="0"/>
      <w:widowControl/>
      <w:spacing w:before="100" w:beforeAutospacing="1" w:after="100" w:afterAutospacing="1"/>
      <w:jc w:val="left"/>
    </w:pPr>
    <w:rPr>
      <w:b/>
      <w:bCs/>
      <w:sz w:val="20"/>
      <w:szCs w:val="20"/>
    </w:rPr>
  </w:style>
  <w:style w:type="paragraph" w:customStyle="1" w:styleId="xl68">
    <w:name w:val="xl68"/>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69">
    <w:name w:val="xl69"/>
    <w:basedOn w:val="Normal"/>
    <w:rsid w:val="00655207"/>
    <w:pPr>
      <w:keepNext w:val="0"/>
      <w:widowControl/>
      <w:spacing w:before="100" w:beforeAutospacing="1" w:after="100" w:afterAutospacing="1"/>
      <w:jc w:val="left"/>
      <w:textAlignment w:val="top"/>
    </w:pPr>
    <w:rPr>
      <w:sz w:val="20"/>
      <w:szCs w:val="20"/>
    </w:rPr>
  </w:style>
  <w:style w:type="paragraph" w:customStyle="1" w:styleId="xl70">
    <w:name w:val="xl70"/>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71">
    <w:name w:val="xl71"/>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top"/>
    </w:pPr>
    <w:rPr>
      <w:b/>
      <w:bCs/>
      <w:sz w:val="16"/>
      <w:szCs w:val="16"/>
    </w:rPr>
  </w:style>
  <w:style w:type="paragraph" w:customStyle="1" w:styleId="xl72">
    <w:name w:val="xl72"/>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b/>
      <w:bCs/>
      <w:sz w:val="16"/>
      <w:szCs w:val="16"/>
    </w:rPr>
  </w:style>
  <w:style w:type="paragraph" w:customStyle="1" w:styleId="xl73">
    <w:name w:val="xl73"/>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655207"/>
    <w:pPr>
      <w:keepNext w:val="0"/>
      <w:widowControl/>
      <w:spacing w:before="100" w:beforeAutospacing="1" w:after="100" w:afterAutospacing="1"/>
      <w:jc w:val="center"/>
      <w:textAlignment w:val="top"/>
    </w:pPr>
    <w:rPr>
      <w:sz w:val="20"/>
      <w:szCs w:val="20"/>
    </w:rPr>
  </w:style>
  <w:style w:type="paragraph" w:customStyle="1" w:styleId="xl75">
    <w:name w:val="xl75"/>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left"/>
      <w:textAlignment w:val="top"/>
    </w:pPr>
    <w:rPr>
      <w:b/>
      <w:bCs/>
      <w:sz w:val="16"/>
      <w:szCs w:val="16"/>
    </w:rPr>
  </w:style>
  <w:style w:type="paragraph" w:customStyle="1" w:styleId="xl76">
    <w:name w:val="xl76"/>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textAlignment w:val="top"/>
    </w:pPr>
    <w:rPr>
      <w:b/>
      <w:bCs/>
      <w:sz w:val="16"/>
      <w:szCs w:val="16"/>
    </w:rPr>
  </w:style>
  <w:style w:type="paragraph" w:customStyle="1" w:styleId="xl77">
    <w:name w:val="xl77"/>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b/>
      <w:bCs/>
      <w:sz w:val="16"/>
      <w:szCs w:val="16"/>
    </w:rPr>
  </w:style>
  <w:style w:type="paragraph" w:customStyle="1" w:styleId="xl78">
    <w:name w:val="xl78"/>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top"/>
    </w:pPr>
    <w:rPr>
      <w:b/>
      <w:bCs/>
      <w:sz w:val="16"/>
      <w:szCs w:val="16"/>
    </w:rPr>
  </w:style>
  <w:style w:type="paragraph" w:customStyle="1" w:styleId="xl79">
    <w:name w:val="xl79"/>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b/>
      <w:bCs/>
      <w:sz w:val="16"/>
      <w:szCs w:val="16"/>
    </w:rPr>
  </w:style>
  <w:style w:type="paragraph" w:customStyle="1" w:styleId="xl80">
    <w:name w:val="xl80"/>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81">
    <w:name w:val="xl81"/>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83">
    <w:name w:val="xl83"/>
    <w:basedOn w:val="Normal"/>
    <w:rsid w:val="00655207"/>
    <w:pPr>
      <w:keepNext w:val="0"/>
      <w:widowControl/>
      <w:spacing w:before="100" w:beforeAutospacing="1" w:after="100" w:afterAutospacing="1"/>
      <w:jc w:val="left"/>
      <w:textAlignment w:val="top"/>
    </w:pPr>
    <w:rPr>
      <w:sz w:val="20"/>
      <w:szCs w:val="20"/>
    </w:rPr>
  </w:style>
  <w:style w:type="paragraph" w:customStyle="1" w:styleId="xl84">
    <w:name w:val="xl84"/>
    <w:basedOn w:val="Normal"/>
    <w:rsid w:val="00655207"/>
    <w:pPr>
      <w:keepNext w:val="0"/>
      <w:widowControl/>
      <w:spacing w:before="100" w:beforeAutospacing="1" w:after="100" w:afterAutospacing="1"/>
      <w:jc w:val="center"/>
      <w:textAlignment w:val="top"/>
    </w:pPr>
    <w:rPr>
      <w:sz w:val="20"/>
      <w:szCs w:val="20"/>
    </w:rPr>
  </w:style>
  <w:style w:type="paragraph" w:customStyle="1" w:styleId="xl85">
    <w:name w:val="xl85"/>
    <w:basedOn w:val="Normal"/>
    <w:rsid w:val="00655207"/>
    <w:pPr>
      <w:keepNext w:val="0"/>
      <w:widowControl/>
      <w:spacing w:before="100" w:beforeAutospacing="1" w:after="100" w:afterAutospacing="1"/>
      <w:jc w:val="right"/>
      <w:textAlignment w:val="top"/>
    </w:pPr>
    <w:rPr>
      <w:sz w:val="20"/>
      <w:szCs w:val="20"/>
    </w:rPr>
  </w:style>
  <w:style w:type="paragraph" w:customStyle="1" w:styleId="xl86">
    <w:name w:val="xl86"/>
    <w:basedOn w:val="Normal"/>
    <w:rsid w:val="00655207"/>
    <w:pPr>
      <w:keepNext w:val="0"/>
      <w:widowControl/>
      <w:spacing w:before="100" w:beforeAutospacing="1" w:after="100" w:afterAutospacing="1"/>
      <w:jc w:val="left"/>
      <w:textAlignment w:val="top"/>
    </w:pPr>
    <w:rPr>
      <w:sz w:val="20"/>
      <w:szCs w:val="20"/>
    </w:rPr>
  </w:style>
  <w:style w:type="paragraph" w:customStyle="1" w:styleId="xl87">
    <w:name w:val="xl87"/>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8">
    <w:name w:val="xl88"/>
    <w:basedOn w:val="Normal"/>
    <w:rsid w:val="00655207"/>
    <w:pPr>
      <w:keepNext w:val="0"/>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top"/>
    </w:pPr>
    <w:rPr>
      <w:b/>
      <w:bCs/>
      <w:sz w:val="16"/>
      <w:szCs w:val="16"/>
    </w:rPr>
  </w:style>
  <w:style w:type="paragraph" w:customStyle="1" w:styleId="xl89">
    <w:name w:val="xl89"/>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90">
    <w:name w:val="xl90"/>
    <w:basedOn w:val="Normal"/>
    <w:rsid w:val="00655207"/>
    <w:pPr>
      <w:keepNext w:val="0"/>
      <w:widowControl/>
      <w:spacing w:before="100" w:beforeAutospacing="1" w:after="100" w:afterAutospacing="1"/>
      <w:jc w:val="right"/>
      <w:textAlignment w:val="top"/>
    </w:pPr>
    <w:rPr>
      <w:sz w:val="20"/>
      <w:szCs w:val="20"/>
    </w:rPr>
  </w:style>
  <w:style w:type="paragraph" w:customStyle="1" w:styleId="xl91">
    <w:name w:val="xl91"/>
    <w:basedOn w:val="Normal"/>
    <w:rsid w:val="00655207"/>
    <w:pPr>
      <w:keepNext w:val="0"/>
      <w:widowControl/>
      <w:spacing w:before="100" w:beforeAutospacing="1" w:after="100" w:afterAutospacing="1"/>
      <w:jc w:val="center"/>
      <w:textAlignment w:val="top"/>
    </w:pPr>
    <w:rPr>
      <w:b/>
      <w:bCs/>
      <w:sz w:val="16"/>
      <w:szCs w:val="16"/>
    </w:rPr>
  </w:style>
  <w:style w:type="paragraph" w:customStyle="1" w:styleId="xl92">
    <w:name w:val="xl92"/>
    <w:basedOn w:val="Normal"/>
    <w:rsid w:val="00655207"/>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character" w:customStyle="1" w:styleId="fontstyle01">
    <w:name w:val="fontstyle01"/>
    <w:rsid w:val="00B94254"/>
    <w:rPr>
      <w:rFonts w:ascii="CIDFont+F2" w:hAnsi="CIDFont+F2" w:hint="default"/>
      <w:b/>
      <w:bCs/>
      <w:i w:val="0"/>
      <w:iCs w:val="0"/>
      <w:color w:val="000000"/>
      <w:sz w:val="18"/>
      <w:szCs w:val="18"/>
    </w:rPr>
  </w:style>
  <w:style w:type="paragraph" w:styleId="HTMLPreformatted">
    <w:name w:val="HTML Preformatted"/>
    <w:basedOn w:val="Normal"/>
    <w:link w:val="HTMLPreformattedChar"/>
    <w:uiPriority w:val="99"/>
    <w:unhideWhenUsed/>
    <w:rsid w:val="009F6D59"/>
    <w:pPr>
      <w:keepNext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lang w:val="vi-VN" w:eastAsia="vi-VN"/>
    </w:rPr>
  </w:style>
  <w:style w:type="character" w:customStyle="1" w:styleId="HTMLPreformattedChar">
    <w:name w:val="HTML Preformatted Char"/>
    <w:link w:val="HTMLPreformatted"/>
    <w:uiPriority w:val="99"/>
    <w:rsid w:val="009F6D59"/>
    <w:rPr>
      <w:rFonts w:ascii="Courier New" w:hAnsi="Courier New" w:cs="Courier New"/>
    </w:rPr>
  </w:style>
  <w:style w:type="character" w:customStyle="1" w:styleId="y2iqfc">
    <w:name w:val="y2iqfc"/>
    <w:basedOn w:val="DefaultParagraphFont"/>
    <w:rsid w:val="009F6D59"/>
  </w:style>
  <w:style w:type="paragraph" w:customStyle="1" w:styleId="Style3">
    <w:name w:val="Style 3"/>
    <w:basedOn w:val="Normal"/>
    <w:rsid w:val="009F6D59"/>
    <w:pPr>
      <w:keepNext w:val="0"/>
      <w:widowControl/>
      <w:numPr>
        <w:numId w:val="1"/>
      </w:numPr>
      <w:spacing w:before="0" w:after="240"/>
      <w:jc w:val="left"/>
    </w:pPr>
    <w:rPr>
      <w:rFonts w:ascii="Calibri" w:eastAsia="Calibri" w:hAnsi="Calibri" w:cs="Cordia New"/>
      <w:sz w:val="22"/>
      <w:szCs w:val="22"/>
    </w:rPr>
  </w:style>
  <w:style w:type="paragraph" w:customStyle="1" w:styleId="Style1">
    <w:name w:val="Style1"/>
    <w:basedOn w:val="Style3"/>
    <w:link w:val="Style1Char"/>
    <w:qFormat/>
    <w:rsid w:val="009F6D59"/>
    <w:pPr>
      <w:tabs>
        <w:tab w:val="left" w:pos="1134"/>
      </w:tabs>
      <w:ind w:left="0" w:firstLine="0"/>
    </w:pPr>
    <w:rPr>
      <w:rFonts w:ascii="Times New Roman" w:hAnsi="Times New Roman" w:cs="Times New Roman"/>
      <w:lang w:val="en-AU"/>
    </w:rPr>
  </w:style>
  <w:style w:type="character" w:customStyle="1" w:styleId="Style1Char">
    <w:name w:val="Style1 Char"/>
    <w:link w:val="Style1"/>
    <w:rsid w:val="009F6D59"/>
    <w:rPr>
      <w:rFonts w:eastAsia="Calibri"/>
      <w:sz w:val="22"/>
      <w:szCs w:val="22"/>
      <w:lang w:val="en-AU" w:eastAsia="en-US"/>
    </w:rPr>
  </w:style>
  <w:style w:type="paragraph" w:styleId="z-TopofForm">
    <w:name w:val="HTML Top of Form"/>
    <w:basedOn w:val="Normal"/>
    <w:next w:val="Normal"/>
    <w:link w:val="z-TopofFormChar"/>
    <w:hidden/>
    <w:uiPriority w:val="99"/>
    <w:unhideWhenUsed/>
    <w:rsid w:val="009F6D59"/>
    <w:pPr>
      <w:keepNext w:val="0"/>
      <w:widowControl/>
      <w:pBdr>
        <w:bottom w:val="single" w:sz="6" w:space="1" w:color="auto"/>
      </w:pBdr>
      <w:spacing w:before="0"/>
      <w:jc w:val="center"/>
    </w:pPr>
    <w:rPr>
      <w:rFonts w:ascii="Arial" w:hAnsi="Arial" w:cs="Arial"/>
      <w:vanish/>
      <w:sz w:val="16"/>
      <w:szCs w:val="16"/>
    </w:rPr>
  </w:style>
  <w:style w:type="character" w:customStyle="1" w:styleId="z-TopofFormChar">
    <w:name w:val="z-Top of Form Char"/>
    <w:link w:val="z-TopofForm"/>
    <w:uiPriority w:val="99"/>
    <w:rsid w:val="009F6D59"/>
    <w:rPr>
      <w:rFonts w:ascii="Arial" w:hAnsi="Arial" w:cs="Arial"/>
      <w:vanish/>
      <w:sz w:val="16"/>
      <w:szCs w:val="16"/>
      <w:lang w:val="en-US" w:eastAsia="en-US"/>
    </w:rPr>
  </w:style>
  <w:style w:type="paragraph" w:customStyle="1" w:styleId="font7">
    <w:name w:val="font7"/>
    <w:basedOn w:val="Normal"/>
    <w:rsid w:val="009F6D59"/>
    <w:pPr>
      <w:keepNext w:val="0"/>
      <w:widowControl/>
      <w:spacing w:before="100" w:beforeAutospacing="1" w:after="100" w:afterAutospacing="1"/>
      <w:jc w:val="left"/>
    </w:pPr>
    <w:rPr>
      <w:b/>
      <w:bCs/>
      <w:color w:val="000000"/>
      <w:sz w:val="24"/>
      <w:lang w:val="vi-VN" w:eastAsia="vi-VN"/>
    </w:rPr>
  </w:style>
  <w:style w:type="paragraph" w:customStyle="1" w:styleId="font8">
    <w:name w:val="font8"/>
    <w:basedOn w:val="Normal"/>
    <w:rsid w:val="009F6D59"/>
    <w:pPr>
      <w:keepNext w:val="0"/>
      <w:widowControl/>
      <w:spacing w:before="100" w:beforeAutospacing="1" w:after="100" w:afterAutospacing="1"/>
      <w:jc w:val="left"/>
    </w:pPr>
    <w:rPr>
      <w:sz w:val="24"/>
      <w:lang w:val="vi-VN" w:eastAsia="vi-VN"/>
    </w:rPr>
  </w:style>
  <w:style w:type="paragraph" w:customStyle="1" w:styleId="font9">
    <w:name w:val="font9"/>
    <w:basedOn w:val="Normal"/>
    <w:rsid w:val="009F6D59"/>
    <w:pPr>
      <w:keepNext w:val="0"/>
      <w:widowControl/>
      <w:spacing w:before="100" w:beforeAutospacing="1" w:after="100" w:afterAutospacing="1"/>
      <w:jc w:val="left"/>
    </w:pPr>
    <w:rPr>
      <w:b/>
      <w:bCs/>
      <w:sz w:val="24"/>
      <w:lang w:val="vi-VN" w:eastAsia="vi-VN"/>
    </w:rPr>
  </w:style>
  <w:style w:type="paragraph" w:customStyle="1" w:styleId="xl93">
    <w:name w:val="xl93"/>
    <w:basedOn w:val="Normal"/>
    <w:rsid w:val="009F6D59"/>
    <w:pPr>
      <w:keepNext w:val="0"/>
      <w:widowControl/>
      <w:pBdr>
        <w:left w:val="single" w:sz="4" w:space="0" w:color="auto"/>
        <w:right w:val="single" w:sz="4" w:space="0" w:color="auto"/>
      </w:pBdr>
      <w:spacing w:before="100" w:beforeAutospacing="1" w:after="100" w:afterAutospacing="1"/>
      <w:jc w:val="left"/>
      <w:textAlignment w:val="top"/>
    </w:pPr>
    <w:rPr>
      <w:sz w:val="24"/>
      <w:lang w:val="vi-VN" w:eastAsia="vi-VN"/>
    </w:rPr>
  </w:style>
  <w:style w:type="paragraph" w:customStyle="1" w:styleId="xl94">
    <w:name w:val="xl94"/>
    <w:basedOn w:val="Normal"/>
    <w:rsid w:val="009F6D59"/>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sz w:val="24"/>
      <w:lang w:val="vi-VN" w:eastAsia="vi-VN"/>
    </w:rPr>
  </w:style>
  <w:style w:type="paragraph" w:customStyle="1" w:styleId="xl95">
    <w:name w:val="xl95"/>
    <w:basedOn w:val="Normal"/>
    <w:rsid w:val="009F6D59"/>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lang w:val="vi-VN" w:eastAsia="vi-VN"/>
    </w:rPr>
  </w:style>
  <w:style w:type="paragraph" w:customStyle="1" w:styleId="xl96">
    <w:name w:val="xl96"/>
    <w:basedOn w:val="Normal"/>
    <w:rsid w:val="009F6D59"/>
    <w:pPr>
      <w:keepNext w:val="0"/>
      <w:widowControl/>
      <w:spacing w:before="100" w:beforeAutospacing="1" w:after="100" w:afterAutospacing="1"/>
      <w:jc w:val="center"/>
      <w:textAlignment w:val="top"/>
    </w:pPr>
    <w:rPr>
      <w:sz w:val="16"/>
      <w:szCs w:val="16"/>
      <w:lang w:val="vi-VN" w:eastAsia="vi-VN"/>
    </w:rPr>
  </w:style>
  <w:style w:type="paragraph" w:customStyle="1" w:styleId="xl97">
    <w:name w:val="xl97"/>
    <w:basedOn w:val="Normal"/>
    <w:rsid w:val="009F6D59"/>
    <w:pPr>
      <w:keepNext w:val="0"/>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4"/>
      <w:lang w:val="vi-VN" w:eastAsia="vi-VN"/>
    </w:rPr>
  </w:style>
  <w:style w:type="paragraph" w:customStyle="1" w:styleId="CharChar2CharChar0">
    <w:name w:val="Char Char2 Char Char"/>
    <w:basedOn w:val="Normal"/>
    <w:autoRedefine/>
    <w:rsid w:val="00803177"/>
    <w:pPr>
      <w:keepNext w:val="0"/>
      <w:widowControl/>
      <w:spacing w:before="0" w:after="160"/>
      <w:jc w:val="left"/>
    </w:pPr>
    <w:rPr>
      <w:rFonts w:ascii="Arial" w:hAnsi="Arial" w:cs="Arial"/>
      <w:b/>
      <w:bCs/>
      <w:sz w:val="24"/>
    </w:rPr>
  </w:style>
  <w:style w:type="paragraph" w:styleId="NoSpacing">
    <w:name w:val="No Spacing"/>
    <w:uiPriority w:val="1"/>
    <w:qFormat/>
    <w:rsid w:val="007F4046"/>
    <w:rPr>
      <w:rFonts w:ascii="Cambria" w:eastAsia="MS Mincho" w:hAnsi="Cambria"/>
      <w:sz w:val="22"/>
      <w:szCs w:val="22"/>
      <w:lang w:val="en-US" w:eastAsia="en-US"/>
    </w:rPr>
  </w:style>
  <w:style w:type="paragraph" w:styleId="Subtitle">
    <w:name w:val="Subtitle"/>
    <w:basedOn w:val="Normal"/>
    <w:next w:val="Normal"/>
    <w:link w:val="SubtitleChar"/>
    <w:uiPriority w:val="11"/>
    <w:qFormat/>
    <w:rsid w:val="007F4046"/>
    <w:pPr>
      <w:keepNext w:val="0"/>
      <w:widowControl/>
      <w:numPr>
        <w:ilvl w:val="1"/>
      </w:numPr>
      <w:spacing w:before="0" w:after="120" w:line="276" w:lineRule="auto"/>
      <w:ind w:firstLine="720"/>
      <w:jc w:val="left"/>
    </w:pPr>
    <w:rPr>
      <w:rFonts w:ascii="Calibri" w:eastAsia="MS Gothic" w:hAnsi="Calibri"/>
      <w:i/>
      <w:iCs/>
      <w:color w:val="4F81BD"/>
      <w:spacing w:val="15"/>
      <w:sz w:val="24"/>
    </w:rPr>
  </w:style>
  <w:style w:type="character" w:customStyle="1" w:styleId="SubtitleChar">
    <w:name w:val="Subtitle Char"/>
    <w:link w:val="Subtitle"/>
    <w:uiPriority w:val="11"/>
    <w:rsid w:val="007F4046"/>
    <w:rPr>
      <w:rFonts w:ascii="Calibri" w:eastAsia="MS Gothic" w:hAnsi="Calibri"/>
      <w:i/>
      <w:iCs/>
      <w:color w:val="4F81BD"/>
      <w:spacing w:val="15"/>
      <w:sz w:val="24"/>
      <w:szCs w:val="24"/>
    </w:rPr>
  </w:style>
  <w:style w:type="paragraph" w:styleId="List">
    <w:name w:val="List"/>
    <w:basedOn w:val="Normal"/>
    <w:uiPriority w:val="99"/>
    <w:unhideWhenUsed/>
    <w:rsid w:val="007F4046"/>
    <w:pPr>
      <w:keepNext w:val="0"/>
      <w:widowControl/>
      <w:spacing w:before="0" w:after="120" w:line="276" w:lineRule="auto"/>
      <w:ind w:left="360" w:hanging="360"/>
      <w:contextualSpacing/>
      <w:jc w:val="left"/>
    </w:pPr>
    <w:rPr>
      <w:sz w:val="26"/>
      <w:szCs w:val="22"/>
    </w:rPr>
  </w:style>
  <w:style w:type="paragraph" w:styleId="List2">
    <w:name w:val="List 2"/>
    <w:basedOn w:val="Normal"/>
    <w:uiPriority w:val="99"/>
    <w:unhideWhenUsed/>
    <w:rsid w:val="007F4046"/>
    <w:pPr>
      <w:keepNext w:val="0"/>
      <w:widowControl/>
      <w:spacing w:before="0" w:after="120" w:line="276" w:lineRule="auto"/>
      <w:ind w:left="720" w:hanging="360"/>
      <w:contextualSpacing/>
      <w:jc w:val="left"/>
    </w:pPr>
    <w:rPr>
      <w:sz w:val="26"/>
      <w:szCs w:val="22"/>
    </w:rPr>
  </w:style>
  <w:style w:type="paragraph" w:styleId="List3">
    <w:name w:val="List 3"/>
    <w:basedOn w:val="Normal"/>
    <w:uiPriority w:val="99"/>
    <w:unhideWhenUsed/>
    <w:rsid w:val="007F4046"/>
    <w:pPr>
      <w:keepNext w:val="0"/>
      <w:widowControl/>
      <w:spacing w:before="0" w:after="120" w:line="276" w:lineRule="auto"/>
      <w:ind w:left="1080" w:hanging="360"/>
      <w:contextualSpacing/>
      <w:jc w:val="left"/>
    </w:pPr>
    <w:rPr>
      <w:sz w:val="26"/>
      <w:szCs w:val="22"/>
    </w:rPr>
  </w:style>
  <w:style w:type="paragraph" w:styleId="ListBullet">
    <w:name w:val="List Bullet"/>
    <w:basedOn w:val="Normal"/>
    <w:uiPriority w:val="99"/>
    <w:unhideWhenUsed/>
    <w:rsid w:val="007F4046"/>
    <w:pPr>
      <w:keepNext w:val="0"/>
      <w:widowControl/>
      <w:numPr>
        <w:numId w:val="2"/>
      </w:numPr>
      <w:spacing w:before="0" w:after="120" w:line="276" w:lineRule="auto"/>
      <w:contextualSpacing/>
      <w:jc w:val="left"/>
    </w:pPr>
    <w:rPr>
      <w:sz w:val="26"/>
      <w:szCs w:val="22"/>
    </w:rPr>
  </w:style>
  <w:style w:type="paragraph" w:styleId="ListBullet2">
    <w:name w:val="List Bullet 2"/>
    <w:basedOn w:val="Normal"/>
    <w:uiPriority w:val="99"/>
    <w:unhideWhenUsed/>
    <w:rsid w:val="007F4046"/>
    <w:pPr>
      <w:keepNext w:val="0"/>
      <w:widowControl/>
      <w:numPr>
        <w:numId w:val="3"/>
      </w:numPr>
      <w:tabs>
        <w:tab w:val="clear" w:pos="720"/>
      </w:tabs>
      <w:spacing w:before="0" w:after="120" w:line="276" w:lineRule="auto"/>
      <w:ind w:left="0" w:firstLine="0"/>
      <w:contextualSpacing/>
      <w:jc w:val="left"/>
    </w:pPr>
    <w:rPr>
      <w:sz w:val="26"/>
      <w:szCs w:val="22"/>
    </w:rPr>
  </w:style>
  <w:style w:type="paragraph" w:styleId="ListBullet3">
    <w:name w:val="List Bullet 3"/>
    <w:basedOn w:val="Normal"/>
    <w:uiPriority w:val="99"/>
    <w:unhideWhenUsed/>
    <w:rsid w:val="007F4046"/>
    <w:pPr>
      <w:keepNext w:val="0"/>
      <w:widowControl/>
      <w:numPr>
        <w:numId w:val="4"/>
      </w:numPr>
      <w:tabs>
        <w:tab w:val="clear" w:pos="1080"/>
      </w:tabs>
      <w:spacing w:before="0" w:after="120" w:line="276" w:lineRule="auto"/>
      <w:ind w:left="0" w:firstLine="0"/>
      <w:contextualSpacing/>
      <w:jc w:val="left"/>
    </w:pPr>
    <w:rPr>
      <w:sz w:val="26"/>
      <w:szCs w:val="22"/>
    </w:rPr>
  </w:style>
  <w:style w:type="paragraph" w:styleId="ListNumber">
    <w:name w:val="List Number"/>
    <w:basedOn w:val="Normal"/>
    <w:uiPriority w:val="99"/>
    <w:unhideWhenUsed/>
    <w:rsid w:val="007F4046"/>
    <w:pPr>
      <w:keepNext w:val="0"/>
      <w:widowControl/>
      <w:numPr>
        <w:numId w:val="5"/>
      </w:numPr>
      <w:tabs>
        <w:tab w:val="clear" w:pos="360"/>
      </w:tabs>
      <w:spacing w:before="0" w:after="120" w:line="276" w:lineRule="auto"/>
      <w:ind w:left="0" w:firstLine="0"/>
      <w:contextualSpacing/>
      <w:jc w:val="left"/>
    </w:pPr>
    <w:rPr>
      <w:sz w:val="26"/>
      <w:szCs w:val="22"/>
    </w:rPr>
  </w:style>
  <w:style w:type="paragraph" w:styleId="ListNumber2">
    <w:name w:val="List Number 2"/>
    <w:basedOn w:val="Normal"/>
    <w:uiPriority w:val="99"/>
    <w:unhideWhenUsed/>
    <w:rsid w:val="007F4046"/>
    <w:pPr>
      <w:keepNext w:val="0"/>
      <w:widowControl/>
      <w:numPr>
        <w:numId w:val="6"/>
      </w:numPr>
      <w:tabs>
        <w:tab w:val="clear" w:pos="720"/>
      </w:tabs>
      <w:spacing w:before="0" w:after="120" w:line="276" w:lineRule="auto"/>
      <w:ind w:left="0" w:firstLine="0"/>
      <w:contextualSpacing/>
      <w:jc w:val="left"/>
    </w:pPr>
    <w:rPr>
      <w:sz w:val="26"/>
      <w:szCs w:val="22"/>
    </w:rPr>
  </w:style>
  <w:style w:type="paragraph" w:styleId="ListNumber3">
    <w:name w:val="List Number 3"/>
    <w:basedOn w:val="Normal"/>
    <w:uiPriority w:val="99"/>
    <w:unhideWhenUsed/>
    <w:rsid w:val="007F4046"/>
    <w:pPr>
      <w:keepNext w:val="0"/>
      <w:widowControl/>
      <w:numPr>
        <w:numId w:val="7"/>
      </w:numPr>
      <w:tabs>
        <w:tab w:val="clear" w:pos="1080"/>
      </w:tabs>
      <w:spacing w:before="0" w:after="120" w:line="276" w:lineRule="auto"/>
      <w:ind w:left="0" w:firstLine="0"/>
      <w:contextualSpacing/>
      <w:jc w:val="left"/>
    </w:pPr>
    <w:rPr>
      <w:sz w:val="26"/>
      <w:szCs w:val="22"/>
    </w:rPr>
  </w:style>
  <w:style w:type="paragraph" w:styleId="ListContinue">
    <w:name w:val="List Continue"/>
    <w:basedOn w:val="Normal"/>
    <w:uiPriority w:val="99"/>
    <w:unhideWhenUsed/>
    <w:rsid w:val="007F4046"/>
    <w:pPr>
      <w:keepNext w:val="0"/>
      <w:widowControl/>
      <w:spacing w:before="0" w:after="120" w:line="276" w:lineRule="auto"/>
      <w:ind w:left="360"/>
      <w:contextualSpacing/>
      <w:jc w:val="left"/>
    </w:pPr>
    <w:rPr>
      <w:sz w:val="26"/>
      <w:szCs w:val="22"/>
    </w:rPr>
  </w:style>
  <w:style w:type="paragraph" w:styleId="ListContinue2">
    <w:name w:val="List Continue 2"/>
    <w:basedOn w:val="Normal"/>
    <w:uiPriority w:val="99"/>
    <w:unhideWhenUsed/>
    <w:rsid w:val="007F4046"/>
    <w:pPr>
      <w:keepNext w:val="0"/>
      <w:widowControl/>
      <w:spacing w:before="0" w:after="120" w:line="276" w:lineRule="auto"/>
      <w:ind w:left="720"/>
      <w:contextualSpacing/>
      <w:jc w:val="left"/>
    </w:pPr>
    <w:rPr>
      <w:sz w:val="26"/>
      <w:szCs w:val="22"/>
    </w:rPr>
  </w:style>
  <w:style w:type="paragraph" w:styleId="ListContinue3">
    <w:name w:val="List Continue 3"/>
    <w:basedOn w:val="Normal"/>
    <w:uiPriority w:val="99"/>
    <w:unhideWhenUsed/>
    <w:rsid w:val="007F4046"/>
    <w:pPr>
      <w:keepNext w:val="0"/>
      <w:widowControl/>
      <w:spacing w:before="0" w:after="120" w:line="276" w:lineRule="auto"/>
      <w:ind w:left="1080"/>
      <w:contextualSpacing/>
      <w:jc w:val="left"/>
    </w:pPr>
    <w:rPr>
      <w:sz w:val="26"/>
      <w:szCs w:val="22"/>
    </w:rPr>
  </w:style>
  <w:style w:type="paragraph" w:styleId="MacroText">
    <w:name w:val="macro"/>
    <w:link w:val="MacroTextChar"/>
    <w:uiPriority w:val="99"/>
    <w:unhideWhenUsed/>
    <w:rsid w:val="007F4046"/>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val="en-US" w:eastAsia="en-US"/>
    </w:rPr>
  </w:style>
  <w:style w:type="character" w:customStyle="1" w:styleId="MacroTextChar">
    <w:name w:val="Macro Text Char"/>
    <w:link w:val="MacroText"/>
    <w:uiPriority w:val="99"/>
    <w:rsid w:val="007F4046"/>
    <w:rPr>
      <w:rFonts w:ascii="Courier" w:eastAsia="MS Mincho" w:hAnsi="Courier"/>
    </w:rPr>
  </w:style>
  <w:style w:type="paragraph" w:styleId="Quote">
    <w:name w:val="Quote"/>
    <w:basedOn w:val="Normal"/>
    <w:next w:val="Normal"/>
    <w:link w:val="QuoteChar"/>
    <w:uiPriority w:val="29"/>
    <w:qFormat/>
    <w:rsid w:val="007F4046"/>
    <w:pPr>
      <w:keepNext w:val="0"/>
      <w:widowControl/>
      <w:spacing w:before="0" w:after="120" w:line="276" w:lineRule="auto"/>
      <w:jc w:val="left"/>
    </w:pPr>
    <w:rPr>
      <w:i/>
      <w:iCs/>
      <w:color w:val="000000"/>
      <w:sz w:val="26"/>
      <w:szCs w:val="22"/>
    </w:rPr>
  </w:style>
  <w:style w:type="character" w:customStyle="1" w:styleId="QuoteChar">
    <w:name w:val="Quote Char"/>
    <w:link w:val="Quote"/>
    <w:uiPriority w:val="29"/>
    <w:rsid w:val="007F4046"/>
    <w:rPr>
      <w:i/>
      <w:iCs/>
      <w:color w:val="000000"/>
      <w:sz w:val="26"/>
      <w:szCs w:val="22"/>
    </w:rPr>
  </w:style>
  <w:style w:type="character" w:customStyle="1" w:styleId="Heading8Char">
    <w:name w:val="Heading 8 Char"/>
    <w:link w:val="Heading8"/>
    <w:uiPriority w:val="9"/>
    <w:rsid w:val="007F4046"/>
    <w:rPr>
      <w:b/>
      <w:bCs/>
      <w:sz w:val="28"/>
      <w:szCs w:val="24"/>
    </w:rPr>
  </w:style>
  <w:style w:type="paragraph" w:styleId="Caption">
    <w:name w:val="caption"/>
    <w:basedOn w:val="Normal"/>
    <w:next w:val="Normal"/>
    <w:uiPriority w:val="35"/>
    <w:semiHidden/>
    <w:unhideWhenUsed/>
    <w:qFormat/>
    <w:rsid w:val="007F4046"/>
    <w:pPr>
      <w:keepNext w:val="0"/>
      <w:widowControl/>
      <w:spacing w:before="0" w:after="120"/>
      <w:jc w:val="left"/>
    </w:pPr>
    <w:rPr>
      <w:b/>
      <w:bCs/>
      <w:color w:val="4F81BD"/>
      <w:sz w:val="18"/>
      <w:szCs w:val="18"/>
    </w:rPr>
  </w:style>
  <w:style w:type="character" w:styleId="IntenseEmphasis">
    <w:name w:val="Intense Emphasis"/>
    <w:uiPriority w:val="21"/>
    <w:qFormat/>
    <w:rsid w:val="007F4046"/>
    <w:rPr>
      <w:b/>
      <w:bCs/>
      <w:i/>
      <w:iCs/>
      <w:color w:val="4F81BD"/>
    </w:rPr>
  </w:style>
  <w:style w:type="character" w:styleId="SubtleReference">
    <w:name w:val="Subtle Reference"/>
    <w:uiPriority w:val="31"/>
    <w:qFormat/>
    <w:rsid w:val="007F4046"/>
    <w:rPr>
      <w:smallCaps/>
      <w:color w:val="C0504D"/>
      <w:u w:val="single"/>
    </w:rPr>
  </w:style>
  <w:style w:type="character" w:styleId="IntenseReference">
    <w:name w:val="Intense Reference"/>
    <w:uiPriority w:val="32"/>
    <w:qFormat/>
    <w:rsid w:val="007F4046"/>
    <w:rPr>
      <w:b/>
      <w:bCs/>
      <w:smallCaps/>
      <w:color w:val="C0504D"/>
      <w:spacing w:val="5"/>
      <w:u w:val="single"/>
    </w:rPr>
  </w:style>
  <w:style w:type="character" w:styleId="BookTitle">
    <w:name w:val="Book Title"/>
    <w:uiPriority w:val="33"/>
    <w:qFormat/>
    <w:rsid w:val="007F4046"/>
    <w:rPr>
      <w:b/>
      <w:bCs/>
      <w:smallCaps/>
      <w:spacing w:val="5"/>
    </w:rPr>
  </w:style>
  <w:style w:type="paragraph" w:styleId="TOCHeading">
    <w:name w:val="TOC Heading"/>
    <w:basedOn w:val="Heading1"/>
    <w:next w:val="Normal"/>
    <w:uiPriority w:val="39"/>
    <w:semiHidden/>
    <w:unhideWhenUsed/>
    <w:qFormat/>
    <w:rsid w:val="007F4046"/>
    <w:pPr>
      <w:widowControl/>
      <w:spacing w:before="480" w:after="0" w:line="276" w:lineRule="auto"/>
      <w:jc w:val="left"/>
      <w:outlineLvl w:val="9"/>
    </w:pPr>
    <w:rPr>
      <w:rFonts w:ascii="Calibri" w:eastAsia="MS Gothic" w:hAnsi="Calibri"/>
      <w:color w:val="365F91"/>
      <w:kern w:val="0"/>
      <w:szCs w:val="28"/>
      <w:lang w:val="en-US" w:eastAsia="en-US"/>
    </w:rPr>
  </w:style>
  <w:style w:type="table" w:styleId="LightShading">
    <w:name w:val="Light Shading"/>
    <w:basedOn w:val="TableNormal"/>
    <w:uiPriority w:val="60"/>
    <w:rsid w:val="007F4046"/>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F4046"/>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7F4046"/>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7F4046"/>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7F4046"/>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7F4046"/>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7F4046"/>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7F4046"/>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F4046"/>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7F4046"/>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7F4046"/>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7F4046"/>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7F4046"/>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7F4046"/>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7F4046"/>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F4046"/>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7F4046"/>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7F4046"/>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7F4046"/>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7F4046"/>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7F4046"/>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7F4046"/>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F4046"/>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F4046"/>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F4046"/>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F4046"/>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F4046"/>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F4046"/>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F4046"/>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F4046"/>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F4046"/>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7F4046"/>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7F4046"/>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7F4046"/>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7F4046"/>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7F4046"/>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7F4046"/>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F4046"/>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F4046"/>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F4046"/>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F4046"/>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F4046"/>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F4046"/>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F4046"/>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F4046"/>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7F4046"/>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7F4046"/>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7F4046"/>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7F4046"/>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7F4046"/>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7F4046"/>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F4046"/>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7F4046"/>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7F4046"/>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7F4046"/>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7F4046"/>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7F4046"/>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7F4046"/>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7F4046"/>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F4046"/>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7F4046"/>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7F4046"/>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7F4046"/>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7F4046"/>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7F4046"/>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F4046"/>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7F4046"/>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F4046"/>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7F4046"/>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7F4046"/>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7F4046"/>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7F4046"/>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7F4046"/>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7F4046"/>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A,footnote text"/>
    <w:basedOn w:val="Normal"/>
    <w:link w:val="FootnoteTextChar"/>
    <w:uiPriority w:val="99"/>
    <w:qFormat/>
    <w:rsid w:val="00A719AA"/>
    <w:pPr>
      <w:keepNext w:val="0"/>
      <w:widowControl/>
      <w:tabs>
        <w:tab w:val="left" w:leader="dot" w:pos="8902"/>
      </w:tabs>
      <w:spacing w:before="0" w:line="240" w:lineRule="auto"/>
      <w:ind w:firstLine="0"/>
    </w:pPr>
    <w:rPr>
      <w:b/>
      <w:bCs/>
      <w:color w:val="000000"/>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uiPriority w:val="99"/>
    <w:qFormat/>
    <w:rsid w:val="00A719AA"/>
    <w:rPr>
      <w:b/>
      <w:bCs/>
      <w:color w:val="000000"/>
      <w:lang w:val="en-US" w:eastAsia="en-US"/>
    </w:rPr>
  </w:style>
  <w:style w:type="paragraph" w:customStyle="1" w:styleId="BVIfnrCarCar">
    <w:name w:val="BVI fnr Car Car"/>
    <w:aliases w:val="BVI fnr Car,BVI fnr Car Car Car Car Char"/>
    <w:basedOn w:val="Normal"/>
    <w:link w:val="FootnoteReference"/>
    <w:uiPriority w:val="99"/>
    <w:rsid w:val="00A719AA"/>
    <w:pPr>
      <w:keepNext w:val="0"/>
      <w:widowControl/>
      <w:spacing w:before="60" w:after="60" w:line="240" w:lineRule="exact"/>
      <w:ind w:firstLine="0"/>
    </w:pPr>
    <w:rPr>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1507">
      <w:bodyDiv w:val="1"/>
      <w:marLeft w:val="0"/>
      <w:marRight w:val="0"/>
      <w:marTop w:val="0"/>
      <w:marBottom w:val="0"/>
      <w:divBdr>
        <w:top w:val="none" w:sz="0" w:space="0" w:color="auto"/>
        <w:left w:val="none" w:sz="0" w:space="0" w:color="auto"/>
        <w:bottom w:val="none" w:sz="0" w:space="0" w:color="auto"/>
        <w:right w:val="none" w:sz="0" w:space="0" w:color="auto"/>
      </w:divBdr>
      <w:divsChild>
        <w:div w:id="40786661">
          <w:marLeft w:val="0"/>
          <w:marRight w:val="0"/>
          <w:marTop w:val="0"/>
          <w:marBottom w:val="0"/>
          <w:divBdr>
            <w:top w:val="none" w:sz="0" w:space="0" w:color="auto"/>
            <w:left w:val="none" w:sz="0" w:space="0" w:color="auto"/>
            <w:bottom w:val="none" w:sz="0" w:space="0" w:color="auto"/>
            <w:right w:val="none" w:sz="0" w:space="0" w:color="auto"/>
          </w:divBdr>
        </w:div>
        <w:div w:id="213853685">
          <w:marLeft w:val="0"/>
          <w:marRight w:val="0"/>
          <w:marTop w:val="0"/>
          <w:marBottom w:val="0"/>
          <w:divBdr>
            <w:top w:val="none" w:sz="0" w:space="0" w:color="auto"/>
            <w:left w:val="none" w:sz="0" w:space="0" w:color="auto"/>
            <w:bottom w:val="none" w:sz="0" w:space="0" w:color="auto"/>
            <w:right w:val="none" w:sz="0" w:space="0" w:color="auto"/>
          </w:divBdr>
        </w:div>
        <w:div w:id="228005201">
          <w:marLeft w:val="0"/>
          <w:marRight w:val="0"/>
          <w:marTop w:val="0"/>
          <w:marBottom w:val="0"/>
          <w:divBdr>
            <w:top w:val="none" w:sz="0" w:space="0" w:color="auto"/>
            <w:left w:val="none" w:sz="0" w:space="0" w:color="auto"/>
            <w:bottom w:val="none" w:sz="0" w:space="0" w:color="auto"/>
            <w:right w:val="none" w:sz="0" w:space="0" w:color="auto"/>
          </w:divBdr>
        </w:div>
        <w:div w:id="237374620">
          <w:marLeft w:val="0"/>
          <w:marRight w:val="0"/>
          <w:marTop w:val="0"/>
          <w:marBottom w:val="0"/>
          <w:divBdr>
            <w:top w:val="none" w:sz="0" w:space="0" w:color="auto"/>
            <w:left w:val="none" w:sz="0" w:space="0" w:color="auto"/>
            <w:bottom w:val="none" w:sz="0" w:space="0" w:color="auto"/>
            <w:right w:val="none" w:sz="0" w:space="0" w:color="auto"/>
          </w:divBdr>
        </w:div>
        <w:div w:id="295379606">
          <w:marLeft w:val="0"/>
          <w:marRight w:val="0"/>
          <w:marTop w:val="0"/>
          <w:marBottom w:val="0"/>
          <w:divBdr>
            <w:top w:val="none" w:sz="0" w:space="0" w:color="auto"/>
            <w:left w:val="none" w:sz="0" w:space="0" w:color="auto"/>
            <w:bottom w:val="none" w:sz="0" w:space="0" w:color="auto"/>
            <w:right w:val="none" w:sz="0" w:space="0" w:color="auto"/>
          </w:divBdr>
        </w:div>
        <w:div w:id="328294021">
          <w:marLeft w:val="0"/>
          <w:marRight w:val="0"/>
          <w:marTop w:val="0"/>
          <w:marBottom w:val="0"/>
          <w:divBdr>
            <w:top w:val="none" w:sz="0" w:space="0" w:color="auto"/>
            <w:left w:val="none" w:sz="0" w:space="0" w:color="auto"/>
            <w:bottom w:val="none" w:sz="0" w:space="0" w:color="auto"/>
            <w:right w:val="none" w:sz="0" w:space="0" w:color="auto"/>
          </w:divBdr>
        </w:div>
        <w:div w:id="374236826">
          <w:marLeft w:val="0"/>
          <w:marRight w:val="0"/>
          <w:marTop w:val="0"/>
          <w:marBottom w:val="0"/>
          <w:divBdr>
            <w:top w:val="none" w:sz="0" w:space="0" w:color="auto"/>
            <w:left w:val="none" w:sz="0" w:space="0" w:color="auto"/>
            <w:bottom w:val="none" w:sz="0" w:space="0" w:color="auto"/>
            <w:right w:val="none" w:sz="0" w:space="0" w:color="auto"/>
          </w:divBdr>
        </w:div>
        <w:div w:id="384137870">
          <w:marLeft w:val="0"/>
          <w:marRight w:val="0"/>
          <w:marTop w:val="0"/>
          <w:marBottom w:val="0"/>
          <w:divBdr>
            <w:top w:val="none" w:sz="0" w:space="0" w:color="auto"/>
            <w:left w:val="none" w:sz="0" w:space="0" w:color="auto"/>
            <w:bottom w:val="none" w:sz="0" w:space="0" w:color="auto"/>
            <w:right w:val="none" w:sz="0" w:space="0" w:color="auto"/>
          </w:divBdr>
        </w:div>
        <w:div w:id="593325761">
          <w:marLeft w:val="0"/>
          <w:marRight w:val="0"/>
          <w:marTop w:val="0"/>
          <w:marBottom w:val="0"/>
          <w:divBdr>
            <w:top w:val="none" w:sz="0" w:space="0" w:color="auto"/>
            <w:left w:val="none" w:sz="0" w:space="0" w:color="auto"/>
            <w:bottom w:val="none" w:sz="0" w:space="0" w:color="auto"/>
            <w:right w:val="none" w:sz="0" w:space="0" w:color="auto"/>
          </w:divBdr>
        </w:div>
        <w:div w:id="648828650">
          <w:marLeft w:val="0"/>
          <w:marRight w:val="0"/>
          <w:marTop w:val="0"/>
          <w:marBottom w:val="0"/>
          <w:divBdr>
            <w:top w:val="none" w:sz="0" w:space="0" w:color="auto"/>
            <w:left w:val="none" w:sz="0" w:space="0" w:color="auto"/>
            <w:bottom w:val="none" w:sz="0" w:space="0" w:color="auto"/>
            <w:right w:val="none" w:sz="0" w:space="0" w:color="auto"/>
          </w:divBdr>
        </w:div>
        <w:div w:id="669408972">
          <w:marLeft w:val="0"/>
          <w:marRight w:val="0"/>
          <w:marTop w:val="0"/>
          <w:marBottom w:val="0"/>
          <w:divBdr>
            <w:top w:val="none" w:sz="0" w:space="0" w:color="auto"/>
            <w:left w:val="none" w:sz="0" w:space="0" w:color="auto"/>
            <w:bottom w:val="none" w:sz="0" w:space="0" w:color="auto"/>
            <w:right w:val="none" w:sz="0" w:space="0" w:color="auto"/>
          </w:divBdr>
        </w:div>
        <w:div w:id="713850380">
          <w:marLeft w:val="0"/>
          <w:marRight w:val="0"/>
          <w:marTop w:val="0"/>
          <w:marBottom w:val="0"/>
          <w:divBdr>
            <w:top w:val="none" w:sz="0" w:space="0" w:color="auto"/>
            <w:left w:val="none" w:sz="0" w:space="0" w:color="auto"/>
            <w:bottom w:val="none" w:sz="0" w:space="0" w:color="auto"/>
            <w:right w:val="none" w:sz="0" w:space="0" w:color="auto"/>
          </w:divBdr>
        </w:div>
        <w:div w:id="730226114">
          <w:marLeft w:val="0"/>
          <w:marRight w:val="0"/>
          <w:marTop w:val="0"/>
          <w:marBottom w:val="0"/>
          <w:divBdr>
            <w:top w:val="none" w:sz="0" w:space="0" w:color="auto"/>
            <w:left w:val="none" w:sz="0" w:space="0" w:color="auto"/>
            <w:bottom w:val="none" w:sz="0" w:space="0" w:color="auto"/>
            <w:right w:val="none" w:sz="0" w:space="0" w:color="auto"/>
          </w:divBdr>
        </w:div>
        <w:div w:id="776680462">
          <w:marLeft w:val="0"/>
          <w:marRight w:val="0"/>
          <w:marTop w:val="0"/>
          <w:marBottom w:val="0"/>
          <w:divBdr>
            <w:top w:val="none" w:sz="0" w:space="0" w:color="auto"/>
            <w:left w:val="none" w:sz="0" w:space="0" w:color="auto"/>
            <w:bottom w:val="none" w:sz="0" w:space="0" w:color="auto"/>
            <w:right w:val="none" w:sz="0" w:space="0" w:color="auto"/>
          </w:divBdr>
        </w:div>
        <w:div w:id="783306321">
          <w:marLeft w:val="0"/>
          <w:marRight w:val="0"/>
          <w:marTop w:val="0"/>
          <w:marBottom w:val="0"/>
          <w:divBdr>
            <w:top w:val="none" w:sz="0" w:space="0" w:color="auto"/>
            <w:left w:val="none" w:sz="0" w:space="0" w:color="auto"/>
            <w:bottom w:val="none" w:sz="0" w:space="0" w:color="auto"/>
            <w:right w:val="none" w:sz="0" w:space="0" w:color="auto"/>
          </w:divBdr>
        </w:div>
        <w:div w:id="858545897">
          <w:marLeft w:val="0"/>
          <w:marRight w:val="0"/>
          <w:marTop w:val="0"/>
          <w:marBottom w:val="0"/>
          <w:divBdr>
            <w:top w:val="none" w:sz="0" w:space="0" w:color="auto"/>
            <w:left w:val="none" w:sz="0" w:space="0" w:color="auto"/>
            <w:bottom w:val="none" w:sz="0" w:space="0" w:color="auto"/>
            <w:right w:val="none" w:sz="0" w:space="0" w:color="auto"/>
          </w:divBdr>
        </w:div>
        <w:div w:id="883638644">
          <w:marLeft w:val="0"/>
          <w:marRight w:val="0"/>
          <w:marTop w:val="0"/>
          <w:marBottom w:val="0"/>
          <w:divBdr>
            <w:top w:val="none" w:sz="0" w:space="0" w:color="auto"/>
            <w:left w:val="none" w:sz="0" w:space="0" w:color="auto"/>
            <w:bottom w:val="none" w:sz="0" w:space="0" w:color="auto"/>
            <w:right w:val="none" w:sz="0" w:space="0" w:color="auto"/>
          </w:divBdr>
        </w:div>
        <w:div w:id="885141651">
          <w:marLeft w:val="0"/>
          <w:marRight w:val="0"/>
          <w:marTop w:val="0"/>
          <w:marBottom w:val="0"/>
          <w:divBdr>
            <w:top w:val="none" w:sz="0" w:space="0" w:color="auto"/>
            <w:left w:val="none" w:sz="0" w:space="0" w:color="auto"/>
            <w:bottom w:val="none" w:sz="0" w:space="0" w:color="auto"/>
            <w:right w:val="none" w:sz="0" w:space="0" w:color="auto"/>
          </w:divBdr>
        </w:div>
        <w:div w:id="945309393">
          <w:marLeft w:val="0"/>
          <w:marRight w:val="0"/>
          <w:marTop w:val="0"/>
          <w:marBottom w:val="0"/>
          <w:divBdr>
            <w:top w:val="none" w:sz="0" w:space="0" w:color="auto"/>
            <w:left w:val="none" w:sz="0" w:space="0" w:color="auto"/>
            <w:bottom w:val="none" w:sz="0" w:space="0" w:color="auto"/>
            <w:right w:val="none" w:sz="0" w:space="0" w:color="auto"/>
          </w:divBdr>
        </w:div>
        <w:div w:id="970672465">
          <w:marLeft w:val="0"/>
          <w:marRight w:val="0"/>
          <w:marTop w:val="0"/>
          <w:marBottom w:val="0"/>
          <w:divBdr>
            <w:top w:val="none" w:sz="0" w:space="0" w:color="auto"/>
            <w:left w:val="none" w:sz="0" w:space="0" w:color="auto"/>
            <w:bottom w:val="none" w:sz="0" w:space="0" w:color="auto"/>
            <w:right w:val="none" w:sz="0" w:space="0" w:color="auto"/>
          </w:divBdr>
        </w:div>
        <w:div w:id="1020356406">
          <w:marLeft w:val="0"/>
          <w:marRight w:val="0"/>
          <w:marTop w:val="0"/>
          <w:marBottom w:val="0"/>
          <w:divBdr>
            <w:top w:val="none" w:sz="0" w:space="0" w:color="auto"/>
            <w:left w:val="none" w:sz="0" w:space="0" w:color="auto"/>
            <w:bottom w:val="none" w:sz="0" w:space="0" w:color="auto"/>
            <w:right w:val="none" w:sz="0" w:space="0" w:color="auto"/>
          </w:divBdr>
        </w:div>
        <w:div w:id="1028291320">
          <w:marLeft w:val="0"/>
          <w:marRight w:val="0"/>
          <w:marTop w:val="0"/>
          <w:marBottom w:val="0"/>
          <w:divBdr>
            <w:top w:val="none" w:sz="0" w:space="0" w:color="auto"/>
            <w:left w:val="none" w:sz="0" w:space="0" w:color="auto"/>
            <w:bottom w:val="none" w:sz="0" w:space="0" w:color="auto"/>
            <w:right w:val="none" w:sz="0" w:space="0" w:color="auto"/>
          </w:divBdr>
        </w:div>
        <w:div w:id="1151167620">
          <w:marLeft w:val="0"/>
          <w:marRight w:val="0"/>
          <w:marTop w:val="0"/>
          <w:marBottom w:val="0"/>
          <w:divBdr>
            <w:top w:val="none" w:sz="0" w:space="0" w:color="auto"/>
            <w:left w:val="none" w:sz="0" w:space="0" w:color="auto"/>
            <w:bottom w:val="none" w:sz="0" w:space="0" w:color="auto"/>
            <w:right w:val="none" w:sz="0" w:space="0" w:color="auto"/>
          </w:divBdr>
        </w:div>
        <w:div w:id="1166895336">
          <w:marLeft w:val="0"/>
          <w:marRight w:val="0"/>
          <w:marTop w:val="0"/>
          <w:marBottom w:val="0"/>
          <w:divBdr>
            <w:top w:val="none" w:sz="0" w:space="0" w:color="auto"/>
            <w:left w:val="none" w:sz="0" w:space="0" w:color="auto"/>
            <w:bottom w:val="none" w:sz="0" w:space="0" w:color="auto"/>
            <w:right w:val="none" w:sz="0" w:space="0" w:color="auto"/>
          </w:divBdr>
        </w:div>
        <w:div w:id="1197425031">
          <w:marLeft w:val="0"/>
          <w:marRight w:val="0"/>
          <w:marTop w:val="0"/>
          <w:marBottom w:val="0"/>
          <w:divBdr>
            <w:top w:val="none" w:sz="0" w:space="0" w:color="auto"/>
            <w:left w:val="none" w:sz="0" w:space="0" w:color="auto"/>
            <w:bottom w:val="none" w:sz="0" w:space="0" w:color="auto"/>
            <w:right w:val="none" w:sz="0" w:space="0" w:color="auto"/>
          </w:divBdr>
        </w:div>
        <w:div w:id="1201552577">
          <w:marLeft w:val="0"/>
          <w:marRight w:val="0"/>
          <w:marTop w:val="0"/>
          <w:marBottom w:val="0"/>
          <w:divBdr>
            <w:top w:val="none" w:sz="0" w:space="0" w:color="auto"/>
            <w:left w:val="none" w:sz="0" w:space="0" w:color="auto"/>
            <w:bottom w:val="none" w:sz="0" w:space="0" w:color="auto"/>
            <w:right w:val="none" w:sz="0" w:space="0" w:color="auto"/>
          </w:divBdr>
        </w:div>
        <w:div w:id="1229613839">
          <w:marLeft w:val="0"/>
          <w:marRight w:val="0"/>
          <w:marTop w:val="0"/>
          <w:marBottom w:val="0"/>
          <w:divBdr>
            <w:top w:val="none" w:sz="0" w:space="0" w:color="auto"/>
            <w:left w:val="none" w:sz="0" w:space="0" w:color="auto"/>
            <w:bottom w:val="none" w:sz="0" w:space="0" w:color="auto"/>
            <w:right w:val="none" w:sz="0" w:space="0" w:color="auto"/>
          </w:divBdr>
        </w:div>
        <w:div w:id="1274020325">
          <w:marLeft w:val="0"/>
          <w:marRight w:val="0"/>
          <w:marTop w:val="0"/>
          <w:marBottom w:val="0"/>
          <w:divBdr>
            <w:top w:val="none" w:sz="0" w:space="0" w:color="auto"/>
            <w:left w:val="none" w:sz="0" w:space="0" w:color="auto"/>
            <w:bottom w:val="none" w:sz="0" w:space="0" w:color="auto"/>
            <w:right w:val="none" w:sz="0" w:space="0" w:color="auto"/>
          </w:divBdr>
        </w:div>
        <w:div w:id="1300497716">
          <w:marLeft w:val="0"/>
          <w:marRight w:val="0"/>
          <w:marTop w:val="0"/>
          <w:marBottom w:val="0"/>
          <w:divBdr>
            <w:top w:val="none" w:sz="0" w:space="0" w:color="auto"/>
            <w:left w:val="none" w:sz="0" w:space="0" w:color="auto"/>
            <w:bottom w:val="none" w:sz="0" w:space="0" w:color="auto"/>
            <w:right w:val="none" w:sz="0" w:space="0" w:color="auto"/>
          </w:divBdr>
        </w:div>
        <w:div w:id="1312831353">
          <w:marLeft w:val="0"/>
          <w:marRight w:val="0"/>
          <w:marTop w:val="0"/>
          <w:marBottom w:val="0"/>
          <w:divBdr>
            <w:top w:val="none" w:sz="0" w:space="0" w:color="auto"/>
            <w:left w:val="none" w:sz="0" w:space="0" w:color="auto"/>
            <w:bottom w:val="none" w:sz="0" w:space="0" w:color="auto"/>
            <w:right w:val="none" w:sz="0" w:space="0" w:color="auto"/>
          </w:divBdr>
        </w:div>
        <w:div w:id="1369377424">
          <w:marLeft w:val="0"/>
          <w:marRight w:val="0"/>
          <w:marTop w:val="0"/>
          <w:marBottom w:val="0"/>
          <w:divBdr>
            <w:top w:val="none" w:sz="0" w:space="0" w:color="auto"/>
            <w:left w:val="none" w:sz="0" w:space="0" w:color="auto"/>
            <w:bottom w:val="none" w:sz="0" w:space="0" w:color="auto"/>
            <w:right w:val="none" w:sz="0" w:space="0" w:color="auto"/>
          </w:divBdr>
        </w:div>
        <w:div w:id="1374387594">
          <w:marLeft w:val="0"/>
          <w:marRight w:val="0"/>
          <w:marTop w:val="0"/>
          <w:marBottom w:val="0"/>
          <w:divBdr>
            <w:top w:val="none" w:sz="0" w:space="0" w:color="auto"/>
            <w:left w:val="none" w:sz="0" w:space="0" w:color="auto"/>
            <w:bottom w:val="none" w:sz="0" w:space="0" w:color="auto"/>
            <w:right w:val="none" w:sz="0" w:space="0" w:color="auto"/>
          </w:divBdr>
        </w:div>
        <w:div w:id="1378241643">
          <w:marLeft w:val="0"/>
          <w:marRight w:val="0"/>
          <w:marTop w:val="0"/>
          <w:marBottom w:val="0"/>
          <w:divBdr>
            <w:top w:val="none" w:sz="0" w:space="0" w:color="auto"/>
            <w:left w:val="none" w:sz="0" w:space="0" w:color="auto"/>
            <w:bottom w:val="none" w:sz="0" w:space="0" w:color="auto"/>
            <w:right w:val="none" w:sz="0" w:space="0" w:color="auto"/>
          </w:divBdr>
        </w:div>
        <w:div w:id="1499226608">
          <w:marLeft w:val="0"/>
          <w:marRight w:val="0"/>
          <w:marTop w:val="0"/>
          <w:marBottom w:val="0"/>
          <w:divBdr>
            <w:top w:val="none" w:sz="0" w:space="0" w:color="auto"/>
            <w:left w:val="none" w:sz="0" w:space="0" w:color="auto"/>
            <w:bottom w:val="none" w:sz="0" w:space="0" w:color="auto"/>
            <w:right w:val="none" w:sz="0" w:space="0" w:color="auto"/>
          </w:divBdr>
        </w:div>
        <w:div w:id="1520006525">
          <w:marLeft w:val="0"/>
          <w:marRight w:val="0"/>
          <w:marTop w:val="0"/>
          <w:marBottom w:val="0"/>
          <w:divBdr>
            <w:top w:val="none" w:sz="0" w:space="0" w:color="auto"/>
            <w:left w:val="none" w:sz="0" w:space="0" w:color="auto"/>
            <w:bottom w:val="none" w:sz="0" w:space="0" w:color="auto"/>
            <w:right w:val="none" w:sz="0" w:space="0" w:color="auto"/>
          </w:divBdr>
        </w:div>
        <w:div w:id="1775205122">
          <w:marLeft w:val="0"/>
          <w:marRight w:val="0"/>
          <w:marTop w:val="0"/>
          <w:marBottom w:val="0"/>
          <w:divBdr>
            <w:top w:val="none" w:sz="0" w:space="0" w:color="auto"/>
            <w:left w:val="none" w:sz="0" w:space="0" w:color="auto"/>
            <w:bottom w:val="none" w:sz="0" w:space="0" w:color="auto"/>
            <w:right w:val="none" w:sz="0" w:space="0" w:color="auto"/>
          </w:divBdr>
        </w:div>
        <w:div w:id="1793786151">
          <w:marLeft w:val="0"/>
          <w:marRight w:val="0"/>
          <w:marTop w:val="0"/>
          <w:marBottom w:val="0"/>
          <w:divBdr>
            <w:top w:val="none" w:sz="0" w:space="0" w:color="auto"/>
            <w:left w:val="none" w:sz="0" w:space="0" w:color="auto"/>
            <w:bottom w:val="none" w:sz="0" w:space="0" w:color="auto"/>
            <w:right w:val="none" w:sz="0" w:space="0" w:color="auto"/>
          </w:divBdr>
        </w:div>
        <w:div w:id="1814561485">
          <w:marLeft w:val="0"/>
          <w:marRight w:val="0"/>
          <w:marTop w:val="0"/>
          <w:marBottom w:val="0"/>
          <w:divBdr>
            <w:top w:val="none" w:sz="0" w:space="0" w:color="auto"/>
            <w:left w:val="none" w:sz="0" w:space="0" w:color="auto"/>
            <w:bottom w:val="none" w:sz="0" w:space="0" w:color="auto"/>
            <w:right w:val="none" w:sz="0" w:space="0" w:color="auto"/>
          </w:divBdr>
        </w:div>
        <w:div w:id="1947809591">
          <w:marLeft w:val="0"/>
          <w:marRight w:val="0"/>
          <w:marTop w:val="0"/>
          <w:marBottom w:val="0"/>
          <w:divBdr>
            <w:top w:val="none" w:sz="0" w:space="0" w:color="auto"/>
            <w:left w:val="none" w:sz="0" w:space="0" w:color="auto"/>
            <w:bottom w:val="none" w:sz="0" w:space="0" w:color="auto"/>
            <w:right w:val="none" w:sz="0" w:space="0" w:color="auto"/>
          </w:divBdr>
        </w:div>
        <w:div w:id="2147114458">
          <w:marLeft w:val="0"/>
          <w:marRight w:val="0"/>
          <w:marTop w:val="0"/>
          <w:marBottom w:val="0"/>
          <w:divBdr>
            <w:top w:val="none" w:sz="0" w:space="0" w:color="auto"/>
            <w:left w:val="none" w:sz="0" w:space="0" w:color="auto"/>
            <w:bottom w:val="none" w:sz="0" w:space="0" w:color="auto"/>
            <w:right w:val="none" w:sz="0" w:space="0" w:color="auto"/>
          </w:divBdr>
        </w:div>
      </w:divsChild>
    </w:div>
    <w:div w:id="11299192">
      <w:bodyDiv w:val="1"/>
      <w:marLeft w:val="0"/>
      <w:marRight w:val="0"/>
      <w:marTop w:val="0"/>
      <w:marBottom w:val="0"/>
      <w:divBdr>
        <w:top w:val="none" w:sz="0" w:space="0" w:color="auto"/>
        <w:left w:val="none" w:sz="0" w:space="0" w:color="auto"/>
        <w:bottom w:val="none" w:sz="0" w:space="0" w:color="auto"/>
        <w:right w:val="none" w:sz="0" w:space="0" w:color="auto"/>
      </w:divBdr>
      <w:divsChild>
        <w:div w:id="124349170">
          <w:marLeft w:val="0"/>
          <w:marRight w:val="0"/>
          <w:marTop w:val="0"/>
          <w:marBottom w:val="0"/>
          <w:divBdr>
            <w:top w:val="none" w:sz="0" w:space="0" w:color="auto"/>
            <w:left w:val="none" w:sz="0" w:space="0" w:color="auto"/>
            <w:bottom w:val="none" w:sz="0" w:space="0" w:color="auto"/>
            <w:right w:val="none" w:sz="0" w:space="0" w:color="auto"/>
          </w:divBdr>
          <w:divsChild>
            <w:div w:id="921989787">
              <w:marLeft w:val="0"/>
              <w:marRight w:val="0"/>
              <w:marTop w:val="0"/>
              <w:marBottom w:val="0"/>
              <w:divBdr>
                <w:top w:val="none" w:sz="0" w:space="0" w:color="auto"/>
                <w:left w:val="none" w:sz="0" w:space="0" w:color="auto"/>
                <w:bottom w:val="none" w:sz="0" w:space="0" w:color="auto"/>
                <w:right w:val="none" w:sz="0" w:space="0" w:color="auto"/>
              </w:divBdr>
            </w:div>
            <w:div w:id="1422070862">
              <w:marLeft w:val="0"/>
              <w:marRight w:val="0"/>
              <w:marTop w:val="0"/>
              <w:marBottom w:val="0"/>
              <w:divBdr>
                <w:top w:val="none" w:sz="0" w:space="0" w:color="auto"/>
                <w:left w:val="none" w:sz="0" w:space="0" w:color="auto"/>
                <w:bottom w:val="none" w:sz="0" w:space="0" w:color="auto"/>
                <w:right w:val="none" w:sz="0" w:space="0" w:color="auto"/>
              </w:divBdr>
            </w:div>
          </w:divsChild>
        </w:div>
        <w:div w:id="548881624">
          <w:marLeft w:val="0"/>
          <w:marRight w:val="0"/>
          <w:marTop w:val="0"/>
          <w:marBottom w:val="0"/>
          <w:divBdr>
            <w:top w:val="none" w:sz="0" w:space="0" w:color="auto"/>
            <w:left w:val="none" w:sz="0" w:space="0" w:color="auto"/>
            <w:bottom w:val="none" w:sz="0" w:space="0" w:color="auto"/>
            <w:right w:val="none" w:sz="0" w:space="0" w:color="auto"/>
          </w:divBdr>
        </w:div>
        <w:div w:id="642466028">
          <w:marLeft w:val="0"/>
          <w:marRight w:val="0"/>
          <w:marTop w:val="0"/>
          <w:marBottom w:val="0"/>
          <w:divBdr>
            <w:top w:val="none" w:sz="0" w:space="0" w:color="auto"/>
            <w:left w:val="none" w:sz="0" w:space="0" w:color="auto"/>
            <w:bottom w:val="none" w:sz="0" w:space="0" w:color="auto"/>
            <w:right w:val="none" w:sz="0" w:space="0" w:color="auto"/>
          </w:divBdr>
        </w:div>
        <w:div w:id="1117604004">
          <w:marLeft w:val="0"/>
          <w:marRight w:val="0"/>
          <w:marTop w:val="0"/>
          <w:marBottom w:val="0"/>
          <w:divBdr>
            <w:top w:val="none" w:sz="0" w:space="0" w:color="auto"/>
            <w:left w:val="none" w:sz="0" w:space="0" w:color="auto"/>
            <w:bottom w:val="none" w:sz="0" w:space="0" w:color="auto"/>
            <w:right w:val="none" w:sz="0" w:space="0" w:color="auto"/>
          </w:divBdr>
        </w:div>
        <w:div w:id="1155335681">
          <w:marLeft w:val="0"/>
          <w:marRight w:val="0"/>
          <w:marTop w:val="0"/>
          <w:marBottom w:val="0"/>
          <w:divBdr>
            <w:top w:val="none" w:sz="0" w:space="0" w:color="auto"/>
            <w:left w:val="none" w:sz="0" w:space="0" w:color="auto"/>
            <w:bottom w:val="none" w:sz="0" w:space="0" w:color="auto"/>
            <w:right w:val="none" w:sz="0" w:space="0" w:color="auto"/>
          </w:divBdr>
        </w:div>
        <w:div w:id="1177309107">
          <w:marLeft w:val="0"/>
          <w:marRight w:val="0"/>
          <w:marTop w:val="0"/>
          <w:marBottom w:val="0"/>
          <w:divBdr>
            <w:top w:val="none" w:sz="0" w:space="0" w:color="auto"/>
            <w:left w:val="none" w:sz="0" w:space="0" w:color="auto"/>
            <w:bottom w:val="none" w:sz="0" w:space="0" w:color="auto"/>
            <w:right w:val="none" w:sz="0" w:space="0" w:color="auto"/>
          </w:divBdr>
        </w:div>
        <w:div w:id="1273590210">
          <w:marLeft w:val="0"/>
          <w:marRight w:val="0"/>
          <w:marTop w:val="0"/>
          <w:marBottom w:val="0"/>
          <w:divBdr>
            <w:top w:val="none" w:sz="0" w:space="0" w:color="auto"/>
            <w:left w:val="none" w:sz="0" w:space="0" w:color="auto"/>
            <w:bottom w:val="none" w:sz="0" w:space="0" w:color="auto"/>
            <w:right w:val="none" w:sz="0" w:space="0" w:color="auto"/>
          </w:divBdr>
        </w:div>
        <w:div w:id="1777748512">
          <w:marLeft w:val="0"/>
          <w:marRight w:val="0"/>
          <w:marTop w:val="0"/>
          <w:marBottom w:val="0"/>
          <w:divBdr>
            <w:top w:val="none" w:sz="0" w:space="0" w:color="auto"/>
            <w:left w:val="none" w:sz="0" w:space="0" w:color="auto"/>
            <w:bottom w:val="none" w:sz="0" w:space="0" w:color="auto"/>
            <w:right w:val="none" w:sz="0" w:space="0" w:color="auto"/>
          </w:divBdr>
        </w:div>
      </w:divsChild>
    </w:div>
    <w:div w:id="20478076">
      <w:bodyDiv w:val="1"/>
      <w:marLeft w:val="0"/>
      <w:marRight w:val="0"/>
      <w:marTop w:val="0"/>
      <w:marBottom w:val="0"/>
      <w:divBdr>
        <w:top w:val="none" w:sz="0" w:space="0" w:color="auto"/>
        <w:left w:val="none" w:sz="0" w:space="0" w:color="auto"/>
        <w:bottom w:val="none" w:sz="0" w:space="0" w:color="auto"/>
        <w:right w:val="none" w:sz="0" w:space="0" w:color="auto"/>
      </w:divBdr>
    </w:div>
    <w:div w:id="33191833">
      <w:bodyDiv w:val="1"/>
      <w:marLeft w:val="0"/>
      <w:marRight w:val="0"/>
      <w:marTop w:val="0"/>
      <w:marBottom w:val="0"/>
      <w:divBdr>
        <w:top w:val="none" w:sz="0" w:space="0" w:color="auto"/>
        <w:left w:val="none" w:sz="0" w:space="0" w:color="auto"/>
        <w:bottom w:val="none" w:sz="0" w:space="0" w:color="auto"/>
        <w:right w:val="none" w:sz="0" w:space="0" w:color="auto"/>
      </w:divBdr>
    </w:div>
    <w:div w:id="42410163">
      <w:bodyDiv w:val="1"/>
      <w:marLeft w:val="0"/>
      <w:marRight w:val="0"/>
      <w:marTop w:val="0"/>
      <w:marBottom w:val="0"/>
      <w:divBdr>
        <w:top w:val="none" w:sz="0" w:space="0" w:color="auto"/>
        <w:left w:val="none" w:sz="0" w:space="0" w:color="auto"/>
        <w:bottom w:val="none" w:sz="0" w:space="0" w:color="auto"/>
        <w:right w:val="none" w:sz="0" w:space="0" w:color="auto"/>
      </w:divBdr>
      <w:divsChild>
        <w:div w:id="36247695">
          <w:marLeft w:val="0"/>
          <w:marRight w:val="0"/>
          <w:marTop w:val="0"/>
          <w:marBottom w:val="0"/>
          <w:divBdr>
            <w:top w:val="none" w:sz="0" w:space="0" w:color="auto"/>
            <w:left w:val="none" w:sz="0" w:space="0" w:color="auto"/>
            <w:bottom w:val="none" w:sz="0" w:space="0" w:color="auto"/>
            <w:right w:val="none" w:sz="0" w:space="0" w:color="auto"/>
          </w:divBdr>
        </w:div>
        <w:div w:id="350372949">
          <w:marLeft w:val="0"/>
          <w:marRight w:val="0"/>
          <w:marTop w:val="0"/>
          <w:marBottom w:val="0"/>
          <w:divBdr>
            <w:top w:val="none" w:sz="0" w:space="0" w:color="auto"/>
            <w:left w:val="none" w:sz="0" w:space="0" w:color="auto"/>
            <w:bottom w:val="none" w:sz="0" w:space="0" w:color="auto"/>
            <w:right w:val="none" w:sz="0" w:space="0" w:color="auto"/>
          </w:divBdr>
        </w:div>
        <w:div w:id="411241269">
          <w:marLeft w:val="0"/>
          <w:marRight w:val="0"/>
          <w:marTop w:val="0"/>
          <w:marBottom w:val="0"/>
          <w:divBdr>
            <w:top w:val="none" w:sz="0" w:space="0" w:color="auto"/>
            <w:left w:val="none" w:sz="0" w:space="0" w:color="auto"/>
            <w:bottom w:val="none" w:sz="0" w:space="0" w:color="auto"/>
            <w:right w:val="none" w:sz="0" w:space="0" w:color="auto"/>
          </w:divBdr>
        </w:div>
        <w:div w:id="575558934">
          <w:marLeft w:val="0"/>
          <w:marRight w:val="0"/>
          <w:marTop w:val="0"/>
          <w:marBottom w:val="0"/>
          <w:divBdr>
            <w:top w:val="none" w:sz="0" w:space="0" w:color="auto"/>
            <w:left w:val="none" w:sz="0" w:space="0" w:color="auto"/>
            <w:bottom w:val="none" w:sz="0" w:space="0" w:color="auto"/>
            <w:right w:val="none" w:sz="0" w:space="0" w:color="auto"/>
          </w:divBdr>
        </w:div>
        <w:div w:id="603535999">
          <w:marLeft w:val="0"/>
          <w:marRight w:val="0"/>
          <w:marTop w:val="0"/>
          <w:marBottom w:val="0"/>
          <w:divBdr>
            <w:top w:val="none" w:sz="0" w:space="0" w:color="auto"/>
            <w:left w:val="none" w:sz="0" w:space="0" w:color="auto"/>
            <w:bottom w:val="none" w:sz="0" w:space="0" w:color="auto"/>
            <w:right w:val="none" w:sz="0" w:space="0" w:color="auto"/>
          </w:divBdr>
        </w:div>
        <w:div w:id="872039854">
          <w:marLeft w:val="0"/>
          <w:marRight w:val="0"/>
          <w:marTop w:val="0"/>
          <w:marBottom w:val="0"/>
          <w:divBdr>
            <w:top w:val="none" w:sz="0" w:space="0" w:color="auto"/>
            <w:left w:val="none" w:sz="0" w:space="0" w:color="auto"/>
            <w:bottom w:val="none" w:sz="0" w:space="0" w:color="auto"/>
            <w:right w:val="none" w:sz="0" w:space="0" w:color="auto"/>
          </w:divBdr>
        </w:div>
        <w:div w:id="965623072">
          <w:marLeft w:val="0"/>
          <w:marRight w:val="0"/>
          <w:marTop w:val="0"/>
          <w:marBottom w:val="0"/>
          <w:divBdr>
            <w:top w:val="none" w:sz="0" w:space="0" w:color="auto"/>
            <w:left w:val="none" w:sz="0" w:space="0" w:color="auto"/>
            <w:bottom w:val="none" w:sz="0" w:space="0" w:color="auto"/>
            <w:right w:val="none" w:sz="0" w:space="0" w:color="auto"/>
          </w:divBdr>
        </w:div>
        <w:div w:id="985861842">
          <w:marLeft w:val="0"/>
          <w:marRight w:val="0"/>
          <w:marTop w:val="0"/>
          <w:marBottom w:val="0"/>
          <w:divBdr>
            <w:top w:val="none" w:sz="0" w:space="0" w:color="auto"/>
            <w:left w:val="none" w:sz="0" w:space="0" w:color="auto"/>
            <w:bottom w:val="none" w:sz="0" w:space="0" w:color="auto"/>
            <w:right w:val="none" w:sz="0" w:space="0" w:color="auto"/>
          </w:divBdr>
        </w:div>
        <w:div w:id="1166554460">
          <w:marLeft w:val="0"/>
          <w:marRight w:val="0"/>
          <w:marTop w:val="0"/>
          <w:marBottom w:val="0"/>
          <w:divBdr>
            <w:top w:val="none" w:sz="0" w:space="0" w:color="auto"/>
            <w:left w:val="none" w:sz="0" w:space="0" w:color="auto"/>
            <w:bottom w:val="none" w:sz="0" w:space="0" w:color="auto"/>
            <w:right w:val="none" w:sz="0" w:space="0" w:color="auto"/>
          </w:divBdr>
        </w:div>
        <w:div w:id="1484004195">
          <w:marLeft w:val="0"/>
          <w:marRight w:val="0"/>
          <w:marTop w:val="0"/>
          <w:marBottom w:val="0"/>
          <w:divBdr>
            <w:top w:val="none" w:sz="0" w:space="0" w:color="auto"/>
            <w:left w:val="none" w:sz="0" w:space="0" w:color="auto"/>
            <w:bottom w:val="none" w:sz="0" w:space="0" w:color="auto"/>
            <w:right w:val="none" w:sz="0" w:space="0" w:color="auto"/>
          </w:divBdr>
        </w:div>
      </w:divsChild>
    </w:div>
    <w:div w:id="46223292">
      <w:bodyDiv w:val="1"/>
      <w:marLeft w:val="0"/>
      <w:marRight w:val="0"/>
      <w:marTop w:val="0"/>
      <w:marBottom w:val="0"/>
      <w:divBdr>
        <w:top w:val="none" w:sz="0" w:space="0" w:color="auto"/>
        <w:left w:val="none" w:sz="0" w:space="0" w:color="auto"/>
        <w:bottom w:val="none" w:sz="0" w:space="0" w:color="auto"/>
        <w:right w:val="none" w:sz="0" w:space="0" w:color="auto"/>
      </w:divBdr>
      <w:divsChild>
        <w:div w:id="3360831">
          <w:marLeft w:val="0"/>
          <w:marRight w:val="0"/>
          <w:marTop w:val="0"/>
          <w:marBottom w:val="0"/>
          <w:divBdr>
            <w:top w:val="none" w:sz="0" w:space="0" w:color="auto"/>
            <w:left w:val="none" w:sz="0" w:space="0" w:color="auto"/>
            <w:bottom w:val="none" w:sz="0" w:space="0" w:color="auto"/>
            <w:right w:val="none" w:sz="0" w:space="0" w:color="auto"/>
          </w:divBdr>
        </w:div>
        <w:div w:id="131480563">
          <w:marLeft w:val="0"/>
          <w:marRight w:val="0"/>
          <w:marTop w:val="0"/>
          <w:marBottom w:val="0"/>
          <w:divBdr>
            <w:top w:val="none" w:sz="0" w:space="0" w:color="auto"/>
            <w:left w:val="none" w:sz="0" w:space="0" w:color="auto"/>
            <w:bottom w:val="none" w:sz="0" w:space="0" w:color="auto"/>
            <w:right w:val="none" w:sz="0" w:space="0" w:color="auto"/>
          </w:divBdr>
        </w:div>
        <w:div w:id="164827777">
          <w:marLeft w:val="0"/>
          <w:marRight w:val="0"/>
          <w:marTop w:val="0"/>
          <w:marBottom w:val="0"/>
          <w:divBdr>
            <w:top w:val="none" w:sz="0" w:space="0" w:color="auto"/>
            <w:left w:val="none" w:sz="0" w:space="0" w:color="auto"/>
            <w:bottom w:val="none" w:sz="0" w:space="0" w:color="auto"/>
            <w:right w:val="none" w:sz="0" w:space="0" w:color="auto"/>
          </w:divBdr>
        </w:div>
        <w:div w:id="276523548">
          <w:marLeft w:val="0"/>
          <w:marRight w:val="0"/>
          <w:marTop w:val="0"/>
          <w:marBottom w:val="0"/>
          <w:divBdr>
            <w:top w:val="none" w:sz="0" w:space="0" w:color="auto"/>
            <w:left w:val="none" w:sz="0" w:space="0" w:color="auto"/>
            <w:bottom w:val="none" w:sz="0" w:space="0" w:color="auto"/>
            <w:right w:val="none" w:sz="0" w:space="0" w:color="auto"/>
          </w:divBdr>
        </w:div>
        <w:div w:id="487332716">
          <w:marLeft w:val="0"/>
          <w:marRight w:val="0"/>
          <w:marTop w:val="0"/>
          <w:marBottom w:val="0"/>
          <w:divBdr>
            <w:top w:val="none" w:sz="0" w:space="0" w:color="auto"/>
            <w:left w:val="none" w:sz="0" w:space="0" w:color="auto"/>
            <w:bottom w:val="none" w:sz="0" w:space="0" w:color="auto"/>
            <w:right w:val="none" w:sz="0" w:space="0" w:color="auto"/>
          </w:divBdr>
        </w:div>
        <w:div w:id="524487344">
          <w:marLeft w:val="0"/>
          <w:marRight w:val="0"/>
          <w:marTop w:val="0"/>
          <w:marBottom w:val="0"/>
          <w:divBdr>
            <w:top w:val="none" w:sz="0" w:space="0" w:color="auto"/>
            <w:left w:val="none" w:sz="0" w:space="0" w:color="auto"/>
            <w:bottom w:val="none" w:sz="0" w:space="0" w:color="auto"/>
            <w:right w:val="none" w:sz="0" w:space="0" w:color="auto"/>
          </w:divBdr>
        </w:div>
        <w:div w:id="528956294">
          <w:marLeft w:val="0"/>
          <w:marRight w:val="0"/>
          <w:marTop w:val="0"/>
          <w:marBottom w:val="0"/>
          <w:divBdr>
            <w:top w:val="none" w:sz="0" w:space="0" w:color="auto"/>
            <w:left w:val="none" w:sz="0" w:space="0" w:color="auto"/>
            <w:bottom w:val="none" w:sz="0" w:space="0" w:color="auto"/>
            <w:right w:val="none" w:sz="0" w:space="0" w:color="auto"/>
          </w:divBdr>
        </w:div>
        <w:div w:id="546648076">
          <w:marLeft w:val="0"/>
          <w:marRight w:val="0"/>
          <w:marTop w:val="0"/>
          <w:marBottom w:val="0"/>
          <w:divBdr>
            <w:top w:val="none" w:sz="0" w:space="0" w:color="auto"/>
            <w:left w:val="none" w:sz="0" w:space="0" w:color="auto"/>
            <w:bottom w:val="none" w:sz="0" w:space="0" w:color="auto"/>
            <w:right w:val="none" w:sz="0" w:space="0" w:color="auto"/>
          </w:divBdr>
        </w:div>
        <w:div w:id="755639024">
          <w:marLeft w:val="0"/>
          <w:marRight w:val="0"/>
          <w:marTop w:val="0"/>
          <w:marBottom w:val="0"/>
          <w:divBdr>
            <w:top w:val="none" w:sz="0" w:space="0" w:color="auto"/>
            <w:left w:val="none" w:sz="0" w:space="0" w:color="auto"/>
            <w:bottom w:val="none" w:sz="0" w:space="0" w:color="auto"/>
            <w:right w:val="none" w:sz="0" w:space="0" w:color="auto"/>
          </w:divBdr>
        </w:div>
        <w:div w:id="958728367">
          <w:marLeft w:val="0"/>
          <w:marRight w:val="0"/>
          <w:marTop w:val="0"/>
          <w:marBottom w:val="0"/>
          <w:divBdr>
            <w:top w:val="none" w:sz="0" w:space="0" w:color="auto"/>
            <w:left w:val="none" w:sz="0" w:space="0" w:color="auto"/>
            <w:bottom w:val="none" w:sz="0" w:space="0" w:color="auto"/>
            <w:right w:val="none" w:sz="0" w:space="0" w:color="auto"/>
          </w:divBdr>
        </w:div>
        <w:div w:id="1176192230">
          <w:marLeft w:val="0"/>
          <w:marRight w:val="0"/>
          <w:marTop w:val="0"/>
          <w:marBottom w:val="0"/>
          <w:divBdr>
            <w:top w:val="none" w:sz="0" w:space="0" w:color="auto"/>
            <w:left w:val="none" w:sz="0" w:space="0" w:color="auto"/>
            <w:bottom w:val="none" w:sz="0" w:space="0" w:color="auto"/>
            <w:right w:val="none" w:sz="0" w:space="0" w:color="auto"/>
          </w:divBdr>
        </w:div>
        <w:div w:id="1194463196">
          <w:marLeft w:val="0"/>
          <w:marRight w:val="0"/>
          <w:marTop w:val="0"/>
          <w:marBottom w:val="0"/>
          <w:divBdr>
            <w:top w:val="none" w:sz="0" w:space="0" w:color="auto"/>
            <w:left w:val="none" w:sz="0" w:space="0" w:color="auto"/>
            <w:bottom w:val="none" w:sz="0" w:space="0" w:color="auto"/>
            <w:right w:val="none" w:sz="0" w:space="0" w:color="auto"/>
          </w:divBdr>
        </w:div>
        <w:div w:id="1393966912">
          <w:marLeft w:val="0"/>
          <w:marRight w:val="0"/>
          <w:marTop w:val="0"/>
          <w:marBottom w:val="0"/>
          <w:divBdr>
            <w:top w:val="none" w:sz="0" w:space="0" w:color="auto"/>
            <w:left w:val="none" w:sz="0" w:space="0" w:color="auto"/>
            <w:bottom w:val="none" w:sz="0" w:space="0" w:color="auto"/>
            <w:right w:val="none" w:sz="0" w:space="0" w:color="auto"/>
          </w:divBdr>
        </w:div>
        <w:div w:id="1533299341">
          <w:marLeft w:val="0"/>
          <w:marRight w:val="0"/>
          <w:marTop w:val="0"/>
          <w:marBottom w:val="0"/>
          <w:divBdr>
            <w:top w:val="none" w:sz="0" w:space="0" w:color="auto"/>
            <w:left w:val="none" w:sz="0" w:space="0" w:color="auto"/>
            <w:bottom w:val="none" w:sz="0" w:space="0" w:color="auto"/>
            <w:right w:val="none" w:sz="0" w:space="0" w:color="auto"/>
          </w:divBdr>
        </w:div>
        <w:div w:id="1719086722">
          <w:marLeft w:val="0"/>
          <w:marRight w:val="0"/>
          <w:marTop w:val="0"/>
          <w:marBottom w:val="0"/>
          <w:divBdr>
            <w:top w:val="none" w:sz="0" w:space="0" w:color="auto"/>
            <w:left w:val="none" w:sz="0" w:space="0" w:color="auto"/>
            <w:bottom w:val="none" w:sz="0" w:space="0" w:color="auto"/>
            <w:right w:val="none" w:sz="0" w:space="0" w:color="auto"/>
          </w:divBdr>
        </w:div>
        <w:div w:id="1946647898">
          <w:marLeft w:val="0"/>
          <w:marRight w:val="0"/>
          <w:marTop w:val="0"/>
          <w:marBottom w:val="0"/>
          <w:divBdr>
            <w:top w:val="none" w:sz="0" w:space="0" w:color="auto"/>
            <w:left w:val="none" w:sz="0" w:space="0" w:color="auto"/>
            <w:bottom w:val="none" w:sz="0" w:space="0" w:color="auto"/>
            <w:right w:val="none" w:sz="0" w:space="0" w:color="auto"/>
          </w:divBdr>
        </w:div>
        <w:div w:id="2091123782">
          <w:marLeft w:val="0"/>
          <w:marRight w:val="0"/>
          <w:marTop w:val="0"/>
          <w:marBottom w:val="0"/>
          <w:divBdr>
            <w:top w:val="none" w:sz="0" w:space="0" w:color="auto"/>
            <w:left w:val="none" w:sz="0" w:space="0" w:color="auto"/>
            <w:bottom w:val="none" w:sz="0" w:space="0" w:color="auto"/>
            <w:right w:val="none" w:sz="0" w:space="0" w:color="auto"/>
          </w:divBdr>
        </w:div>
      </w:divsChild>
    </w:div>
    <w:div w:id="62803811">
      <w:bodyDiv w:val="1"/>
      <w:marLeft w:val="0"/>
      <w:marRight w:val="0"/>
      <w:marTop w:val="0"/>
      <w:marBottom w:val="0"/>
      <w:divBdr>
        <w:top w:val="none" w:sz="0" w:space="0" w:color="auto"/>
        <w:left w:val="none" w:sz="0" w:space="0" w:color="auto"/>
        <w:bottom w:val="none" w:sz="0" w:space="0" w:color="auto"/>
        <w:right w:val="none" w:sz="0" w:space="0" w:color="auto"/>
      </w:divBdr>
      <w:divsChild>
        <w:div w:id="1698576059">
          <w:marLeft w:val="0"/>
          <w:marRight w:val="0"/>
          <w:marTop w:val="0"/>
          <w:marBottom w:val="0"/>
          <w:divBdr>
            <w:top w:val="single" w:sz="6" w:space="0" w:color="E6E6E6"/>
            <w:left w:val="single" w:sz="6" w:space="0" w:color="E6E6E6"/>
            <w:bottom w:val="single" w:sz="6" w:space="0" w:color="E6E6E6"/>
            <w:right w:val="single" w:sz="6" w:space="0" w:color="E6E6E6"/>
          </w:divBdr>
          <w:divsChild>
            <w:div w:id="1422527902">
              <w:marLeft w:val="0"/>
              <w:marRight w:val="0"/>
              <w:marTop w:val="0"/>
              <w:marBottom w:val="0"/>
              <w:divBdr>
                <w:top w:val="none" w:sz="0" w:space="0" w:color="auto"/>
                <w:left w:val="none" w:sz="0" w:space="0" w:color="auto"/>
                <w:bottom w:val="none" w:sz="0" w:space="0" w:color="auto"/>
                <w:right w:val="none" w:sz="0" w:space="0" w:color="auto"/>
              </w:divBdr>
              <w:divsChild>
                <w:div w:id="1284461774">
                  <w:marLeft w:val="0"/>
                  <w:marRight w:val="0"/>
                  <w:marTop w:val="0"/>
                  <w:marBottom w:val="0"/>
                  <w:divBdr>
                    <w:top w:val="none" w:sz="0" w:space="0" w:color="auto"/>
                    <w:left w:val="none" w:sz="0" w:space="0" w:color="auto"/>
                    <w:bottom w:val="none" w:sz="0" w:space="0" w:color="auto"/>
                    <w:right w:val="none" w:sz="0" w:space="0" w:color="auto"/>
                  </w:divBdr>
                </w:div>
                <w:div w:id="1414938707">
                  <w:marLeft w:val="0"/>
                  <w:marRight w:val="0"/>
                  <w:marTop w:val="0"/>
                  <w:marBottom w:val="0"/>
                  <w:divBdr>
                    <w:top w:val="none" w:sz="0" w:space="0" w:color="auto"/>
                    <w:left w:val="none" w:sz="0" w:space="0" w:color="auto"/>
                    <w:bottom w:val="none" w:sz="0" w:space="0" w:color="auto"/>
                    <w:right w:val="none" w:sz="0" w:space="0" w:color="auto"/>
                  </w:divBdr>
                </w:div>
                <w:div w:id="189747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6988">
          <w:marLeft w:val="0"/>
          <w:marRight w:val="0"/>
          <w:marTop w:val="0"/>
          <w:marBottom w:val="0"/>
          <w:divBdr>
            <w:top w:val="single" w:sz="6" w:space="0" w:color="E6E6E6"/>
            <w:left w:val="single" w:sz="6" w:space="0" w:color="E6E6E6"/>
            <w:bottom w:val="single" w:sz="6" w:space="0" w:color="E6E6E6"/>
            <w:right w:val="single" w:sz="6" w:space="0" w:color="E6E6E6"/>
          </w:divBdr>
          <w:divsChild>
            <w:div w:id="1654917941">
              <w:marLeft w:val="0"/>
              <w:marRight w:val="0"/>
              <w:marTop w:val="0"/>
              <w:marBottom w:val="0"/>
              <w:divBdr>
                <w:top w:val="none" w:sz="0" w:space="0" w:color="auto"/>
                <w:left w:val="none" w:sz="0" w:space="0" w:color="auto"/>
                <w:bottom w:val="none" w:sz="0" w:space="0" w:color="auto"/>
                <w:right w:val="none" w:sz="0" w:space="0" w:color="auto"/>
              </w:divBdr>
              <w:divsChild>
                <w:div w:id="241454927">
                  <w:marLeft w:val="0"/>
                  <w:marRight w:val="0"/>
                  <w:marTop w:val="0"/>
                  <w:marBottom w:val="0"/>
                  <w:divBdr>
                    <w:top w:val="none" w:sz="0" w:space="0" w:color="auto"/>
                    <w:left w:val="none" w:sz="0" w:space="0" w:color="auto"/>
                    <w:bottom w:val="none" w:sz="0" w:space="0" w:color="auto"/>
                    <w:right w:val="none" w:sz="0" w:space="0" w:color="auto"/>
                  </w:divBdr>
                </w:div>
                <w:div w:id="5201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16993">
          <w:marLeft w:val="0"/>
          <w:marRight w:val="0"/>
          <w:marTop w:val="0"/>
          <w:marBottom w:val="0"/>
          <w:divBdr>
            <w:top w:val="single" w:sz="6" w:space="0" w:color="E6E6E6"/>
            <w:left w:val="single" w:sz="6" w:space="0" w:color="E6E6E6"/>
            <w:bottom w:val="single" w:sz="6" w:space="0" w:color="E6E6E6"/>
            <w:right w:val="single" w:sz="6" w:space="0" w:color="E6E6E6"/>
          </w:divBdr>
          <w:divsChild>
            <w:div w:id="1720861844">
              <w:marLeft w:val="0"/>
              <w:marRight w:val="0"/>
              <w:marTop w:val="0"/>
              <w:marBottom w:val="0"/>
              <w:divBdr>
                <w:top w:val="none" w:sz="0" w:space="0" w:color="auto"/>
                <w:left w:val="none" w:sz="0" w:space="0" w:color="auto"/>
                <w:bottom w:val="none" w:sz="0" w:space="0" w:color="auto"/>
                <w:right w:val="none" w:sz="0" w:space="0" w:color="auto"/>
              </w:divBdr>
              <w:divsChild>
                <w:div w:id="105345448">
                  <w:marLeft w:val="0"/>
                  <w:marRight w:val="0"/>
                  <w:marTop w:val="0"/>
                  <w:marBottom w:val="0"/>
                  <w:divBdr>
                    <w:top w:val="none" w:sz="0" w:space="0" w:color="auto"/>
                    <w:left w:val="none" w:sz="0" w:space="0" w:color="auto"/>
                    <w:bottom w:val="none" w:sz="0" w:space="0" w:color="auto"/>
                    <w:right w:val="none" w:sz="0" w:space="0" w:color="auto"/>
                  </w:divBdr>
                </w:div>
                <w:div w:id="312567435">
                  <w:marLeft w:val="0"/>
                  <w:marRight w:val="0"/>
                  <w:marTop w:val="0"/>
                  <w:marBottom w:val="0"/>
                  <w:divBdr>
                    <w:top w:val="none" w:sz="0" w:space="0" w:color="auto"/>
                    <w:left w:val="none" w:sz="0" w:space="0" w:color="auto"/>
                    <w:bottom w:val="none" w:sz="0" w:space="0" w:color="auto"/>
                    <w:right w:val="none" w:sz="0" w:space="0" w:color="auto"/>
                  </w:divBdr>
                </w:div>
                <w:div w:id="47068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512060">
          <w:marLeft w:val="0"/>
          <w:marRight w:val="0"/>
          <w:marTop w:val="0"/>
          <w:marBottom w:val="0"/>
          <w:divBdr>
            <w:top w:val="single" w:sz="6" w:space="0" w:color="E6E6E6"/>
            <w:left w:val="single" w:sz="6" w:space="0" w:color="E6E6E6"/>
            <w:bottom w:val="single" w:sz="6" w:space="0" w:color="E6E6E6"/>
            <w:right w:val="single" w:sz="6" w:space="0" w:color="E6E6E6"/>
          </w:divBdr>
          <w:divsChild>
            <w:div w:id="831599729">
              <w:marLeft w:val="0"/>
              <w:marRight w:val="0"/>
              <w:marTop w:val="0"/>
              <w:marBottom w:val="0"/>
              <w:divBdr>
                <w:top w:val="none" w:sz="0" w:space="0" w:color="auto"/>
                <w:left w:val="none" w:sz="0" w:space="0" w:color="auto"/>
                <w:bottom w:val="none" w:sz="0" w:space="0" w:color="auto"/>
                <w:right w:val="none" w:sz="0" w:space="0" w:color="auto"/>
              </w:divBdr>
              <w:divsChild>
                <w:div w:id="946162456">
                  <w:marLeft w:val="0"/>
                  <w:marRight w:val="0"/>
                  <w:marTop w:val="0"/>
                  <w:marBottom w:val="0"/>
                  <w:divBdr>
                    <w:top w:val="none" w:sz="0" w:space="0" w:color="auto"/>
                    <w:left w:val="none" w:sz="0" w:space="0" w:color="auto"/>
                    <w:bottom w:val="none" w:sz="0" w:space="0" w:color="auto"/>
                    <w:right w:val="none" w:sz="0" w:space="0" w:color="auto"/>
                  </w:divBdr>
                </w:div>
                <w:div w:id="1892957386">
                  <w:marLeft w:val="0"/>
                  <w:marRight w:val="0"/>
                  <w:marTop w:val="0"/>
                  <w:marBottom w:val="0"/>
                  <w:divBdr>
                    <w:top w:val="none" w:sz="0" w:space="0" w:color="auto"/>
                    <w:left w:val="none" w:sz="0" w:space="0" w:color="auto"/>
                    <w:bottom w:val="none" w:sz="0" w:space="0" w:color="auto"/>
                    <w:right w:val="none" w:sz="0" w:space="0" w:color="auto"/>
                  </w:divBdr>
                </w:div>
                <w:div w:id="190398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9047">
      <w:bodyDiv w:val="1"/>
      <w:marLeft w:val="0"/>
      <w:marRight w:val="0"/>
      <w:marTop w:val="0"/>
      <w:marBottom w:val="0"/>
      <w:divBdr>
        <w:top w:val="none" w:sz="0" w:space="0" w:color="auto"/>
        <w:left w:val="none" w:sz="0" w:space="0" w:color="auto"/>
        <w:bottom w:val="none" w:sz="0" w:space="0" w:color="auto"/>
        <w:right w:val="none" w:sz="0" w:space="0" w:color="auto"/>
      </w:divBdr>
    </w:div>
    <w:div w:id="93979845">
      <w:bodyDiv w:val="1"/>
      <w:marLeft w:val="0"/>
      <w:marRight w:val="0"/>
      <w:marTop w:val="0"/>
      <w:marBottom w:val="0"/>
      <w:divBdr>
        <w:top w:val="none" w:sz="0" w:space="0" w:color="auto"/>
        <w:left w:val="none" w:sz="0" w:space="0" w:color="auto"/>
        <w:bottom w:val="none" w:sz="0" w:space="0" w:color="auto"/>
        <w:right w:val="none" w:sz="0" w:space="0" w:color="auto"/>
      </w:divBdr>
    </w:div>
    <w:div w:id="109710965">
      <w:bodyDiv w:val="1"/>
      <w:marLeft w:val="0"/>
      <w:marRight w:val="0"/>
      <w:marTop w:val="0"/>
      <w:marBottom w:val="0"/>
      <w:divBdr>
        <w:top w:val="none" w:sz="0" w:space="0" w:color="auto"/>
        <w:left w:val="none" w:sz="0" w:space="0" w:color="auto"/>
        <w:bottom w:val="none" w:sz="0" w:space="0" w:color="auto"/>
        <w:right w:val="none" w:sz="0" w:space="0" w:color="auto"/>
      </w:divBdr>
    </w:div>
    <w:div w:id="110782170">
      <w:bodyDiv w:val="1"/>
      <w:marLeft w:val="0"/>
      <w:marRight w:val="0"/>
      <w:marTop w:val="0"/>
      <w:marBottom w:val="0"/>
      <w:divBdr>
        <w:top w:val="none" w:sz="0" w:space="0" w:color="auto"/>
        <w:left w:val="none" w:sz="0" w:space="0" w:color="auto"/>
        <w:bottom w:val="none" w:sz="0" w:space="0" w:color="auto"/>
        <w:right w:val="none" w:sz="0" w:space="0" w:color="auto"/>
      </w:divBdr>
      <w:divsChild>
        <w:div w:id="346635298">
          <w:marLeft w:val="0"/>
          <w:marRight w:val="0"/>
          <w:marTop w:val="0"/>
          <w:marBottom w:val="0"/>
          <w:divBdr>
            <w:top w:val="none" w:sz="0" w:space="0" w:color="auto"/>
            <w:left w:val="none" w:sz="0" w:space="0" w:color="auto"/>
            <w:bottom w:val="none" w:sz="0" w:space="0" w:color="auto"/>
            <w:right w:val="none" w:sz="0" w:space="0" w:color="auto"/>
          </w:divBdr>
        </w:div>
        <w:div w:id="58892393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5105236">
              <w:marLeft w:val="0"/>
              <w:marRight w:val="0"/>
              <w:marTop w:val="0"/>
              <w:marBottom w:val="0"/>
              <w:divBdr>
                <w:top w:val="none" w:sz="0" w:space="0" w:color="auto"/>
                <w:left w:val="none" w:sz="0" w:space="0" w:color="auto"/>
                <w:bottom w:val="none" w:sz="0" w:space="0" w:color="auto"/>
                <w:right w:val="none" w:sz="0" w:space="0" w:color="auto"/>
              </w:divBdr>
              <w:divsChild>
                <w:div w:id="1252087727">
                  <w:marLeft w:val="0"/>
                  <w:marRight w:val="0"/>
                  <w:marTop w:val="0"/>
                  <w:marBottom w:val="0"/>
                  <w:divBdr>
                    <w:top w:val="none" w:sz="0" w:space="0" w:color="auto"/>
                    <w:left w:val="none" w:sz="0" w:space="0" w:color="auto"/>
                    <w:bottom w:val="none" w:sz="0" w:space="0" w:color="auto"/>
                    <w:right w:val="none" w:sz="0" w:space="0" w:color="auto"/>
                  </w:divBdr>
                  <w:divsChild>
                    <w:div w:id="210549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13614">
      <w:bodyDiv w:val="1"/>
      <w:marLeft w:val="0"/>
      <w:marRight w:val="0"/>
      <w:marTop w:val="0"/>
      <w:marBottom w:val="0"/>
      <w:divBdr>
        <w:top w:val="none" w:sz="0" w:space="0" w:color="auto"/>
        <w:left w:val="none" w:sz="0" w:space="0" w:color="auto"/>
        <w:bottom w:val="none" w:sz="0" w:space="0" w:color="auto"/>
        <w:right w:val="none" w:sz="0" w:space="0" w:color="auto"/>
      </w:divBdr>
      <w:divsChild>
        <w:div w:id="721714785">
          <w:marLeft w:val="547"/>
          <w:marRight w:val="0"/>
          <w:marTop w:val="360"/>
          <w:marBottom w:val="0"/>
          <w:divBdr>
            <w:top w:val="none" w:sz="0" w:space="0" w:color="auto"/>
            <w:left w:val="none" w:sz="0" w:space="0" w:color="auto"/>
            <w:bottom w:val="none" w:sz="0" w:space="0" w:color="auto"/>
            <w:right w:val="none" w:sz="0" w:space="0" w:color="auto"/>
          </w:divBdr>
        </w:div>
      </w:divsChild>
    </w:div>
    <w:div w:id="159084621">
      <w:bodyDiv w:val="1"/>
      <w:marLeft w:val="0"/>
      <w:marRight w:val="0"/>
      <w:marTop w:val="0"/>
      <w:marBottom w:val="0"/>
      <w:divBdr>
        <w:top w:val="none" w:sz="0" w:space="0" w:color="auto"/>
        <w:left w:val="none" w:sz="0" w:space="0" w:color="auto"/>
        <w:bottom w:val="none" w:sz="0" w:space="0" w:color="auto"/>
        <w:right w:val="none" w:sz="0" w:space="0" w:color="auto"/>
      </w:divBdr>
    </w:div>
    <w:div w:id="171771397">
      <w:bodyDiv w:val="1"/>
      <w:marLeft w:val="0"/>
      <w:marRight w:val="0"/>
      <w:marTop w:val="0"/>
      <w:marBottom w:val="0"/>
      <w:divBdr>
        <w:top w:val="none" w:sz="0" w:space="0" w:color="auto"/>
        <w:left w:val="none" w:sz="0" w:space="0" w:color="auto"/>
        <w:bottom w:val="none" w:sz="0" w:space="0" w:color="auto"/>
        <w:right w:val="none" w:sz="0" w:space="0" w:color="auto"/>
      </w:divBdr>
      <w:divsChild>
        <w:div w:id="254705006">
          <w:marLeft w:val="547"/>
          <w:marRight w:val="0"/>
          <w:marTop w:val="360"/>
          <w:marBottom w:val="0"/>
          <w:divBdr>
            <w:top w:val="none" w:sz="0" w:space="0" w:color="auto"/>
            <w:left w:val="none" w:sz="0" w:space="0" w:color="auto"/>
            <w:bottom w:val="none" w:sz="0" w:space="0" w:color="auto"/>
            <w:right w:val="none" w:sz="0" w:space="0" w:color="auto"/>
          </w:divBdr>
        </w:div>
      </w:divsChild>
    </w:div>
    <w:div w:id="210074533">
      <w:bodyDiv w:val="1"/>
      <w:marLeft w:val="0"/>
      <w:marRight w:val="0"/>
      <w:marTop w:val="0"/>
      <w:marBottom w:val="0"/>
      <w:divBdr>
        <w:top w:val="none" w:sz="0" w:space="0" w:color="auto"/>
        <w:left w:val="none" w:sz="0" w:space="0" w:color="auto"/>
        <w:bottom w:val="none" w:sz="0" w:space="0" w:color="auto"/>
        <w:right w:val="none" w:sz="0" w:space="0" w:color="auto"/>
      </w:divBdr>
    </w:div>
    <w:div w:id="242493430">
      <w:bodyDiv w:val="1"/>
      <w:marLeft w:val="0"/>
      <w:marRight w:val="0"/>
      <w:marTop w:val="0"/>
      <w:marBottom w:val="0"/>
      <w:divBdr>
        <w:top w:val="none" w:sz="0" w:space="0" w:color="auto"/>
        <w:left w:val="none" w:sz="0" w:space="0" w:color="auto"/>
        <w:bottom w:val="none" w:sz="0" w:space="0" w:color="auto"/>
        <w:right w:val="none" w:sz="0" w:space="0" w:color="auto"/>
      </w:divBdr>
      <w:divsChild>
        <w:div w:id="1915898332">
          <w:marLeft w:val="0"/>
          <w:marRight w:val="0"/>
          <w:marTop w:val="0"/>
          <w:marBottom w:val="0"/>
          <w:divBdr>
            <w:top w:val="none" w:sz="0" w:space="0" w:color="auto"/>
            <w:left w:val="none" w:sz="0" w:space="0" w:color="auto"/>
            <w:bottom w:val="none" w:sz="0" w:space="0" w:color="auto"/>
            <w:right w:val="none" w:sz="0" w:space="0" w:color="auto"/>
          </w:divBdr>
          <w:divsChild>
            <w:div w:id="133268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55607">
      <w:bodyDiv w:val="1"/>
      <w:marLeft w:val="0"/>
      <w:marRight w:val="0"/>
      <w:marTop w:val="0"/>
      <w:marBottom w:val="0"/>
      <w:divBdr>
        <w:top w:val="none" w:sz="0" w:space="0" w:color="auto"/>
        <w:left w:val="none" w:sz="0" w:space="0" w:color="auto"/>
        <w:bottom w:val="none" w:sz="0" w:space="0" w:color="auto"/>
        <w:right w:val="none" w:sz="0" w:space="0" w:color="auto"/>
      </w:divBdr>
    </w:div>
    <w:div w:id="298534163">
      <w:bodyDiv w:val="1"/>
      <w:marLeft w:val="0"/>
      <w:marRight w:val="0"/>
      <w:marTop w:val="0"/>
      <w:marBottom w:val="0"/>
      <w:divBdr>
        <w:top w:val="none" w:sz="0" w:space="0" w:color="auto"/>
        <w:left w:val="none" w:sz="0" w:space="0" w:color="auto"/>
        <w:bottom w:val="none" w:sz="0" w:space="0" w:color="auto"/>
        <w:right w:val="none" w:sz="0" w:space="0" w:color="auto"/>
      </w:divBdr>
    </w:div>
    <w:div w:id="303706734">
      <w:bodyDiv w:val="1"/>
      <w:marLeft w:val="0"/>
      <w:marRight w:val="0"/>
      <w:marTop w:val="0"/>
      <w:marBottom w:val="0"/>
      <w:divBdr>
        <w:top w:val="none" w:sz="0" w:space="0" w:color="auto"/>
        <w:left w:val="none" w:sz="0" w:space="0" w:color="auto"/>
        <w:bottom w:val="none" w:sz="0" w:space="0" w:color="auto"/>
        <w:right w:val="none" w:sz="0" w:space="0" w:color="auto"/>
      </w:divBdr>
      <w:divsChild>
        <w:div w:id="903881081">
          <w:marLeft w:val="0"/>
          <w:marRight w:val="0"/>
          <w:marTop w:val="0"/>
          <w:marBottom w:val="0"/>
          <w:divBdr>
            <w:top w:val="none" w:sz="0" w:space="0" w:color="auto"/>
            <w:left w:val="none" w:sz="0" w:space="0" w:color="auto"/>
            <w:bottom w:val="none" w:sz="0" w:space="0" w:color="auto"/>
            <w:right w:val="none" w:sz="0" w:space="0" w:color="auto"/>
          </w:divBdr>
        </w:div>
        <w:div w:id="1109471409">
          <w:marLeft w:val="0"/>
          <w:marRight w:val="0"/>
          <w:marTop w:val="0"/>
          <w:marBottom w:val="0"/>
          <w:divBdr>
            <w:top w:val="none" w:sz="0" w:space="0" w:color="auto"/>
            <w:left w:val="none" w:sz="0" w:space="0" w:color="auto"/>
            <w:bottom w:val="none" w:sz="0" w:space="0" w:color="auto"/>
            <w:right w:val="none" w:sz="0" w:space="0" w:color="auto"/>
          </w:divBdr>
        </w:div>
      </w:divsChild>
    </w:div>
    <w:div w:id="313069844">
      <w:bodyDiv w:val="1"/>
      <w:marLeft w:val="0"/>
      <w:marRight w:val="0"/>
      <w:marTop w:val="0"/>
      <w:marBottom w:val="0"/>
      <w:divBdr>
        <w:top w:val="none" w:sz="0" w:space="0" w:color="auto"/>
        <w:left w:val="none" w:sz="0" w:space="0" w:color="auto"/>
        <w:bottom w:val="none" w:sz="0" w:space="0" w:color="auto"/>
        <w:right w:val="none" w:sz="0" w:space="0" w:color="auto"/>
      </w:divBdr>
    </w:div>
    <w:div w:id="361637082">
      <w:bodyDiv w:val="1"/>
      <w:marLeft w:val="0"/>
      <w:marRight w:val="0"/>
      <w:marTop w:val="0"/>
      <w:marBottom w:val="0"/>
      <w:divBdr>
        <w:top w:val="none" w:sz="0" w:space="0" w:color="auto"/>
        <w:left w:val="none" w:sz="0" w:space="0" w:color="auto"/>
        <w:bottom w:val="none" w:sz="0" w:space="0" w:color="auto"/>
        <w:right w:val="none" w:sz="0" w:space="0" w:color="auto"/>
      </w:divBdr>
    </w:div>
    <w:div w:id="362900499">
      <w:bodyDiv w:val="1"/>
      <w:marLeft w:val="0"/>
      <w:marRight w:val="0"/>
      <w:marTop w:val="0"/>
      <w:marBottom w:val="0"/>
      <w:divBdr>
        <w:top w:val="none" w:sz="0" w:space="0" w:color="auto"/>
        <w:left w:val="none" w:sz="0" w:space="0" w:color="auto"/>
        <w:bottom w:val="none" w:sz="0" w:space="0" w:color="auto"/>
        <w:right w:val="none" w:sz="0" w:space="0" w:color="auto"/>
      </w:divBdr>
    </w:div>
    <w:div w:id="390425931">
      <w:bodyDiv w:val="1"/>
      <w:marLeft w:val="0"/>
      <w:marRight w:val="0"/>
      <w:marTop w:val="0"/>
      <w:marBottom w:val="0"/>
      <w:divBdr>
        <w:top w:val="none" w:sz="0" w:space="0" w:color="auto"/>
        <w:left w:val="none" w:sz="0" w:space="0" w:color="auto"/>
        <w:bottom w:val="none" w:sz="0" w:space="0" w:color="auto"/>
        <w:right w:val="none" w:sz="0" w:space="0" w:color="auto"/>
      </w:divBdr>
    </w:div>
    <w:div w:id="422336061">
      <w:bodyDiv w:val="1"/>
      <w:marLeft w:val="0"/>
      <w:marRight w:val="0"/>
      <w:marTop w:val="0"/>
      <w:marBottom w:val="0"/>
      <w:divBdr>
        <w:top w:val="none" w:sz="0" w:space="0" w:color="auto"/>
        <w:left w:val="none" w:sz="0" w:space="0" w:color="auto"/>
        <w:bottom w:val="none" w:sz="0" w:space="0" w:color="auto"/>
        <w:right w:val="none" w:sz="0" w:space="0" w:color="auto"/>
      </w:divBdr>
      <w:divsChild>
        <w:div w:id="51848881">
          <w:marLeft w:val="0"/>
          <w:marRight w:val="0"/>
          <w:marTop w:val="0"/>
          <w:marBottom w:val="0"/>
          <w:divBdr>
            <w:top w:val="single" w:sz="6" w:space="0" w:color="E6E6E6"/>
            <w:left w:val="single" w:sz="6" w:space="0" w:color="E6E6E6"/>
            <w:bottom w:val="single" w:sz="6" w:space="0" w:color="E6E6E6"/>
            <w:right w:val="single" w:sz="6" w:space="0" w:color="E6E6E6"/>
          </w:divBdr>
          <w:divsChild>
            <w:div w:id="663316761">
              <w:marLeft w:val="0"/>
              <w:marRight w:val="0"/>
              <w:marTop w:val="0"/>
              <w:marBottom w:val="0"/>
              <w:divBdr>
                <w:top w:val="none" w:sz="0" w:space="0" w:color="auto"/>
                <w:left w:val="none" w:sz="0" w:space="0" w:color="auto"/>
                <w:bottom w:val="none" w:sz="0" w:space="0" w:color="auto"/>
                <w:right w:val="none" w:sz="0" w:space="0" w:color="auto"/>
              </w:divBdr>
              <w:divsChild>
                <w:div w:id="1271427763">
                  <w:marLeft w:val="0"/>
                  <w:marRight w:val="0"/>
                  <w:marTop w:val="0"/>
                  <w:marBottom w:val="0"/>
                  <w:divBdr>
                    <w:top w:val="none" w:sz="0" w:space="0" w:color="auto"/>
                    <w:left w:val="none" w:sz="0" w:space="0" w:color="auto"/>
                    <w:bottom w:val="none" w:sz="0" w:space="0" w:color="auto"/>
                    <w:right w:val="none" w:sz="0" w:space="0" w:color="auto"/>
                  </w:divBdr>
                </w:div>
                <w:div w:id="1431851216">
                  <w:marLeft w:val="0"/>
                  <w:marRight w:val="0"/>
                  <w:marTop w:val="0"/>
                  <w:marBottom w:val="0"/>
                  <w:divBdr>
                    <w:top w:val="none" w:sz="0" w:space="0" w:color="auto"/>
                    <w:left w:val="none" w:sz="0" w:space="0" w:color="auto"/>
                    <w:bottom w:val="none" w:sz="0" w:space="0" w:color="auto"/>
                    <w:right w:val="none" w:sz="0" w:space="0" w:color="auto"/>
                  </w:divBdr>
                </w:div>
                <w:div w:id="171338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51201">
          <w:marLeft w:val="0"/>
          <w:marRight w:val="0"/>
          <w:marTop w:val="0"/>
          <w:marBottom w:val="0"/>
          <w:divBdr>
            <w:top w:val="single" w:sz="6" w:space="0" w:color="E6E6E6"/>
            <w:left w:val="single" w:sz="6" w:space="0" w:color="E6E6E6"/>
            <w:bottom w:val="single" w:sz="6" w:space="0" w:color="E6E6E6"/>
            <w:right w:val="single" w:sz="6" w:space="0" w:color="E6E6E6"/>
          </w:divBdr>
          <w:divsChild>
            <w:div w:id="649362969">
              <w:marLeft w:val="0"/>
              <w:marRight w:val="0"/>
              <w:marTop w:val="0"/>
              <w:marBottom w:val="0"/>
              <w:divBdr>
                <w:top w:val="none" w:sz="0" w:space="0" w:color="auto"/>
                <w:left w:val="none" w:sz="0" w:space="0" w:color="auto"/>
                <w:bottom w:val="none" w:sz="0" w:space="0" w:color="auto"/>
                <w:right w:val="none" w:sz="0" w:space="0" w:color="auto"/>
              </w:divBdr>
              <w:divsChild>
                <w:div w:id="238828036">
                  <w:marLeft w:val="0"/>
                  <w:marRight w:val="0"/>
                  <w:marTop w:val="0"/>
                  <w:marBottom w:val="0"/>
                  <w:divBdr>
                    <w:top w:val="none" w:sz="0" w:space="0" w:color="auto"/>
                    <w:left w:val="none" w:sz="0" w:space="0" w:color="auto"/>
                    <w:bottom w:val="none" w:sz="0" w:space="0" w:color="auto"/>
                    <w:right w:val="none" w:sz="0" w:space="0" w:color="auto"/>
                  </w:divBdr>
                </w:div>
                <w:div w:id="1021080605">
                  <w:marLeft w:val="0"/>
                  <w:marRight w:val="0"/>
                  <w:marTop w:val="0"/>
                  <w:marBottom w:val="0"/>
                  <w:divBdr>
                    <w:top w:val="none" w:sz="0" w:space="0" w:color="auto"/>
                    <w:left w:val="none" w:sz="0" w:space="0" w:color="auto"/>
                    <w:bottom w:val="none" w:sz="0" w:space="0" w:color="auto"/>
                    <w:right w:val="none" w:sz="0" w:space="0" w:color="auto"/>
                  </w:divBdr>
                </w:div>
                <w:div w:id="183710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20196">
          <w:marLeft w:val="0"/>
          <w:marRight w:val="0"/>
          <w:marTop w:val="0"/>
          <w:marBottom w:val="0"/>
          <w:divBdr>
            <w:top w:val="single" w:sz="6" w:space="0" w:color="E6E6E6"/>
            <w:left w:val="single" w:sz="6" w:space="0" w:color="E6E6E6"/>
            <w:bottom w:val="single" w:sz="6" w:space="0" w:color="E6E6E6"/>
            <w:right w:val="single" w:sz="6" w:space="0" w:color="E6E6E6"/>
          </w:divBdr>
          <w:divsChild>
            <w:div w:id="309746386">
              <w:marLeft w:val="0"/>
              <w:marRight w:val="0"/>
              <w:marTop w:val="0"/>
              <w:marBottom w:val="0"/>
              <w:divBdr>
                <w:top w:val="none" w:sz="0" w:space="0" w:color="auto"/>
                <w:left w:val="none" w:sz="0" w:space="0" w:color="auto"/>
                <w:bottom w:val="none" w:sz="0" w:space="0" w:color="auto"/>
                <w:right w:val="none" w:sz="0" w:space="0" w:color="auto"/>
              </w:divBdr>
              <w:divsChild>
                <w:div w:id="173618608">
                  <w:marLeft w:val="0"/>
                  <w:marRight w:val="0"/>
                  <w:marTop w:val="0"/>
                  <w:marBottom w:val="0"/>
                  <w:divBdr>
                    <w:top w:val="none" w:sz="0" w:space="0" w:color="auto"/>
                    <w:left w:val="none" w:sz="0" w:space="0" w:color="auto"/>
                    <w:bottom w:val="none" w:sz="0" w:space="0" w:color="auto"/>
                    <w:right w:val="none" w:sz="0" w:space="0" w:color="auto"/>
                  </w:divBdr>
                </w:div>
                <w:div w:id="1147547728">
                  <w:marLeft w:val="0"/>
                  <w:marRight w:val="0"/>
                  <w:marTop w:val="0"/>
                  <w:marBottom w:val="0"/>
                  <w:divBdr>
                    <w:top w:val="none" w:sz="0" w:space="0" w:color="auto"/>
                    <w:left w:val="none" w:sz="0" w:space="0" w:color="auto"/>
                    <w:bottom w:val="none" w:sz="0" w:space="0" w:color="auto"/>
                    <w:right w:val="none" w:sz="0" w:space="0" w:color="auto"/>
                  </w:divBdr>
                </w:div>
                <w:div w:id="119951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5313">
          <w:marLeft w:val="0"/>
          <w:marRight w:val="0"/>
          <w:marTop w:val="0"/>
          <w:marBottom w:val="0"/>
          <w:divBdr>
            <w:top w:val="single" w:sz="6" w:space="0" w:color="E6E6E6"/>
            <w:left w:val="single" w:sz="6" w:space="0" w:color="E6E6E6"/>
            <w:bottom w:val="single" w:sz="6" w:space="0" w:color="E6E6E6"/>
            <w:right w:val="single" w:sz="6" w:space="0" w:color="E6E6E6"/>
          </w:divBdr>
          <w:divsChild>
            <w:div w:id="1669552501">
              <w:marLeft w:val="0"/>
              <w:marRight w:val="0"/>
              <w:marTop w:val="0"/>
              <w:marBottom w:val="0"/>
              <w:divBdr>
                <w:top w:val="none" w:sz="0" w:space="0" w:color="auto"/>
                <w:left w:val="none" w:sz="0" w:space="0" w:color="auto"/>
                <w:bottom w:val="none" w:sz="0" w:space="0" w:color="auto"/>
                <w:right w:val="none" w:sz="0" w:space="0" w:color="auto"/>
              </w:divBdr>
              <w:divsChild>
                <w:div w:id="118571202">
                  <w:marLeft w:val="0"/>
                  <w:marRight w:val="0"/>
                  <w:marTop w:val="0"/>
                  <w:marBottom w:val="0"/>
                  <w:divBdr>
                    <w:top w:val="none" w:sz="0" w:space="0" w:color="auto"/>
                    <w:left w:val="none" w:sz="0" w:space="0" w:color="auto"/>
                    <w:bottom w:val="none" w:sz="0" w:space="0" w:color="auto"/>
                    <w:right w:val="none" w:sz="0" w:space="0" w:color="auto"/>
                  </w:divBdr>
                </w:div>
                <w:div w:id="167164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625466">
      <w:bodyDiv w:val="1"/>
      <w:marLeft w:val="0"/>
      <w:marRight w:val="0"/>
      <w:marTop w:val="0"/>
      <w:marBottom w:val="0"/>
      <w:divBdr>
        <w:top w:val="none" w:sz="0" w:space="0" w:color="auto"/>
        <w:left w:val="none" w:sz="0" w:space="0" w:color="auto"/>
        <w:bottom w:val="none" w:sz="0" w:space="0" w:color="auto"/>
        <w:right w:val="none" w:sz="0" w:space="0" w:color="auto"/>
      </w:divBdr>
    </w:div>
    <w:div w:id="433717625">
      <w:bodyDiv w:val="1"/>
      <w:marLeft w:val="0"/>
      <w:marRight w:val="0"/>
      <w:marTop w:val="0"/>
      <w:marBottom w:val="0"/>
      <w:divBdr>
        <w:top w:val="none" w:sz="0" w:space="0" w:color="auto"/>
        <w:left w:val="none" w:sz="0" w:space="0" w:color="auto"/>
        <w:bottom w:val="none" w:sz="0" w:space="0" w:color="auto"/>
        <w:right w:val="none" w:sz="0" w:space="0" w:color="auto"/>
      </w:divBdr>
    </w:div>
    <w:div w:id="435028428">
      <w:bodyDiv w:val="1"/>
      <w:marLeft w:val="0"/>
      <w:marRight w:val="0"/>
      <w:marTop w:val="0"/>
      <w:marBottom w:val="0"/>
      <w:divBdr>
        <w:top w:val="none" w:sz="0" w:space="0" w:color="auto"/>
        <w:left w:val="none" w:sz="0" w:space="0" w:color="auto"/>
        <w:bottom w:val="none" w:sz="0" w:space="0" w:color="auto"/>
        <w:right w:val="none" w:sz="0" w:space="0" w:color="auto"/>
      </w:divBdr>
      <w:divsChild>
        <w:div w:id="343897557">
          <w:marLeft w:val="547"/>
          <w:marRight w:val="0"/>
          <w:marTop w:val="360"/>
          <w:marBottom w:val="0"/>
          <w:divBdr>
            <w:top w:val="none" w:sz="0" w:space="0" w:color="auto"/>
            <w:left w:val="none" w:sz="0" w:space="0" w:color="auto"/>
            <w:bottom w:val="none" w:sz="0" w:space="0" w:color="auto"/>
            <w:right w:val="none" w:sz="0" w:space="0" w:color="auto"/>
          </w:divBdr>
        </w:div>
      </w:divsChild>
    </w:div>
    <w:div w:id="437989343">
      <w:bodyDiv w:val="1"/>
      <w:marLeft w:val="0"/>
      <w:marRight w:val="0"/>
      <w:marTop w:val="0"/>
      <w:marBottom w:val="0"/>
      <w:divBdr>
        <w:top w:val="none" w:sz="0" w:space="0" w:color="auto"/>
        <w:left w:val="none" w:sz="0" w:space="0" w:color="auto"/>
        <w:bottom w:val="none" w:sz="0" w:space="0" w:color="auto"/>
        <w:right w:val="none" w:sz="0" w:space="0" w:color="auto"/>
      </w:divBdr>
    </w:div>
    <w:div w:id="456021737">
      <w:bodyDiv w:val="1"/>
      <w:marLeft w:val="0"/>
      <w:marRight w:val="0"/>
      <w:marTop w:val="0"/>
      <w:marBottom w:val="0"/>
      <w:divBdr>
        <w:top w:val="none" w:sz="0" w:space="0" w:color="auto"/>
        <w:left w:val="none" w:sz="0" w:space="0" w:color="auto"/>
        <w:bottom w:val="none" w:sz="0" w:space="0" w:color="auto"/>
        <w:right w:val="none" w:sz="0" w:space="0" w:color="auto"/>
      </w:divBdr>
    </w:div>
    <w:div w:id="490608846">
      <w:bodyDiv w:val="1"/>
      <w:marLeft w:val="0"/>
      <w:marRight w:val="0"/>
      <w:marTop w:val="0"/>
      <w:marBottom w:val="0"/>
      <w:divBdr>
        <w:top w:val="none" w:sz="0" w:space="0" w:color="auto"/>
        <w:left w:val="none" w:sz="0" w:space="0" w:color="auto"/>
        <w:bottom w:val="none" w:sz="0" w:space="0" w:color="auto"/>
        <w:right w:val="none" w:sz="0" w:space="0" w:color="auto"/>
      </w:divBdr>
    </w:div>
    <w:div w:id="525601145">
      <w:bodyDiv w:val="1"/>
      <w:marLeft w:val="0"/>
      <w:marRight w:val="0"/>
      <w:marTop w:val="0"/>
      <w:marBottom w:val="0"/>
      <w:divBdr>
        <w:top w:val="none" w:sz="0" w:space="0" w:color="auto"/>
        <w:left w:val="none" w:sz="0" w:space="0" w:color="auto"/>
        <w:bottom w:val="none" w:sz="0" w:space="0" w:color="auto"/>
        <w:right w:val="none" w:sz="0" w:space="0" w:color="auto"/>
      </w:divBdr>
    </w:div>
    <w:div w:id="538785915">
      <w:bodyDiv w:val="1"/>
      <w:marLeft w:val="0"/>
      <w:marRight w:val="0"/>
      <w:marTop w:val="0"/>
      <w:marBottom w:val="0"/>
      <w:divBdr>
        <w:top w:val="none" w:sz="0" w:space="0" w:color="auto"/>
        <w:left w:val="none" w:sz="0" w:space="0" w:color="auto"/>
        <w:bottom w:val="none" w:sz="0" w:space="0" w:color="auto"/>
        <w:right w:val="none" w:sz="0" w:space="0" w:color="auto"/>
      </w:divBdr>
    </w:div>
    <w:div w:id="621154586">
      <w:bodyDiv w:val="1"/>
      <w:marLeft w:val="0"/>
      <w:marRight w:val="0"/>
      <w:marTop w:val="0"/>
      <w:marBottom w:val="0"/>
      <w:divBdr>
        <w:top w:val="none" w:sz="0" w:space="0" w:color="auto"/>
        <w:left w:val="none" w:sz="0" w:space="0" w:color="auto"/>
        <w:bottom w:val="none" w:sz="0" w:space="0" w:color="auto"/>
        <w:right w:val="none" w:sz="0" w:space="0" w:color="auto"/>
      </w:divBdr>
    </w:div>
    <w:div w:id="633144479">
      <w:bodyDiv w:val="1"/>
      <w:marLeft w:val="0"/>
      <w:marRight w:val="0"/>
      <w:marTop w:val="0"/>
      <w:marBottom w:val="0"/>
      <w:divBdr>
        <w:top w:val="none" w:sz="0" w:space="0" w:color="auto"/>
        <w:left w:val="none" w:sz="0" w:space="0" w:color="auto"/>
        <w:bottom w:val="none" w:sz="0" w:space="0" w:color="auto"/>
        <w:right w:val="none" w:sz="0" w:space="0" w:color="auto"/>
      </w:divBdr>
    </w:div>
    <w:div w:id="635451264">
      <w:bodyDiv w:val="1"/>
      <w:marLeft w:val="0"/>
      <w:marRight w:val="0"/>
      <w:marTop w:val="0"/>
      <w:marBottom w:val="0"/>
      <w:divBdr>
        <w:top w:val="none" w:sz="0" w:space="0" w:color="auto"/>
        <w:left w:val="none" w:sz="0" w:space="0" w:color="auto"/>
        <w:bottom w:val="none" w:sz="0" w:space="0" w:color="auto"/>
        <w:right w:val="none" w:sz="0" w:space="0" w:color="auto"/>
      </w:divBdr>
      <w:divsChild>
        <w:div w:id="140196631">
          <w:marLeft w:val="0"/>
          <w:marRight w:val="0"/>
          <w:marTop w:val="0"/>
          <w:marBottom w:val="0"/>
          <w:divBdr>
            <w:top w:val="single" w:sz="6" w:space="0" w:color="E6E6E6"/>
            <w:left w:val="single" w:sz="6" w:space="0" w:color="E6E6E6"/>
            <w:bottom w:val="single" w:sz="6" w:space="0" w:color="E6E6E6"/>
            <w:right w:val="single" w:sz="6" w:space="0" w:color="E6E6E6"/>
          </w:divBdr>
          <w:divsChild>
            <w:div w:id="1327516687">
              <w:marLeft w:val="0"/>
              <w:marRight w:val="0"/>
              <w:marTop w:val="0"/>
              <w:marBottom w:val="0"/>
              <w:divBdr>
                <w:top w:val="none" w:sz="0" w:space="0" w:color="auto"/>
                <w:left w:val="none" w:sz="0" w:space="0" w:color="auto"/>
                <w:bottom w:val="none" w:sz="0" w:space="0" w:color="auto"/>
                <w:right w:val="none" w:sz="0" w:space="0" w:color="auto"/>
              </w:divBdr>
              <w:divsChild>
                <w:div w:id="961158018">
                  <w:marLeft w:val="0"/>
                  <w:marRight w:val="0"/>
                  <w:marTop w:val="0"/>
                  <w:marBottom w:val="0"/>
                  <w:divBdr>
                    <w:top w:val="none" w:sz="0" w:space="0" w:color="auto"/>
                    <w:left w:val="none" w:sz="0" w:space="0" w:color="auto"/>
                    <w:bottom w:val="none" w:sz="0" w:space="0" w:color="auto"/>
                    <w:right w:val="none" w:sz="0" w:space="0" w:color="auto"/>
                  </w:divBdr>
                </w:div>
                <w:div w:id="1239363303">
                  <w:marLeft w:val="0"/>
                  <w:marRight w:val="0"/>
                  <w:marTop w:val="0"/>
                  <w:marBottom w:val="0"/>
                  <w:divBdr>
                    <w:top w:val="none" w:sz="0" w:space="0" w:color="auto"/>
                    <w:left w:val="none" w:sz="0" w:space="0" w:color="auto"/>
                    <w:bottom w:val="none" w:sz="0" w:space="0" w:color="auto"/>
                    <w:right w:val="none" w:sz="0" w:space="0" w:color="auto"/>
                  </w:divBdr>
                </w:div>
                <w:div w:id="20226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0652">
          <w:marLeft w:val="0"/>
          <w:marRight w:val="0"/>
          <w:marTop w:val="0"/>
          <w:marBottom w:val="0"/>
          <w:divBdr>
            <w:top w:val="single" w:sz="6" w:space="0" w:color="E6E6E6"/>
            <w:left w:val="single" w:sz="6" w:space="0" w:color="E6E6E6"/>
            <w:bottom w:val="single" w:sz="6" w:space="0" w:color="E6E6E6"/>
            <w:right w:val="single" w:sz="6" w:space="0" w:color="E6E6E6"/>
          </w:divBdr>
          <w:divsChild>
            <w:div w:id="769466897">
              <w:marLeft w:val="0"/>
              <w:marRight w:val="0"/>
              <w:marTop w:val="0"/>
              <w:marBottom w:val="0"/>
              <w:divBdr>
                <w:top w:val="none" w:sz="0" w:space="0" w:color="auto"/>
                <w:left w:val="none" w:sz="0" w:space="0" w:color="auto"/>
                <w:bottom w:val="none" w:sz="0" w:space="0" w:color="auto"/>
                <w:right w:val="none" w:sz="0" w:space="0" w:color="auto"/>
              </w:divBdr>
              <w:divsChild>
                <w:div w:id="1248073887">
                  <w:marLeft w:val="0"/>
                  <w:marRight w:val="0"/>
                  <w:marTop w:val="0"/>
                  <w:marBottom w:val="0"/>
                  <w:divBdr>
                    <w:top w:val="none" w:sz="0" w:space="0" w:color="auto"/>
                    <w:left w:val="none" w:sz="0" w:space="0" w:color="auto"/>
                    <w:bottom w:val="none" w:sz="0" w:space="0" w:color="auto"/>
                    <w:right w:val="none" w:sz="0" w:space="0" w:color="auto"/>
                  </w:divBdr>
                </w:div>
                <w:div w:id="20191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99070">
      <w:bodyDiv w:val="1"/>
      <w:marLeft w:val="0"/>
      <w:marRight w:val="0"/>
      <w:marTop w:val="0"/>
      <w:marBottom w:val="0"/>
      <w:divBdr>
        <w:top w:val="none" w:sz="0" w:space="0" w:color="auto"/>
        <w:left w:val="none" w:sz="0" w:space="0" w:color="auto"/>
        <w:bottom w:val="none" w:sz="0" w:space="0" w:color="auto"/>
        <w:right w:val="none" w:sz="0" w:space="0" w:color="auto"/>
      </w:divBdr>
    </w:div>
    <w:div w:id="703095203">
      <w:bodyDiv w:val="1"/>
      <w:marLeft w:val="0"/>
      <w:marRight w:val="0"/>
      <w:marTop w:val="0"/>
      <w:marBottom w:val="0"/>
      <w:divBdr>
        <w:top w:val="none" w:sz="0" w:space="0" w:color="auto"/>
        <w:left w:val="none" w:sz="0" w:space="0" w:color="auto"/>
        <w:bottom w:val="none" w:sz="0" w:space="0" w:color="auto"/>
        <w:right w:val="none" w:sz="0" w:space="0" w:color="auto"/>
      </w:divBdr>
    </w:div>
    <w:div w:id="706027581">
      <w:bodyDiv w:val="1"/>
      <w:marLeft w:val="0"/>
      <w:marRight w:val="0"/>
      <w:marTop w:val="0"/>
      <w:marBottom w:val="0"/>
      <w:divBdr>
        <w:top w:val="none" w:sz="0" w:space="0" w:color="auto"/>
        <w:left w:val="none" w:sz="0" w:space="0" w:color="auto"/>
        <w:bottom w:val="none" w:sz="0" w:space="0" w:color="auto"/>
        <w:right w:val="none" w:sz="0" w:space="0" w:color="auto"/>
      </w:divBdr>
    </w:div>
    <w:div w:id="723912829">
      <w:bodyDiv w:val="1"/>
      <w:marLeft w:val="0"/>
      <w:marRight w:val="0"/>
      <w:marTop w:val="0"/>
      <w:marBottom w:val="0"/>
      <w:divBdr>
        <w:top w:val="none" w:sz="0" w:space="0" w:color="auto"/>
        <w:left w:val="none" w:sz="0" w:space="0" w:color="auto"/>
        <w:bottom w:val="none" w:sz="0" w:space="0" w:color="auto"/>
        <w:right w:val="none" w:sz="0" w:space="0" w:color="auto"/>
      </w:divBdr>
      <w:divsChild>
        <w:div w:id="72824631">
          <w:marLeft w:val="0"/>
          <w:marRight w:val="0"/>
          <w:marTop w:val="0"/>
          <w:marBottom w:val="0"/>
          <w:divBdr>
            <w:top w:val="none" w:sz="0" w:space="0" w:color="auto"/>
            <w:left w:val="none" w:sz="0" w:space="0" w:color="auto"/>
            <w:bottom w:val="none" w:sz="0" w:space="0" w:color="auto"/>
            <w:right w:val="none" w:sz="0" w:space="0" w:color="auto"/>
          </w:divBdr>
        </w:div>
        <w:div w:id="361055402">
          <w:marLeft w:val="0"/>
          <w:marRight w:val="0"/>
          <w:marTop w:val="0"/>
          <w:marBottom w:val="0"/>
          <w:divBdr>
            <w:top w:val="none" w:sz="0" w:space="0" w:color="auto"/>
            <w:left w:val="none" w:sz="0" w:space="0" w:color="auto"/>
            <w:bottom w:val="none" w:sz="0" w:space="0" w:color="auto"/>
            <w:right w:val="none" w:sz="0" w:space="0" w:color="auto"/>
          </w:divBdr>
        </w:div>
        <w:div w:id="683241106">
          <w:marLeft w:val="0"/>
          <w:marRight w:val="0"/>
          <w:marTop w:val="0"/>
          <w:marBottom w:val="0"/>
          <w:divBdr>
            <w:top w:val="none" w:sz="0" w:space="0" w:color="auto"/>
            <w:left w:val="none" w:sz="0" w:space="0" w:color="auto"/>
            <w:bottom w:val="none" w:sz="0" w:space="0" w:color="auto"/>
            <w:right w:val="none" w:sz="0" w:space="0" w:color="auto"/>
          </w:divBdr>
        </w:div>
        <w:div w:id="760756805">
          <w:marLeft w:val="0"/>
          <w:marRight w:val="0"/>
          <w:marTop w:val="0"/>
          <w:marBottom w:val="0"/>
          <w:divBdr>
            <w:top w:val="none" w:sz="0" w:space="0" w:color="auto"/>
            <w:left w:val="none" w:sz="0" w:space="0" w:color="auto"/>
            <w:bottom w:val="none" w:sz="0" w:space="0" w:color="auto"/>
            <w:right w:val="none" w:sz="0" w:space="0" w:color="auto"/>
          </w:divBdr>
        </w:div>
        <w:div w:id="771894646">
          <w:marLeft w:val="0"/>
          <w:marRight w:val="0"/>
          <w:marTop w:val="0"/>
          <w:marBottom w:val="0"/>
          <w:divBdr>
            <w:top w:val="none" w:sz="0" w:space="0" w:color="auto"/>
            <w:left w:val="none" w:sz="0" w:space="0" w:color="auto"/>
            <w:bottom w:val="none" w:sz="0" w:space="0" w:color="auto"/>
            <w:right w:val="none" w:sz="0" w:space="0" w:color="auto"/>
          </w:divBdr>
        </w:div>
        <w:div w:id="1459957097">
          <w:marLeft w:val="0"/>
          <w:marRight w:val="0"/>
          <w:marTop w:val="0"/>
          <w:marBottom w:val="0"/>
          <w:divBdr>
            <w:top w:val="none" w:sz="0" w:space="0" w:color="auto"/>
            <w:left w:val="none" w:sz="0" w:space="0" w:color="auto"/>
            <w:bottom w:val="none" w:sz="0" w:space="0" w:color="auto"/>
            <w:right w:val="none" w:sz="0" w:space="0" w:color="auto"/>
          </w:divBdr>
        </w:div>
        <w:div w:id="1564412206">
          <w:marLeft w:val="0"/>
          <w:marRight w:val="0"/>
          <w:marTop w:val="0"/>
          <w:marBottom w:val="0"/>
          <w:divBdr>
            <w:top w:val="none" w:sz="0" w:space="0" w:color="auto"/>
            <w:left w:val="none" w:sz="0" w:space="0" w:color="auto"/>
            <w:bottom w:val="none" w:sz="0" w:space="0" w:color="auto"/>
            <w:right w:val="none" w:sz="0" w:space="0" w:color="auto"/>
          </w:divBdr>
        </w:div>
        <w:div w:id="1804998701">
          <w:marLeft w:val="0"/>
          <w:marRight w:val="0"/>
          <w:marTop w:val="0"/>
          <w:marBottom w:val="0"/>
          <w:divBdr>
            <w:top w:val="none" w:sz="0" w:space="0" w:color="auto"/>
            <w:left w:val="none" w:sz="0" w:space="0" w:color="auto"/>
            <w:bottom w:val="none" w:sz="0" w:space="0" w:color="auto"/>
            <w:right w:val="none" w:sz="0" w:space="0" w:color="auto"/>
          </w:divBdr>
        </w:div>
        <w:div w:id="1844007398">
          <w:marLeft w:val="0"/>
          <w:marRight w:val="0"/>
          <w:marTop w:val="0"/>
          <w:marBottom w:val="0"/>
          <w:divBdr>
            <w:top w:val="none" w:sz="0" w:space="0" w:color="auto"/>
            <w:left w:val="none" w:sz="0" w:space="0" w:color="auto"/>
            <w:bottom w:val="none" w:sz="0" w:space="0" w:color="auto"/>
            <w:right w:val="none" w:sz="0" w:space="0" w:color="auto"/>
          </w:divBdr>
        </w:div>
        <w:div w:id="1979796835">
          <w:marLeft w:val="0"/>
          <w:marRight w:val="0"/>
          <w:marTop w:val="0"/>
          <w:marBottom w:val="0"/>
          <w:divBdr>
            <w:top w:val="none" w:sz="0" w:space="0" w:color="auto"/>
            <w:left w:val="none" w:sz="0" w:space="0" w:color="auto"/>
            <w:bottom w:val="none" w:sz="0" w:space="0" w:color="auto"/>
            <w:right w:val="none" w:sz="0" w:space="0" w:color="auto"/>
          </w:divBdr>
        </w:div>
      </w:divsChild>
    </w:div>
    <w:div w:id="726684983">
      <w:bodyDiv w:val="1"/>
      <w:marLeft w:val="0"/>
      <w:marRight w:val="0"/>
      <w:marTop w:val="0"/>
      <w:marBottom w:val="0"/>
      <w:divBdr>
        <w:top w:val="none" w:sz="0" w:space="0" w:color="auto"/>
        <w:left w:val="none" w:sz="0" w:space="0" w:color="auto"/>
        <w:bottom w:val="none" w:sz="0" w:space="0" w:color="auto"/>
        <w:right w:val="none" w:sz="0" w:space="0" w:color="auto"/>
      </w:divBdr>
      <w:divsChild>
        <w:div w:id="256913145">
          <w:marLeft w:val="0"/>
          <w:marRight w:val="0"/>
          <w:marTop w:val="0"/>
          <w:marBottom w:val="0"/>
          <w:divBdr>
            <w:top w:val="single" w:sz="6" w:space="0" w:color="E6E6E6"/>
            <w:left w:val="single" w:sz="6" w:space="0" w:color="E6E6E6"/>
            <w:bottom w:val="single" w:sz="6" w:space="0" w:color="E6E6E6"/>
            <w:right w:val="single" w:sz="6" w:space="0" w:color="E6E6E6"/>
          </w:divBdr>
          <w:divsChild>
            <w:div w:id="1545020549">
              <w:marLeft w:val="0"/>
              <w:marRight w:val="0"/>
              <w:marTop w:val="0"/>
              <w:marBottom w:val="0"/>
              <w:divBdr>
                <w:top w:val="none" w:sz="0" w:space="0" w:color="auto"/>
                <w:left w:val="none" w:sz="0" w:space="0" w:color="auto"/>
                <w:bottom w:val="none" w:sz="0" w:space="0" w:color="auto"/>
                <w:right w:val="none" w:sz="0" w:space="0" w:color="auto"/>
              </w:divBdr>
              <w:divsChild>
                <w:div w:id="29111625">
                  <w:marLeft w:val="0"/>
                  <w:marRight w:val="0"/>
                  <w:marTop w:val="0"/>
                  <w:marBottom w:val="0"/>
                  <w:divBdr>
                    <w:top w:val="none" w:sz="0" w:space="0" w:color="auto"/>
                    <w:left w:val="none" w:sz="0" w:space="0" w:color="auto"/>
                    <w:bottom w:val="none" w:sz="0" w:space="0" w:color="auto"/>
                    <w:right w:val="none" w:sz="0" w:space="0" w:color="auto"/>
                  </w:divBdr>
                </w:div>
                <w:div w:id="18987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759836">
          <w:marLeft w:val="0"/>
          <w:marRight w:val="0"/>
          <w:marTop w:val="0"/>
          <w:marBottom w:val="0"/>
          <w:divBdr>
            <w:top w:val="single" w:sz="6" w:space="0" w:color="E6E6E6"/>
            <w:left w:val="single" w:sz="6" w:space="0" w:color="E6E6E6"/>
            <w:bottom w:val="single" w:sz="6" w:space="0" w:color="E6E6E6"/>
            <w:right w:val="single" w:sz="6" w:space="0" w:color="E6E6E6"/>
          </w:divBdr>
          <w:divsChild>
            <w:div w:id="1814911657">
              <w:marLeft w:val="0"/>
              <w:marRight w:val="0"/>
              <w:marTop w:val="0"/>
              <w:marBottom w:val="0"/>
              <w:divBdr>
                <w:top w:val="none" w:sz="0" w:space="0" w:color="auto"/>
                <w:left w:val="none" w:sz="0" w:space="0" w:color="auto"/>
                <w:bottom w:val="none" w:sz="0" w:space="0" w:color="auto"/>
                <w:right w:val="none" w:sz="0" w:space="0" w:color="auto"/>
              </w:divBdr>
              <w:divsChild>
                <w:div w:id="182591683">
                  <w:marLeft w:val="0"/>
                  <w:marRight w:val="0"/>
                  <w:marTop w:val="0"/>
                  <w:marBottom w:val="0"/>
                  <w:divBdr>
                    <w:top w:val="none" w:sz="0" w:space="0" w:color="auto"/>
                    <w:left w:val="none" w:sz="0" w:space="0" w:color="auto"/>
                    <w:bottom w:val="none" w:sz="0" w:space="0" w:color="auto"/>
                    <w:right w:val="none" w:sz="0" w:space="0" w:color="auto"/>
                  </w:divBdr>
                </w:div>
                <w:div w:id="380902035">
                  <w:marLeft w:val="0"/>
                  <w:marRight w:val="0"/>
                  <w:marTop w:val="0"/>
                  <w:marBottom w:val="0"/>
                  <w:divBdr>
                    <w:top w:val="none" w:sz="0" w:space="0" w:color="auto"/>
                    <w:left w:val="none" w:sz="0" w:space="0" w:color="auto"/>
                    <w:bottom w:val="none" w:sz="0" w:space="0" w:color="auto"/>
                    <w:right w:val="none" w:sz="0" w:space="0" w:color="auto"/>
                  </w:divBdr>
                </w:div>
                <w:div w:id="18393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00664">
          <w:marLeft w:val="0"/>
          <w:marRight w:val="0"/>
          <w:marTop w:val="0"/>
          <w:marBottom w:val="0"/>
          <w:divBdr>
            <w:top w:val="single" w:sz="6" w:space="0" w:color="E6E6E6"/>
            <w:left w:val="single" w:sz="6" w:space="0" w:color="E6E6E6"/>
            <w:bottom w:val="single" w:sz="6" w:space="0" w:color="E6E6E6"/>
            <w:right w:val="single" w:sz="6" w:space="0" w:color="E6E6E6"/>
          </w:divBdr>
          <w:divsChild>
            <w:div w:id="2033024258">
              <w:marLeft w:val="0"/>
              <w:marRight w:val="0"/>
              <w:marTop w:val="0"/>
              <w:marBottom w:val="0"/>
              <w:divBdr>
                <w:top w:val="none" w:sz="0" w:space="0" w:color="auto"/>
                <w:left w:val="none" w:sz="0" w:space="0" w:color="auto"/>
                <w:bottom w:val="none" w:sz="0" w:space="0" w:color="auto"/>
                <w:right w:val="none" w:sz="0" w:space="0" w:color="auto"/>
              </w:divBdr>
              <w:divsChild>
                <w:div w:id="303507797">
                  <w:marLeft w:val="0"/>
                  <w:marRight w:val="0"/>
                  <w:marTop w:val="0"/>
                  <w:marBottom w:val="0"/>
                  <w:divBdr>
                    <w:top w:val="none" w:sz="0" w:space="0" w:color="auto"/>
                    <w:left w:val="none" w:sz="0" w:space="0" w:color="auto"/>
                    <w:bottom w:val="none" w:sz="0" w:space="0" w:color="auto"/>
                    <w:right w:val="none" w:sz="0" w:space="0" w:color="auto"/>
                  </w:divBdr>
                </w:div>
                <w:div w:id="993489441">
                  <w:marLeft w:val="0"/>
                  <w:marRight w:val="0"/>
                  <w:marTop w:val="0"/>
                  <w:marBottom w:val="0"/>
                  <w:divBdr>
                    <w:top w:val="none" w:sz="0" w:space="0" w:color="auto"/>
                    <w:left w:val="none" w:sz="0" w:space="0" w:color="auto"/>
                    <w:bottom w:val="none" w:sz="0" w:space="0" w:color="auto"/>
                    <w:right w:val="none" w:sz="0" w:space="0" w:color="auto"/>
                  </w:divBdr>
                </w:div>
                <w:div w:id="17202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01056">
          <w:marLeft w:val="0"/>
          <w:marRight w:val="0"/>
          <w:marTop w:val="0"/>
          <w:marBottom w:val="0"/>
          <w:divBdr>
            <w:top w:val="single" w:sz="6" w:space="0" w:color="E6E6E6"/>
            <w:left w:val="single" w:sz="6" w:space="0" w:color="E6E6E6"/>
            <w:bottom w:val="single" w:sz="6" w:space="0" w:color="E6E6E6"/>
            <w:right w:val="single" w:sz="6" w:space="0" w:color="E6E6E6"/>
          </w:divBdr>
          <w:divsChild>
            <w:div w:id="547381158">
              <w:marLeft w:val="0"/>
              <w:marRight w:val="0"/>
              <w:marTop w:val="0"/>
              <w:marBottom w:val="0"/>
              <w:divBdr>
                <w:top w:val="none" w:sz="0" w:space="0" w:color="auto"/>
                <w:left w:val="none" w:sz="0" w:space="0" w:color="auto"/>
                <w:bottom w:val="none" w:sz="0" w:space="0" w:color="auto"/>
                <w:right w:val="none" w:sz="0" w:space="0" w:color="auto"/>
              </w:divBdr>
              <w:divsChild>
                <w:div w:id="1086537698">
                  <w:marLeft w:val="0"/>
                  <w:marRight w:val="0"/>
                  <w:marTop w:val="0"/>
                  <w:marBottom w:val="0"/>
                  <w:divBdr>
                    <w:top w:val="none" w:sz="0" w:space="0" w:color="auto"/>
                    <w:left w:val="none" w:sz="0" w:space="0" w:color="auto"/>
                    <w:bottom w:val="none" w:sz="0" w:space="0" w:color="auto"/>
                    <w:right w:val="none" w:sz="0" w:space="0" w:color="auto"/>
                  </w:divBdr>
                </w:div>
                <w:div w:id="1663310494">
                  <w:marLeft w:val="0"/>
                  <w:marRight w:val="0"/>
                  <w:marTop w:val="0"/>
                  <w:marBottom w:val="0"/>
                  <w:divBdr>
                    <w:top w:val="none" w:sz="0" w:space="0" w:color="auto"/>
                    <w:left w:val="none" w:sz="0" w:space="0" w:color="auto"/>
                    <w:bottom w:val="none" w:sz="0" w:space="0" w:color="auto"/>
                    <w:right w:val="none" w:sz="0" w:space="0" w:color="auto"/>
                  </w:divBdr>
                </w:div>
                <w:div w:id="168397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846228">
      <w:bodyDiv w:val="1"/>
      <w:marLeft w:val="0"/>
      <w:marRight w:val="0"/>
      <w:marTop w:val="0"/>
      <w:marBottom w:val="0"/>
      <w:divBdr>
        <w:top w:val="none" w:sz="0" w:space="0" w:color="auto"/>
        <w:left w:val="none" w:sz="0" w:space="0" w:color="auto"/>
        <w:bottom w:val="none" w:sz="0" w:space="0" w:color="auto"/>
        <w:right w:val="none" w:sz="0" w:space="0" w:color="auto"/>
      </w:divBdr>
    </w:div>
    <w:div w:id="778528782">
      <w:bodyDiv w:val="1"/>
      <w:marLeft w:val="0"/>
      <w:marRight w:val="0"/>
      <w:marTop w:val="0"/>
      <w:marBottom w:val="0"/>
      <w:divBdr>
        <w:top w:val="none" w:sz="0" w:space="0" w:color="auto"/>
        <w:left w:val="none" w:sz="0" w:space="0" w:color="auto"/>
        <w:bottom w:val="none" w:sz="0" w:space="0" w:color="auto"/>
        <w:right w:val="none" w:sz="0" w:space="0" w:color="auto"/>
      </w:divBdr>
    </w:div>
    <w:div w:id="784615601">
      <w:bodyDiv w:val="1"/>
      <w:marLeft w:val="0"/>
      <w:marRight w:val="0"/>
      <w:marTop w:val="0"/>
      <w:marBottom w:val="0"/>
      <w:divBdr>
        <w:top w:val="none" w:sz="0" w:space="0" w:color="auto"/>
        <w:left w:val="none" w:sz="0" w:space="0" w:color="auto"/>
        <w:bottom w:val="none" w:sz="0" w:space="0" w:color="auto"/>
        <w:right w:val="none" w:sz="0" w:space="0" w:color="auto"/>
      </w:divBdr>
      <w:divsChild>
        <w:div w:id="1022585671">
          <w:marLeft w:val="0"/>
          <w:marRight w:val="0"/>
          <w:marTop w:val="0"/>
          <w:marBottom w:val="0"/>
          <w:divBdr>
            <w:top w:val="single" w:sz="6" w:space="0" w:color="E6E6E6"/>
            <w:left w:val="single" w:sz="6" w:space="0" w:color="E6E6E6"/>
            <w:bottom w:val="single" w:sz="6" w:space="0" w:color="E6E6E6"/>
            <w:right w:val="single" w:sz="6" w:space="0" w:color="E6E6E6"/>
          </w:divBdr>
          <w:divsChild>
            <w:div w:id="1454324201">
              <w:marLeft w:val="0"/>
              <w:marRight w:val="0"/>
              <w:marTop w:val="0"/>
              <w:marBottom w:val="0"/>
              <w:divBdr>
                <w:top w:val="none" w:sz="0" w:space="0" w:color="auto"/>
                <w:left w:val="none" w:sz="0" w:space="0" w:color="auto"/>
                <w:bottom w:val="none" w:sz="0" w:space="0" w:color="auto"/>
                <w:right w:val="none" w:sz="0" w:space="0" w:color="auto"/>
              </w:divBdr>
              <w:divsChild>
                <w:div w:id="1818254833">
                  <w:marLeft w:val="0"/>
                  <w:marRight w:val="0"/>
                  <w:marTop w:val="0"/>
                  <w:marBottom w:val="0"/>
                  <w:divBdr>
                    <w:top w:val="none" w:sz="0" w:space="0" w:color="auto"/>
                    <w:left w:val="none" w:sz="0" w:space="0" w:color="auto"/>
                    <w:bottom w:val="none" w:sz="0" w:space="0" w:color="auto"/>
                    <w:right w:val="none" w:sz="0" w:space="0" w:color="auto"/>
                  </w:divBdr>
                </w:div>
                <w:div w:id="1931886516">
                  <w:marLeft w:val="0"/>
                  <w:marRight w:val="0"/>
                  <w:marTop w:val="0"/>
                  <w:marBottom w:val="0"/>
                  <w:divBdr>
                    <w:top w:val="none" w:sz="0" w:space="0" w:color="auto"/>
                    <w:left w:val="none" w:sz="0" w:space="0" w:color="auto"/>
                    <w:bottom w:val="none" w:sz="0" w:space="0" w:color="auto"/>
                    <w:right w:val="none" w:sz="0" w:space="0" w:color="auto"/>
                  </w:divBdr>
                </w:div>
                <w:div w:id="200523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188588">
          <w:marLeft w:val="0"/>
          <w:marRight w:val="0"/>
          <w:marTop w:val="0"/>
          <w:marBottom w:val="0"/>
          <w:divBdr>
            <w:top w:val="single" w:sz="6" w:space="0" w:color="E6E6E6"/>
            <w:left w:val="single" w:sz="6" w:space="0" w:color="E6E6E6"/>
            <w:bottom w:val="single" w:sz="6" w:space="0" w:color="E6E6E6"/>
            <w:right w:val="single" w:sz="6" w:space="0" w:color="E6E6E6"/>
          </w:divBdr>
          <w:divsChild>
            <w:div w:id="876157606">
              <w:marLeft w:val="0"/>
              <w:marRight w:val="0"/>
              <w:marTop w:val="0"/>
              <w:marBottom w:val="0"/>
              <w:divBdr>
                <w:top w:val="none" w:sz="0" w:space="0" w:color="auto"/>
                <w:left w:val="none" w:sz="0" w:space="0" w:color="auto"/>
                <w:bottom w:val="none" w:sz="0" w:space="0" w:color="auto"/>
                <w:right w:val="none" w:sz="0" w:space="0" w:color="auto"/>
              </w:divBdr>
              <w:divsChild>
                <w:div w:id="257519034">
                  <w:marLeft w:val="0"/>
                  <w:marRight w:val="0"/>
                  <w:marTop w:val="0"/>
                  <w:marBottom w:val="0"/>
                  <w:divBdr>
                    <w:top w:val="none" w:sz="0" w:space="0" w:color="auto"/>
                    <w:left w:val="none" w:sz="0" w:space="0" w:color="auto"/>
                    <w:bottom w:val="none" w:sz="0" w:space="0" w:color="auto"/>
                    <w:right w:val="none" w:sz="0" w:space="0" w:color="auto"/>
                  </w:divBdr>
                </w:div>
                <w:div w:id="156417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30407">
          <w:marLeft w:val="0"/>
          <w:marRight w:val="0"/>
          <w:marTop w:val="0"/>
          <w:marBottom w:val="0"/>
          <w:divBdr>
            <w:top w:val="single" w:sz="6" w:space="0" w:color="E6E6E6"/>
            <w:left w:val="single" w:sz="6" w:space="0" w:color="E6E6E6"/>
            <w:bottom w:val="single" w:sz="6" w:space="0" w:color="E6E6E6"/>
            <w:right w:val="single" w:sz="6" w:space="0" w:color="E6E6E6"/>
          </w:divBdr>
          <w:divsChild>
            <w:div w:id="1151025906">
              <w:marLeft w:val="0"/>
              <w:marRight w:val="0"/>
              <w:marTop w:val="0"/>
              <w:marBottom w:val="0"/>
              <w:divBdr>
                <w:top w:val="none" w:sz="0" w:space="0" w:color="auto"/>
                <w:left w:val="none" w:sz="0" w:space="0" w:color="auto"/>
                <w:bottom w:val="none" w:sz="0" w:space="0" w:color="auto"/>
                <w:right w:val="none" w:sz="0" w:space="0" w:color="auto"/>
              </w:divBdr>
              <w:divsChild>
                <w:div w:id="932515173">
                  <w:marLeft w:val="0"/>
                  <w:marRight w:val="0"/>
                  <w:marTop w:val="0"/>
                  <w:marBottom w:val="0"/>
                  <w:divBdr>
                    <w:top w:val="none" w:sz="0" w:space="0" w:color="auto"/>
                    <w:left w:val="none" w:sz="0" w:space="0" w:color="auto"/>
                    <w:bottom w:val="none" w:sz="0" w:space="0" w:color="auto"/>
                    <w:right w:val="none" w:sz="0" w:space="0" w:color="auto"/>
                  </w:divBdr>
                </w:div>
                <w:div w:id="1554805124">
                  <w:marLeft w:val="0"/>
                  <w:marRight w:val="0"/>
                  <w:marTop w:val="0"/>
                  <w:marBottom w:val="0"/>
                  <w:divBdr>
                    <w:top w:val="none" w:sz="0" w:space="0" w:color="auto"/>
                    <w:left w:val="none" w:sz="0" w:space="0" w:color="auto"/>
                    <w:bottom w:val="none" w:sz="0" w:space="0" w:color="auto"/>
                    <w:right w:val="none" w:sz="0" w:space="0" w:color="auto"/>
                  </w:divBdr>
                </w:div>
                <w:div w:id="182230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6825">
          <w:marLeft w:val="0"/>
          <w:marRight w:val="0"/>
          <w:marTop w:val="0"/>
          <w:marBottom w:val="0"/>
          <w:divBdr>
            <w:top w:val="single" w:sz="6" w:space="0" w:color="E6E6E6"/>
            <w:left w:val="single" w:sz="6" w:space="0" w:color="E6E6E6"/>
            <w:bottom w:val="single" w:sz="6" w:space="0" w:color="E6E6E6"/>
            <w:right w:val="single" w:sz="6" w:space="0" w:color="E6E6E6"/>
          </w:divBdr>
          <w:divsChild>
            <w:div w:id="302660095">
              <w:marLeft w:val="0"/>
              <w:marRight w:val="0"/>
              <w:marTop w:val="0"/>
              <w:marBottom w:val="0"/>
              <w:divBdr>
                <w:top w:val="none" w:sz="0" w:space="0" w:color="auto"/>
                <w:left w:val="none" w:sz="0" w:space="0" w:color="auto"/>
                <w:bottom w:val="none" w:sz="0" w:space="0" w:color="auto"/>
                <w:right w:val="none" w:sz="0" w:space="0" w:color="auto"/>
              </w:divBdr>
              <w:divsChild>
                <w:div w:id="977420049">
                  <w:marLeft w:val="0"/>
                  <w:marRight w:val="0"/>
                  <w:marTop w:val="0"/>
                  <w:marBottom w:val="0"/>
                  <w:divBdr>
                    <w:top w:val="none" w:sz="0" w:space="0" w:color="auto"/>
                    <w:left w:val="none" w:sz="0" w:space="0" w:color="auto"/>
                    <w:bottom w:val="none" w:sz="0" w:space="0" w:color="auto"/>
                    <w:right w:val="none" w:sz="0" w:space="0" w:color="auto"/>
                  </w:divBdr>
                </w:div>
                <w:div w:id="1576208228">
                  <w:marLeft w:val="0"/>
                  <w:marRight w:val="0"/>
                  <w:marTop w:val="0"/>
                  <w:marBottom w:val="0"/>
                  <w:divBdr>
                    <w:top w:val="none" w:sz="0" w:space="0" w:color="auto"/>
                    <w:left w:val="none" w:sz="0" w:space="0" w:color="auto"/>
                    <w:bottom w:val="none" w:sz="0" w:space="0" w:color="auto"/>
                    <w:right w:val="none" w:sz="0" w:space="0" w:color="auto"/>
                  </w:divBdr>
                </w:div>
                <w:div w:id="214107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245635">
      <w:bodyDiv w:val="1"/>
      <w:marLeft w:val="0"/>
      <w:marRight w:val="0"/>
      <w:marTop w:val="0"/>
      <w:marBottom w:val="0"/>
      <w:divBdr>
        <w:top w:val="none" w:sz="0" w:space="0" w:color="auto"/>
        <w:left w:val="none" w:sz="0" w:space="0" w:color="auto"/>
        <w:bottom w:val="none" w:sz="0" w:space="0" w:color="auto"/>
        <w:right w:val="none" w:sz="0" w:space="0" w:color="auto"/>
      </w:divBdr>
    </w:div>
    <w:div w:id="804278709">
      <w:bodyDiv w:val="1"/>
      <w:marLeft w:val="0"/>
      <w:marRight w:val="0"/>
      <w:marTop w:val="0"/>
      <w:marBottom w:val="0"/>
      <w:divBdr>
        <w:top w:val="none" w:sz="0" w:space="0" w:color="auto"/>
        <w:left w:val="none" w:sz="0" w:space="0" w:color="auto"/>
        <w:bottom w:val="none" w:sz="0" w:space="0" w:color="auto"/>
        <w:right w:val="none" w:sz="0" w:space="0" w:color="auto"/>
      </w:divBdr>
    </w:div>
    <w:div w:id="813062977">
      <w:bodyDiv w:val="1"/>
      <w:marLeft w:val="0"/>
      <w:marRight w:val="0"/>
      <w:marTop w:val="0"/>
      <w:marBottom w:val="0"/>
      <w:divBdr>
        <w:top w:val="none" w:sz="0" w:space="0" w:color="auto"/>
        <w:left w:val="none" w:sz="0" w:space="0" w:color="auto"/>
        <w:bottom w:val="none" w:sz="0" w:space="0" w:color="auto"/>
        <w:right w:val="none" w:sz="0" w:space="0" w:color="auto"/>
      </w:divBdr>
      <w:divsChild>
        <w:div w:id="202596945">
          <w:marLeft w:val="0"/>
          <w:marRight w:val="0"/>
          <w:marTop w:val="0"/>
          <w:marBottom w:val="0"/>
          <w:divBdr>
            <w:top w:val="none" w:sz="0" w:space="0" w:color="auto"/>
            <w:left w:val="none" w:sz="0" w:space="0" w:color="auto"/>
            <w:bottom w:val="none" w:sz="0" w:space="0" w:color="auto"/>
            <w:right w:val="none" w:sz="0" w:space="0" w:color="auto"/>
          </w:divBdr>
        </w:div>
        <w:div w:id="498353190">
          <w:marLeft w:val="0"/>
          <w:marRight w:val="0"/>
          <w:marTop w:val="0"/>
          <w:marBottom w:val="0"/>
          <w:divBdr>
            <w:top w:val="none" w:sz="0" w:space="0" w:color="auto"/>
            <w:left w:val="none" w:sz="0" w:space="0" w:color="auto"/>
            <w:bottom w:val="none" w:sz="0" w:space="0" w:color="auto"/>
            <w:right w:val="none" w:sz="0" w:space="0" w:color="auto"/>
          </w:divBdr>
        </w:div>
        <w:div w:id="833910335">
          <w:marLeft w:val="0"/>
          <w:marRight w:val="0"/>
          <w:marTop w:val="0"/>
          <w:marBottom w:val="0"/>
          <w:divBdr>
            <w:top w:val="none" w:sz="0" w:space="0" w:color="auto"/>
            <w:left w:val="none" w:sz="0" w:space="0" w:color="auto"/>
            <w:bottom w:val="none" w:sz="0" w:space="0" w:color="auto"/>
            <w:right w:val="none" w:sz="0" w:space="0" w:color="auto"/>
          </w:divBdr>
        </w:div>
        <w:div w:id="1193497854">
          <w:marLeft w:val="0"/>
          <w:marRight w:val="0"/>
          <w:marTop w:val="0"/>
          <w:marBottom w:val="0"/>
          <w:divBdr>
            <w:top w:val="none" w:sz="0" w:space="0" w:color="auto"/>
            <w:left w:val="none" w:sz="0" w:space="0" w:color="auto"/>
            <w:bottom w:val="none" w:sz="0" w:space="0" w:color="auto"/>
            <w:right w:val="none" w:sz="0" w:space="0" w:color="auto"/>
          </w:divBdr>
        </w:div>
        <w:div w:id="1445228679">
          <w:marLeft w:val="0"/>
          <w:marRight w:val="0"/>
          <w:marTop w:val="0"/>
          <w:marBottom w:val="0"/>
          <w:divBdr>
            <w:top w:val="none" w:sz="0" w:space="0" w:color="auto"/>
            <w:left w:val="none" w:sz="0" w:space="0" w:color="auto"/>
            <w:bottom w:val="none" w:sz="0" w:space="0" w:color="auto"/>
            <w:right w:val="none" w:sz="0" w:space="0" w:color="auto"/>
          </w:divBdr>
        </w:div>
        <w:div w:id="1505046069">
          <w:marLeft w:val="0"/>
          <w:marRight w:val="0"/>
          <w:marTop w:val="0"/>
          <w:marBottom w:val="0"/>
          <w:divBdr>
            <w:top w:val="none" w:sz="0" w:space="0" w:color="auto"/>
            <w:left w:val="none" w:sz="0" w:space="0" w:color="auto"/>
            <w:bottom w:val="none" w:sz="0" w:space="0" w:color="auto"/>
            <w:right w:val="none" w:sz="0" w:space="0" w:color="auto"/>
          </w:divBdr>
          <w:divsChild>
            <w:div w:id="1084254791">
              <w:marLeft w:val="0"/>
              <w:marRight w:val="0"/>
              <w:marTop w:val="0"/>
              <w:marBottom w:val="0"/>
              <w:divBdr>
                <w:top w:val="none" w:sz="0" w:space="0" w:color="auto"/>
                <w:left w:val="none" w:sz="0" w:space="0" w:color="auto"/>
                <w:bottom w:val="none" w:sz="0" w:space="0" w:color="auto"/>
                <w:right w:val="none" w:sz="0" w:space="0" w:color="auto"/>
              </w:divBdr>
            </w:div>
            <w:div w:id="1091126091">
              <w:marLeft w:val="0"/>
              <w:marRight w:val="0"/>
              <w:marTop w:val="0"/>
              <w:marBottom w:val="0"/>
              <w:divBdr>
                <w:top w:val="none" w:sz="0" w:space="0" w:color="auto"/>
                <w:left w:val="none" w:sz="0" w:space="0" w:color="auto"/>
                <w:bottom w:val="none" w:sz="0" w:space="0" w:color="auto"/>
                <w:right w:val="none" w:sz="0" w:space="0" w:color="auto"/>
              </w:divBdr>
            </w:div>
          </w:divsChild>
        </w:div>
        <w:div w:id="1850756357">
          <w:marLeft w:val="0"/>
          <w:marRight w:val="0"/>
          <w:marTop w:val="0"/>
          <w:marBottom w:val="0"/>
          <w:divBdr>
            <w:top w:val="none" w:sz="0" w:space="0" w:color="auto"/>
            <w:left w:val="none" w:sz="0" w:space="0" w:color="auto"/>
            <w:bottom w:val="none" w:sz="0" w:space="0" w:color="auto"/>
            <w:right w:val="none" w:sz="0" w:space="0" w:color="auto"/>
          </w:divBdr>
        </w:div>
        <w:div w:id="2052873601">
          <w:marLeft w:val="0"/>
          <w:marRight w:val="0"/>
          <w:marTop w:val="0"/>
          <w:marBottom w:val="0"/>
          <w:divBdr>
            <w:top w:val="none" w:sz="0" w:space="0" w:color="auto"/>
            <w:left w:val="none" w:sz="0" w:space="0" w:color="auto"/>
            <w:bottom w:val="none" w:sz="0" w:space="0" w:color="auto"/>
            <w:right w:val="none" w:sz="0" w:space="0" w:color="auto"/>
          </w:divBdr>
        </w:div>
      </w:divsChild>
    </w:div>
    <w:div w:id="825169983">
      <w:bodyDiv w:val="1"/>
      <w:marLeft w:val="0"/>
      <w:marRight w:val="0"/>
      <w:marTop w:val="0"/>
      <w:marBottom w:val="0"/>
      <w:divBdr>
        <w:top w:val="none" w:sz="0" w:space="0" w:color="auto"/>
        <w:left w:val="none" w:sz="0" w:space="0" w:color="auto"/>
        <w:bottom w:val="none" w:sz="0" w:space="0" w:color="auto"/>
        <w:right w:val="none" w:sz="0" w:space="0" w:color="auto"/>
      </w:divBdr>
    </w:div>
    <w:div w:id="842016961">
      <w:bodyDiv w:val="1"/>
      <w:marLeft w:val="0"/>
      <w:marRight w:val="0"/>
      <w:marTop w:val="0"/>
      <w:marBottom w:val="0"/>
      <w:divBdr>
        <w:top w:val="none" w:sz="0" w:space="0" w:color="auto"/>
        <w:left w:val="none" w:sz="0" w:space="0" w:color="auto"/>
        <w:bottom w:val="none" w:sz="0" w:space="0" w:color="auto"/>
        <w:right w:val="none" w:sz="0" w:space="0" w:color="auto"/>
      </w:divBdr>
    </w:div>
    <w:div w:id="848913256">
      <w:bodyDiv w:val="1"/>
      <w:marLeft w:val="0"/>
      <w:marRight w:val="0"/>
      <w:marTop w:val="0"/>
      <w:marBottom w:val="0"/>
      <w:divBdr>
        <w:top w:val="none" w:sz="0" w:space="0" w:color="auto"/>
        <w:left w:val="none" w:sz="0" w:space="0" w:color="auto"/>
        <w:bottom w:val="none" w:sz="0" w:space="0" w:color="auto"/>
        <w:right w:val="none" w:sz="0" w:space="0" w:color="auto"/>
      </w:divBdr>
      <w:divsChild>
        <w:div w:id="87777121">
          <w:marLeft w:val="0"/>
          <w:marRight w:val="0"/>
          <w:marTop w:val="0"/>
          <w:marBottom w:val="0"/>
          <w:divBdr>
            <w:top w:val="single" w:sz="6" w:space="0" w:color="E6E6E6"/>
            <w:left w:val="single" w:sz="6" w:space="0" w:color="E6E6E6"/>
            <w:bottom w:val="single" w:sz="6" w:space="0" w:color="E6E6E6"/>
            <w:right w:val="single" w:sz="6" w:space="0" w:color="E6E6E6"/>
          </w:divBdr>
          <w:divsChild>
            <w:div w:id="450978319">
              <w:marLeft w:val="0"/>
              <w:marRight w:val="0"/>
              <w:marTop w:val="0"/>
              <w:marBottom w:val="0"/>
              <w:divBdr>
                <w:top w:val="none" w:sz="0" w:space="0" w:color="auto"/>
                <w:left w:val="none" w:sz="0" w:space="0" w:color="auto"/>
                <w:bottom w:val="none" w:sz="0" w:space="0" w:color="auto"/>
                <w:right w:val="none" w:sz="0" w:space="0" w:color="auto"/>
              </w:divBdr>
              <w:divsChild>
                <w:div w:id="179781937">
                  <w:marLeft w:val="0"/>
                  <w:marRight w:val="0"/>
                  <w:marTop w:val="0"/>
                  <w:marBottom w:val="0"/>
                  <w:divBdr>
                    <w:top w:val="none" w:sz="0" w:space="0" w:color="auto"/>
                    <w:left w:val="none" w:sz="0" w:space="0" w:color="auto"/>
                    <w:bottom w:val="none" w:sz="0" w:space="0" w:color="auto"/>
                    <w:right w:val="none" w:sz="0" w:space="0" w:color="auto"/>
                  </w:divBdr>
                </w:div>
                <w:div w:id="6172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883991">
          <w:marLeft w:val="0"/>
          <w:marRight w:val="0"/>
          <w:marTop w:val="0"/>
          <w:marBottom w:val="0"/>
          <w:divBdr>
            <w:top w:val="single" w:sz="6" w:space="0" w:color="E6E6E6"/>
            <w:left w:val="single" w:sz="6" w:space="0" w:color="E6E6E6"/>
            <w:bottom w:val="single" w:sz="6" w:space="0" w:color="E6E6E6"/>
            <w:right w:val="single" w:sz="6" w:space="0" w:color="E6E6E6"/>
          </w:divBdr>
          <w:divsChild>
            <w:div w:id="955334921">
              <w:marLeft w:val="0"/>
              <w:marRight w:val="0"/>
              <w:marTop w:val="0"/>
              <w:marBottom w:val="0"/>
              <w:divBdr>
                <w:top w:val="none" w:sz="0" w:space="0" w:color="auto"/>
                <w:left w:val="none" w:sz="0" w:space="0" w:color="auto"/>
                <w:bottom w:val="none" w:sz="0" w:space="0" w:color="auto"/>
                <w:right w:val="none" w:sz="0" w:space="0" w:color="auto"/>
              </w:divBdr>
              <w:divsChild>
                <w:div w:id="466438184">
                  <w:marLeft w:val="0"/>
                  <w:marRight w:val="0"/>
                  <w:marTop w:val="0"/>
                  <w:marBottom w:val="0"/>
                  <w:divBdr>
                    <w:top w:val="none" w:sz="0" w:space="0" w:color="auto"/>
                    <w:left w:val="none" w:sz="0" w:space="0" w:color="auto"/>
                    <w:bottom w:val="none" w:sz="0" w:space="0" w:color="auto"/>
                    <w:right w:val="none" w:sz="0" w:space="0" w:color="auto"/>
                  </w:divBdr>
                </w:div>
                <w:div w:id="1318919522">
                  <w:marLeft w:val="0"/>
                  <w:marRight w:val="0"/>
                  <w:marTop w:val="0"/>
                  <w:marBottom w:val="0"/>
                  <w:divBdr>
                    <w:top w:val="none" w:sz="0" w:space="0" w:color="auto"/>
                    <w:left w:val="none" w:sz="0" w:space="0" w:color="auto"/>
                    <w:bottom w:val="none" w:sz="0" w:space="0" w:color="auto"/>
                    <w:right w:val="none" w:sz="0" w:space="0" w:color="auto"/>
                  </w:divBdr>
                </w:div>
                <w:div w:id="13790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97131">
          <w:marLeft w:val="0"/>
          <w:marRight w:val="0"/>
          <w:marTop w:val="0"/>
          <w:marBottom w:val="0"/>
          <w:divBdr>
            <w:top w:val="single" w:sz="6" w:space="0" w:color="E6E6E6"/>
            <w:left w:val="single" w:sz="6" w:space="0" w:color="E6E6E6"/>
            <w:bottom w:val="single" w:sz="6" w:space="0" w:color="E6E6E6"/>
            <w:right w:val="single" w:sz="6" w:space="0" w:color="E6E6E6"/>
          </w:divBdr>
          <w:divsChild>
            <w:div w:id="1455443262">
              <w:marLeft w:val="0"/>
              <w:marRight w:val="0"/>
              <w:marTop w:val="0"/>
              <w:marBottom w:val="0"/>
              <w:divBdr>
                <w:top w:val="none" w:sz="0" w:space="0" w:color="auto"/>
                <w:left w:val="none" w:sz="0" w:space="0" w:color="auto"/>
                <w:bottom w:val="none" w:sz="0" w:space="0" w:color="auto"/>
                <w:right w:val="none" w:sz="0" w:space="0" w:color="auto"/>
              </w:divBdr>
              <w:divsChild>
                <w:div w:id="866791833">
                  <w:marLeft w:val="0"/>
                  <w:marRight w:val="0"/>
                  <w:marTop w:val="0"/>
                  <w:marBottom w:val="0"/>
                  <w:divBdr>
                    <w:top w:val="none" w:sz="0" w:space="0" w:color="auto"/>
                    <w:left w:val="none" w:sz="0" w:space="0" w:color="auto"/>
                    <w:bottom w:val="none" w:sz="0" w:space="0" w:color="auto"/>
                    <w:right w:val="none" w:sz="0" w:space="0" w:color="auto"/>
                  </w:divBdr>
                </w:div>
                <w:div w:id="985746562">
                  <w:marLeft w:val="0"/>
                  <w:marRight w:val="0"/>
                  <w:marTop w:val="0"/>
                  <w:marBottom w:val="0"/>
                  <w:divBdr>
                    <w:top w:val="none" w:sz="0" w:space="0" w:color="auto"/>
                    <w:left w:val="none" w:sz="0" w:space="0" w:color="auto"/>
                    <w:bottom w:val="none" w:sz="0" w:space="0" w:color="auto"/>
                    <w:right w:val="none" w:sz="0" w:space="0" w:color="auto"/>
                  </w:divBdr>
                </w:div>
                <w:div w:id="159458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549027">
          <w:marLeft w:val="0"/>
          <w:marRight w:val="0"/>
          <w:marTop w:val="0"/>
          <w:marBottom w:val="0"/>
          <w:divBdr>
            <w:top w:val="single" w:sz="6" w:space="0" w:color="E6E6E6"/>
            <w:left w:val="single" w:sz="6" w:space="0" w:color="E6E6E6"/>
            <w:bottom w:val="single" w:sz="6" w:space="0" w:color="E6E6E6"/>
            <w:right w:val="single" w:sz="6" w:space="0" w:color="E6E6E6"/>
          </w:divBdr>
          <w:divsChild>
            <w:div w:id="1785466727">
              <w:marLeft w:val="0"/>
              <w:marRight w:val="0"/>
              <w:marTop w:val="0"/>
              <w:marBottom w:val="0"/>
              <w:divBdr>
                <w:top w:val="none" w:sz="0" w:space="0" w:color="auto"/>
                <w:left w:val="none" w:sz="0" w:space="0" w:color="auto"/>
                <w:bottom w:val="none" w:sz="0" w:space="0" w:color="auto"/>
                <w:right w:val="none" w:sz="0" w:space="0" w:color="auto"/>
              </w:divBdr>
              <w:divsChild>
                <w:div w:id="1116679534">
                  <w:marLeft w:val="0"/>
                  <w:marRight w:val="0"/>
                  <w:marTop w:val="0"/>
                  <w:marBottom w:val="0"/>
                  <w:divBdr>
                    <w:top w:val="none" w:sz="0" w:space="0" w:color="auto"/>
                    <w:left w:val="none" w:sz="0" w:space="0" w:color="auto"/>
                    <w:bottom w:val="none" w:sz="0" w:space="0" w:color="auto"/>
                    <w:right w:val="none" w:sz="0" w:space="0" w:color="auto"/>
                  </w:divBdr>
                </w:div>
                <w:div w:id="1267427527">
                  <w:marLeft w:val="0"/>
                  <w:marRight w:val="0"/>
                  <w:marTop w:val="0"/>
                  <w:marBottom w:val="0"/>
                  <w:divBdr>
                    <w:top w:val="none" w:sz="0" w:space="0" w:color="auto"/>
                    <w:left w:val="none" w:sz="0" w:space="0" w:color="auto"/>
                    <w:bottom w:val="none" w:sz="0" w:space="0" w:color="auto"/>
                    <w:right w:val="none" w:sz="0" w:space="0" w:color="auto"/>
                  </w:divBdr>
                </w:div>
                <w:div w:id="17419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379160">
      <w:bodyDiv w:val="1"/>
      <w:marLeft w:val="0"/>
      <w:marRight w:val="0"/>
      <w:marTop w:val="0"/>
      <w:marBottom w:val="0"/>
      <w:divBdr>
        <w:top w:val="none" w:sz="0" w:space="0" w:color="auto"/>
        <w:left w:val="none" w:sz="0" w:space="0" w:color="auto"/>
        <w:bottom w:val="none" w:sz="0" w:space="0" w:color="auto"/>
        <w:right w:val="none" w:sz="0" w:space="0" w:color="auto"/>
      </w:divBdr>
    </w:div>
    <w:div w:id="873467333">
      <w:bodyDiv w:val="1"/>
      <w:marLeft w:val="0"/>
      <w:marRight w:val="0"/>
      <w:marTop w:val="0"/>
      <w:marBottom w:val="0"/>
      <w:divBdr>
        <w:top w:val="none" w:sz="0" w:space="0" w:color="auto"/>
        <w:left w:val="none" w:sz="0" w:space="0" w:color="auto"/>
        <w:bottom w:val="none" w:sz="0" w:space="0" w:color="auto"/>
        <w:right w:val="none" w:sz="0" w:space="0" w:color="auto"/>
      </w:divBdr>
    </w:div>
    <w:div w:id="889344795">
      <w:bodyDiv w:val="1"/>
      <w:marLeft w:val="0"/>
      <w:marRight w:val="0"/>
      <w:marTop w:val="0"/>
      <w:marBottom w:val="0"/>
      <w:divBdr>
        <w:top w:val="none" w:sz="0" w:space="0" w:color="auto"/>
        <w:left w:val="none" w:sz="0" w:space="0" w:color="auto"/>
        <w:bottom w:val="none" w:sz="0" w:space="0" w:color="auto"/>
        <w:right w:val="none" w:sz="0" w:space="0" w:color="auto"/>
      </w:divBdr>
    </w:div>
    <w:div w:id="895319153">
      <w:bodyDiv w:val="1"/>
      <w:marLeft w:val="0"/>
      <w:marRight w:val="0"/>
      <w:marTop w:val="0"/>
      <w:marBottom w:val="0"/>
      <w:divBdr>
        <w:top w:val="none" w:sz="0" w:space="0" w:color="auto"/>
        <w:left w:val="none" w:sz="0" w:space="0" w:color="auto"/>
        <w:bottom w:val="none" w:sz="0" w:space="0" w:color="auto"/>
        <w:right w:val="none" w:sz="0" w:space="0" w:color="auto"/>
      </w:divBdr>
      <w:divsChild>
        <w:div w:id="6298247">
          <w:marLeft w:val="0"/>
          <w:marRight w:val="0"/>
          <w:marTop w:val="0"/>
          <w:marBottom w:val="0"/>
          <w:divBdr>
            <w:top w:val="none" w:sz="0" w:space="0" w:color="auto"/>
            <w:left w:val="none" w:sz="0" w:space="0" w:color="auto"/>
            <w:bottom w:val="none" w:sz="0" w:space="0" w:color="auto"/>
            <w:right w:val="none" w:sz="0" w:space="0" w:color="auto"/>
          </w:divBdr>
        </w:div>
        <w:div w:id="346248350">
          <w:marLeft w:val="0"/>
          <w:marRight w:val="0"/>
          <w:marTop w:val="0"/>
          <w:marBottom w:val="0"/>
          <w:divBdr>
            <w:top w:val="none" w:sz="0" w:space="0" w:color="auto"/>
            <w:left w:val="none" w:sz="0" w:space="0" w:color="auto"/>
            <w:bottom w:val="none" w:sz="0" w:space="0" w:color="auto"/>
            <w:right w:val="none" w:sz="0" w:space="0" w:color="auto"/>
          </w:divBdr>
        </w:div>
        <w:div w:id="382951512">
          <w:marLeft w:val="0"/>
          <w:marRight w:val="0"/>
          <w:marTop w:val="0"/>
          <w:marBottom w:val="0"/>
          <w:divBdr>
            <w:top w:val="none" w:sz="0" w:space="0" w:color="auto"/>
            <w:left w:val="none" w:sz="0" w:space="0" w:color="auto"/>
            <w:bottom w:val="none" w:sz="0" w:space="0" w:color="auto"/>
            <w:right w:val="none" w:sz="0" w:space="0" w:color="auto"/>
          </w:divBdr>
        </w:div>
        <w:div w:id="615867235">
          <w:marLeft w:val="0"/>
          <w:marRight w:val="0"/>
          <w:marTop w:val="0"/>
          <w:marBottom w:val="0"/>
          <w:divBdr>
            <w:top w:val="none" w:sz="0" w:space="0" w:color="auto"/>
            <w:left w:val="none" w:sz="0" w:space="0" w:color="auto"/>
            <w:bottom w:val="none" w:sz="0" w:space="0" w:color="auto"/>
            <w:right w:val="none" w:sz="0" w:space="0" w:color="auto"/>
          </w:divBdr>
        </w:div>
        <w:div w:id="678895976">
          <w:marLeft w:val="0"/>
          <w:marRight w:val="0"/>
          <w:marTop w:val="0"/>
          <w:marBottom w:val="0"/>
          <w:divBdr>
            <w:top w:val="none" w:sz="0" w:space="0" w:color="auto"/>
            <w:left w:val="none" w:sz="0" w:space="0" w:color="auto"/>
            <w:bottom w:val="none" w:sz="0" w:space="0" w:color="auto"/>
            <w:right w:val="none" w:sz="0" w:space="0" w:color="auto"/>
          </w:divBdr>
        </w:div>
        <w:div w:id="801919120">
          <w:marLeft w:val="0"/>
          <w:marRight w:val="0"/>
          <w:marTop w:val="0"/>
          <w:marBottom w:val="0"/>
          <w:divBdr>
            <w:top w:val="none" w:sz="0" w:space="0" w:color="auto"/>
            <w:left w:val="none" w:sz="0" w:space="0" w:color="auto"/>
            <w:bottom w:val="none" w:sz="0" w:space="0" w:color="auto"/>
            <w:right w:val="none" w:sz="0" w:space="0" w:color="auto"/>
          </w:divBdr>
        </w:div>
        <w:div w:id="888999791">
          <w:marLeft w:val="0"/>
          <w:marRight w:val="0"/>
          <w:marTop w:val="0"/>
          <w:marBottom w:val="0"/>
          <w:divBdr>
            <w:top w:val="none" w:sz="0" w:space="0" w:color="auto"/>
            <w:left w:val="none" w:sz="0" w:space="0" w:color="auto"/>
            <w:bottom w:val="none" w:sz="0" w:space="0" w:color="auto"/>
            <w:right w:val="none" w:sz="0" w:space="0" w:color="auto"/>
          </w:divBdr>
        </w:div>
        <w:div w:id="918708834">
          <w:marLeft w:val="0"/>
          <w:marRight w:val="0"/>
          <w:marTop w:val="0"/>
          <w:marBottom w:val="0"/>
          <w:divBdr>
            <w:top w:val="none" w:sz="0" w:space="0" w:color="auto"/>
            <w:left w:val="none" w:sz="0" w:space="0" w:color="auto"/>
            <w:bottom w:val="none" w:sz="0" w:space="0" w:color="auto"/>
            <w:right w:val="none" w:sz="0" w:space="0" w:color="auto"/>
          </w:divBdr>
        </w:div>
        <w:div w:id="949506374">
          <w:marLeft w:val="0"/>
          <w:marRight w:val="0"/>
          <w:marTop w:val="0"/>
          <w:marBottom w:val="0"/>
          <w:divBdr>
            <w:top w:val="none" w:sz="0" w:space="0" w:color="auto"/>
            <w:left w:val="none" w:sz="0" w:space="0" w:color="auto"/>
            <w:bottom w:val="none" w:sz="0" w:space="0" w:color="auto"/>
            <w:right w:val="none" w:sz="0" w:space="0" w:color="auto"/>
          </w:divBdr>
        </w:div>
        <w:div w:id="971598784">
          <w:marLeft w:val="0"/>
          <w:marRight w:val="0"/>
          <w:marTop w:val="0"/>
          <w:marBottom w:val="0"/>
          <w:divBdr>
            <w:top w:val="none" w:sz="0" w:space="0" w:color="auto"/>
            <w:left w:val="none" w:sz="0" w:space="0" w:color="auto"/>
            <w:bottom w:val="none" w:sz="0" w:space="0" w:color="auto"/>
            <w:right w:val="none" w:sz="0" w:space="0" w:color="auto"/>
          </w:divBdr>
        </w:div>
        <w:div w:id="1002977085">
          <w:marLeft w:val="0"/>
          <w:marRight w:val="0"/>
          <w:marTop w:val="0"/>
          <w:marBottom w:val="0"/>
          <w:divBdr>
            <w:top w:val="none" w:sz="0" w:space="0" w:color="auto"/>
            <w:left w:val="none" w:sz="0" w:space="0" w:color="auto"/>
            <w:bottom w:val="none" w:sz="0" w:space="0" w:color="auto"/>
            <w:right w:val="none" w:sz="0" w:space="0" w:color="auto"/>
          </w:divBdr>
        </w:div>
        <w:div w:id="1008093647">
          <w:marLeft w:val="0"/>
          <w:marRight w:val="0"/>
          <w:marTop w:val="0"/>
          <w:marBottom w:val="0"/>
          <w:divBdr>
            <w:top w:val="none" w:sz="0" w:space="0" w:color="auto"/>
            <w:left w:val="none" w:sz="0" w:space="0" w:color="auto"/>
            <w:bottom w:val="none" w:sz="0" w:space="0" w:color="auto"/>
            <w:right w:val="none" w:sz="0" w:space="0" w:color="auto"/>
          </w:divBdr>
        </w:div>
        <w:div w:id="1196431670">
          <w:marLeft w:val="0"/>
          <w:marRight w:val="0"/>
          <w:marTop w:val="0"/>
          <w:marBottom w:val="0"/>
          <w:divBdr>
            <w:top w:val="none" w:sz="0" w:space="0" w:color="auto"/>
            <w:left w:val="none" w:sz="0" w:space="0" w:color="auto"/>
            <w:bottom w:val="none" w:sz="0" w:space="0" w:color="auto"/>
            <w:right w:val="none" w:sz="0" w:space="0" w:color="auto"/>
          </w:divBdr>
        </w:div>
        <w:div w:id="1463964055">
          <w:marLeft w:val="0"/>
          <w:marRight w:val="0"/>
          <w:marTop w:val="0"/>
          <w:marBottom w:val="0"/>
          <w:divBdr>
            <w:top w:val="none" w:sz="0" w:space="0" w:color="auto"/>
            <w:left w:val="none" w:sz="0" w:space="0" w:color="auto"/>
            <w:bottom w:val="none" w:sz="0" w:space="0" w:color="auto"/>
            <w:right w:val="none" w:sz="0" w:space="0" w:color="auto"/>
          </w:divBdr>
        </w:div>
        <w:div w:id="1796941911">
          <w:marLeft w:val="0"/>
          <w:marRight w:val="0"/>
          <w:marTop w:val="0"/>
          <w:marBottom w:val="0"/>
          <w:divBdr>
            <w:top w:val="none" w:sz="0" w:space="0" w:color="auto"/>
            <w:left w:val="none" w:sz="0" w:space="0" w:color="auto"/>
            <w:bottom w:val="none" w:sz="0" w:space="0" w:color="auto"/>
            <w:right w:val="none" w:sz="0" w:space="0" w:color="auto"/>
          </w:divBdr>
        </w:div>
        <w:div w:id="1889955010">
          <w:marLeft w:val="0"/>
          <w:marRight w:val="0"/>
          <w:marTop w:val="0"/>
          <w:marBottom w:val="0"/>
          <w:divBdr>
            <w:top w:val="none" w:sz="0" w:space="0" w:color="auto"/>
            <w:left w:val="none" w:sz="0" w:space="0" w:color="auto"/>
            <w:bottom w:val="none" w:sz="0" w:space="0" w:color="auto"/>
            <w:right w:val="none" w:sz="0" w:space="0" w:color="auto"/>
          </w:divBdr>
        </w:div>
        <w:div w:id="2146505780">
          <w:marLeft w:val="0"/>
          <w:marRight w:val="0"/>
          <w:marTop w:val="0"/>
          <w:marBottom w:val="0"/>
          <w:divBdr>
            <w:top w:val="none" w:sz="0" w:space="0" w:color="auto"/>
            <w:left w:val="none" w:sz="0" w:space="0" w:color="auto"/>
            <w:bottom w:val="none" w:sz="0" w:space="0" w:color="auto"/>
            <w:right w:val="none" w:sz="0" w:space="0" w:color="auto"/>
          </w:divBdr>
        </w:div>
      </w:divsChild>
    </w:div>
    <w:div w:id="896547266">
      <w:bodyDiv w:val="1"/>
      <w:marLeft w:val="0"/>
      <w:marRight w:val="0"/>
      <w:marTop w:val="0"/>
      <w:marBottom w:val="0"/>
      <w:divBdr>
        <w:top w:val="none" w:sz="0" w:space="0" w:color="auto"/>
        <w:left w:val="none" w:sz="0" w:space="0" w:color="auto"/>
        <w:bottom w:val="none" w:sz="0" w:space="0" w:color="auto"/>
        <w:right w:val="none" w:sz="0" w:space="0" w:color="auto"/>
      </w:divBdr>
      <w:divsChild>
        <w:div w:id="222983064">
          <w:marLeft w:val="446"/>
          <w:marRight w:val="0"/>
          <w:marTop w:val="240"/>
          <w:marBottom w:val="0"/>
          <w:divBdr>
            <w:top w:val="none" w:sz="0" w:space="0" w:color="auto"/>
            <w:left w:val="none" w:sz="0" w:space="0" w:color="auto"/>
            <w:bottom w:val="none" w:sz="0" w:space="0" w:color="auto"/>
            <w:right w:val="none" w:sz="0" w:space="0" w:color="auto"/>
          </w:divBdr>
        </w:div>
        <w:div w:id="1196818977">
          <w:marLeft w:val="446"/>
          <w:marRight w:val="0"/>
          <w:marTop w:val="240"/>
          <w:marBottom w:val="0"/>
          <w:divBdr>
            <w:top w:val="none" w:sz="0" w:space="0" w:color="auto"/>
            <w:left w:val="none" w:sz="0" w:space="0" w:color="auto"/>
            <w:bottom w:val="none" w:sz="0" w:space="0" w:color="auto"/>
            <w:right w:val="none" w:sz="0" w:space="0" w:color="auto"/>
          </w:divBdr>
        </w:div>
        <w:div w:id="1347711796">
          <w:marLeft w:val="446"/>
          <w:marRight w:val="0"/>
          <w:marTop w:val="240"/>
          <w:marBottom w:val="0"/>
          <w:divBdr>
            <w:top w:val="none" w:sz="0" w:space="0" w:color="auto"/>
            <w:left w:val="none" w:sz="0" w:space="0" w:color="auto"/>
            <w:bottom w:val="none" w:sz="0" w:space="0" w:color="auto"/>
            <w:right w:val="none" w:sz="0" w:space="0" w:color="auto"/>
          </w:divBdr>
        </w:div>
        <w:div w:id="1474449779">
          <w:marLeft w:val="446"/>
          <w:marRight w:val="0"/>
          <w:marTop w:val="240"/>
          <w:marBottom w:val="0"/>
          <w:divBdr>
            <w:top w:val="none" w:sz="0" w:space="0" w:color="auto"/>
            <w:left w:val="none" w:sz="0" w:space="0" w:color="auto"/>
            <w:bottom w:val="none" w:sz="0" w:space="0" w:color="auto"/>
            <w:right w:val="none" w:sz="0" w:space="0" w:color="auto"/>
          </w:divBdr>
        </w:div>
      </w:divsChild>
    </w:div>
    <w:div w:id="935215367">
      <w:bodyDiv w:val="1"/>
      <w:marLeft w:val="0"/>
      <w:marRight w:val="0"/>
      <w:marTop w:val="0"/>
      <w:marBottom w:val="0"/>
      <w:divBdr>
        <w:top w:val="none" w:sz="0" w:space="0" w:color="auto"/>
        <w:left w:val="none" w:sz="0" w:space="0" w:color="auto"/>
        <w:bottom w:val="none" w:sz="0" w:space="0" w:color="auto"/>
        <w:right w:val="none" w:sz="0" w:space="0" w:color="auto"/>
      </w:divBdr>
    </w:div>
    <w:div w:id="982320034">
      <w:bodyDiv w:val="1"/>
      <w:marLeft w:val="0"/>
      <w:marRight w:val="0"/>
      <w:marTop w:val="0"/>
      <w:marBottom w:val="0"/>
      <w:divBdr>
        <w:top w:val="none" w:sz="0" w:space="0" w:color="auto"/>
        <w:left w:val="none" w:sz="0" w:space="0" w:color="auto"/>
        <w:bottom w:val="none" w:sz="0" w:space="0" w:color="auto"/>
        <w:right w:val="none" w:sz="0" w:space="0" w:color="auto"/>
      </w:divBdr>
      <w:divsChild>
        <w:div w:id="543250611">
          <w:marLeft w:val="0"/>
          <w:marRight w:val="0"/>
          <w:marTop w:val="0"/>
          <w:marBottom w:val="0"/>
          <w:divBdr>
            <w:top w:val="single" w:sz="6" w:space="0" w:color="E6E6E6"/>
            <w:left w:val="single" w:sz="6" w:space="0" w:color="E6E6E6"/>
            <w:bottom w:val="single" w:sz="6" w:space="0" w:color="E6E6E6"/>
            <w:right w:val="single" w:sz="6" w:space="0" w:color="E6E6E6"/>
          </w:divBdr>
          <w:divsChild>
            <w:div w:id="2084523871">
              <w:marLeft w:val="0"/>
              <w:marRight w:val="0"/>
              <w:marTop w:val="0"/>
              <w:marBottom w:val="0"/>
              <w:divBdr>
                <w:top w:val="none" w:sz="0" w:space="0" w:color="auto"/>
                <w:left w:val="none" w:sz="0" w:space="0" w:color="auto"/>
                <w:bottom w:val="none" w:sz="0" w:space="0" w:color="auto"/>
                <w:right w:val="none" w:sz="0" w:space="0" w:color="auto"/>
              </w:divBdr>
              <w:divsChild>
                <w:div w:id="235360109">
                  <w:marLeft w:val="0"/>
                  <w:marRight w:val="0"/>
                  <w:marTop w:val="0"/>
                  <w:marBottom w:val="0"/>
                  <w:divBdr>
                    <w:top w:val="none" w:sz="0" w:space="0" w:color="auto"/>
                    <w:left w:val="none" w:sz="0" w:space="0" w:color="auto"/>
                    <w:bottom w:val="none" w:sz="0" w:space="0" w:color="auto"/>
                    <w:right w:val="none" w:sz="0" w:space="0" w:color="auto"/>
                  </w:divBdr>
                </w:div>
                <w:div w:id="904340747">
                  <w:marLeft w:val="0"/>
                  <w:marRight w:val="0"/>
                  <w:marTop w:val="0"/>
                  <w:marBottom w:val="0"/>
                  <w:divBdr>
                    <w:top w:val="none" w:sz="0" w:space="0" w:color="auto"/>
                    <w:left w:val="none" w:sz="0" w:space="0" w:color="auto"/>
                    <w:bottom w:val="none" w:sz="0" w:space="0" w:color="auto"/>
                    <w:right w:val="none" w:sz="0" w:space="0" w:color="auto"/>
                  </w:divBdr>
                </w:div>
                <w:div w:id="98365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57040">
          <w:marLeft w:val="0"/>
          <w:marRight w:val="0"/>
          <w:marTop w:val="0"/>
          <w:marBottom w:val="0"/>
          <w:divBdr>
            <w:top w:val="single" w:sz="6" w:space="0" w:color="E6E6E6"/>
            <w:left w:val="single" w:sz="6" w:space="0" w:color="E6E6E6"/>
            <w:bottom w:val="single" w:sz="6" w:space="0" w:color="E6E6E6"/>
            <w:right w:val="single" w:sz="6" w:space="0" w:color="E6E6E6"/>
          </w:divBdr>
          <w:divsChild>
            <w:div w:id="259340738">
              <w:marLeft w:val="0"/>
              <w:marRight w:val="0"/>
              <w:marTop w:val="0"/>
              <w:marBottom w:val="0"/>
              <w:divBdr>
                <w:top w:val="none" w:sz="0" w:space="0" w:color="auto"/>
                <w:left w:val="none" w:sz="0" w:space="0" w:color="auto"/>
                <w:bottom w:val="none" w:sz="0" w:space="0" w:color="auto"/>
                <w:right w:val="none" w:sz="0" w:space="0" w:color="auto"/>
              </w:divBdr>
              <w:divsChild>
                <w:div w:id="1719469760">
                  <w:marLeft w:val="0"/>
                  <w:marRight w:val="0"/>
                  <w:marTop w:val="0"/>
                  <w:marBottom w:val="0"/>
                  <w:divBdr>
                    <w:top w:val="none" w:sz="0" w:space="0" w:color="auto"/>
                    <w:left w:val="none" w:sz="0" w:space="0" w:color="auto"/>
                    <w:bottom w:val="none" w:sz="0" w:space="0" w:color="auto"/>
                    <w:right w:val="none" w:sz="0" w:space="0" w:color="auto"/>
                  </w:divBdr>
                </w:div>
                <w:div w:id="2104524556">
                  <w:marLeft w:val="0"/>
                  <w:marRight w:val="0"/>
                  <w:marTop w:val="0"/>
                  <w:marBottom w:val="0"/>
                  <w:divBdr>
                    <w:top w:val="none" w:sz="0" w:space="0" w:color="auto"/>
                    <w:left w:val="none" w:sz="0" w:space="0" w:color="auto"/>
                    <w:bottom w:val="none" w:sz="0" w:space="0" w:color="auto"/>
                    <w:right w:val="none" w:sz="0" w:space="0" w:color="auto"/>
                  </w:divBdr>
                </w:div>
                <w:div w:id="21322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198082">
          <w:marLeft w:val="0"/>
          <w:marRight w:val="0"/>
          <w:marTop w:val="0"/>
          <w:marBottom w:val="0"/>
          <w:divBdr>
            <w:top w:val="single" w:sz="6" w:space="0" w:color="E6E6E6"/>
            <w:left w:val="single" w:sz="6" w:space="0" w:color="E6E6E6"/>
            <w:bottom w:val="single" w:sz="6" w:space="0" w:color="E6E6E6"/>
            <w:right w:val="single" w:sz="6" w:space="0" w:color="E6E6E6"/>
          </w:divBdr>
          <w:divsChild>
            <w:div w:id="1995210173">
              <w:marLeft w:val="0"/>
              <w:marRight w:val="0"/>
              <w:marTop w:val="0"/>
              <w:marBottom w:val="0"/>
              <w:divBdr>
                <w:top w:val="none" w:sz="0" w:space="0" w:color="auto"/>
                <w:left w:val="none" w:sz="0" w:space="0" w:color="auto"/>
                <w:bottom w:val="none" w:sz="0" w:space="0" w:color="auto"/>
                <w:right w:val="none" w:sz="0" w:space="0" w:color="auto"/>
              </w:divBdr>
              <w:divsChild>
                <w:div w:id="200478619">
                  <w:marLeft w:val="0"/>
                  <w:marRight w:val="0"/>
                  <w:marTop w:val="0"/>
                  <w:marBottom w:val="0"/>
                  <w:divBdr>
                    <w:top w:val="none" w:sz="0" w:space="0" w:color="auto"/>
                    <w:left w:val="none" w:sz="0" w:space="0" w:color="auto"/>
                    <w:bottom w:val="none" w:sz="0" w:space="0" w:color="auto"/>
                    <w:right w:val="none" w:sz="0" w:space="0" w:color="auto"/>
                  </w:divBdr>
                </w:div>
                <w:div w:id="1250770321">
                  <w:marLeft w:val="0"/>
                  <w:marRight w:val="0"/>
                  <w:marTop w:val="0"/>
                  <w:marBottom w:val="0"/>
                  <w:divBdr>
                    <w:top w:val="none" w:sz="0" w:space="0" w:color="auto"/>
                    <w:left w:val="none" w:sz="0" w:space="0" w:color="auto"/>
                    <w:bottom w:val="none" w:sz="0" w:space="0" w:color="auto"/>
                    <w:right w:val="none" w:sz="0" w:space="0" w:color="auto"/>
                  </w:divBdr>
                </w:div>
                <w:div w:id="162431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23914">
          <w:marLeft w:val="0"/>
          <w:marRight w:val="0"/>
          <w:marTop w:val="0"/>
          <w:marBottom w:val="0"/>
          <w:divBdr>
            <w:top w:val="single" w:sz="6" w:space="0" w:color="E6E6E6"/>
            <w:left w:val="single" w:sz="6" w:space="0" w:color="E6E6E6"/>
            <w:bottom w:val="single" w:sz="6" w:space="0" w:color="E6E6E6"/>
            <w:right w:val="single" w:sz="6" w:space="0" w:color="E6E6E6"/>
          </w:divBdr>
          <w:divsChild>
            <w:div w:id="1150707222">
              <w:marLeft w:val="0"/>
              <w:marRight w:val="0"/>
              <w:marTop w:val="0"/>
              <w:marBottom w:val="0"/>
              <w:divBdr>
                <w:top w:val="none" w:sz="0" w:space="0" w:color="auto"/>
                <w:left w:val="none" w:sz="0" w:space="0" w:color="auto"/>
                <w:bottom w:val="none" w:sz="0" w:space="0" w:color="auto"/>
                <w:right w:val="none" w:sz="0" w:space="0" w:color="auto"/>
              </w:divBdr>
              <w:divsChild>
                <w:div w:id="191653693">
                  <w:marLeft w:val="0"/>
                  <w:marRight w:val="0"/>
                  <w:marTop w:val="0"/>
                  <w:marBottom w:val="0"/>
                  <w:divBdr>
                    <w:top w:val="none" w:sz="0" w:space="0" w:color="auto"/>
                    <w:left w:val="none" w:sz="0" w:space="0" w:color="auto"/>
                    <w:bottom w:val="none" w:sz="0" w:space="0" w:color="auto"/>
                    <w:right w:val="none" w:sz="0" w:space="0" w:color="auto"/>
                  </w:divBdr>
                </w:div>
                <w:div w:id="23713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109480">
      <w:bodyDiv w:val="1"/>
      <w:marLeft w:val="0"/>
      <w:marRight w:val="0"/>
      <w:marTop w:val="0"/>
      <w:marBottom w:val="0"/>
      <w:divBdr>
        <w:top w:val="none" w:sz="0" w:space="0" w:color="auto"/>
        <w:left w:val="none" w:sz="0" w:space="0" w:color="auto"/>
        <w:bottom w:val="none" w:sz="0" w:space="0" w:color="auto"/>
        <w:right w:val="none" w:sz="0" w:space="0" w:color="auto"/>
      </w:divBdr>
      <w:divsChild>
        <w:div w:id="363135541">
          <w:marLeft w:val="0"/>
          <w:marRight w:val="0"/>
          <w:marTop w:val="0"/>
          <w:marBottom w:val="0"/>
          <w:divBdr>
            <w:top w:val="none" w:sz="0" w:space="0" w:color="auto"/>
            <w:left w:val="none" w:sz="0" w:space="0" w:color="auto"/>
            <w:bottom w:val="none" w:sz="0" w:space="0" w:color="auto"/>
            <w:right w:val="none" w:sz="0" w:space="0" w:color="auto"/>
          </w:divBdr>
        </w:div>
        <w:div w:id="1318070649">
          <w:marLeft w:val="0"/>
          <w:marRight w:val="0"/>
          <w:marTop w:val="0"/>
          <w:marBottom w:val="0"/>
          <w:divBdr>
            <w:top w:val="none" w:sz="0" w:space="0" w:color="auto"/>
            <w:left w:val="none" w:sz="0" w:space="0" w:color="auto"/>
            <w:bottom w:val="none" w:sz="0" w:space="0" w:color="auto"/>
            <w:right w:val="none" w:sz="0" w:space="0" w:color="auto"/>
          </w:divBdr>
        </w:div>
      </w:divsChild>
    </w:div>
    <w:div w:id="1052538822">
      <w:bodyDiv w:val="1"/>
      <w:marLeft w:val="0"/>
      <w:marRight w:val="0"/>
      <w:marTop w:val="0"/>
      <w:marBottom w:val="0"/>
      <w:divBdr>
        <w:top w:val="none" w:sz="0" w:space="0" w:color="auto"/>
        <w:left w:val="none" w:sz="0" w:space="0" w:color="auto"/>
        <w:bottom w:val="none" w:sz="0" w:space="0" w:color="auto"/>
        <w:right w:val="none" w:sz="0" w:space="0" w:color="auto"/>
      </w:divBdr>
      <w:divsChild>
        <w:div w:id="195893678">
          <w:marLeft w:val="547"/>
          <w:marRight w:val="0"/>
          <w:marTop w:val="360"/>
          <w:marBottom w:val="0"/>
          <w:divBdr>
            <w:top w:val="none" w:sz="0" w:space="0" w:color="auto"/>
            <w:left w:val="none" w:sz="0" w:space="0" w:color="auto"/>
            <w:bottom w:val="none" w:sz="0" w:space="0" w:color="auto"/>
            <w:right w:val="none" w:sz="0" w:space="0" w:color="auto"/>
          </w:divBdr>
        </w:div>
      </w:divsChild>
    </w:div>
    <w:div w:id="1060250057">
      <w:bodyDiv w:val="1"/>
      <w:marLeft w:val="0"/>
      <w:marRight w:val="0"/>
      <w:marTop w:val="0"/>
      <w:marBottom w:val="0"/>
      <w:divBdr>
        <w:top w:val="none" w:sz="0" w:space="0" w:color="auto"/>
        <w:left w:val="none" w:sz="0" w:space="0" w:color="auto"/>
        <w:bottom w:val="none" w:sz="0" w:space="0" w:color="auto"/>
        <w:right w:val="none" w:sz="0" w:space="0" w:color="auto"/>
      </w:divBdr>
    </w:div>
    <w:div w:id="1077093563">
      <w:bodyDiv w:val="1"/>
      <w:marLeft w:val="0"/>
      <w:marRight w:val="0"/>
      <w:marTop w:val="0"/>
      <w:marBottom w:val="0"/>
      <w:divBdr>
        <w:top w:val="none" w:sz="0" w:space="0" w:color="auto"/>
        <w:left w:val="none" w:sz="0" w:space="0" w:color="auto"/>
        <w:bottom w:val="none" w:sz="0" w:space="0" w:color="auto"/>
        <w:right w:val="none" w:sz="0" w:space="0" w:color="auto"/>
      </w:divBdr>
    </w:div>
    <w:div w:id="1079710071">
      <w:bodyDiv w:val="1"/>
      <w:marLeft w:val="0"/>
      <w:marRight w:val="0"/>
      <w:marTop w:val="0"/>
      <w:marBottom w:val="0"/>
      <w:divBdr>
        <w:top w:val="none" w:sz="0" w:space="0" w:color="auto"/>
        <w:left w:val="none" w:sz="0" w:space="0" w:color="auto"/>
        <w:bottom w:val="none" w:sz="0" w:space="0" w:color="auto"/>
        <w:right w:val="none" w:sz="0" w:space="0" w:color="auto"/>
      </w:divBdr>
      <w:divsChild>
        <w:div w:id="92239955">
          <w:marLeft w:val="0"/>
          <w:marRight w:val="0"/>
          <w:marTop w:val="0"/>
          <w:marBottom w:val="0"/>
          <w:divBdr>
            <w:top w:val="none" w:sz="0" w:space="0" w:color="auto"/>
            <w:left w:val="none" w:sz="0" w:space="0" w:color="auto"/>
            <w:bottom w:val="single" w:sz="6" w:space="0" w:color="C5D8EA"/>
            <w:right w:val="none" w:sz="0" w:space="0" w:color="auto"/>
          </w:divBdr>
          <w:divsChild>
            <w:div w:id="1051996013">
              <w:marLeft w:val="0"/>
              <w:marRight w:val="0"/>
              <w:marTop w:val="0"/>
              <w:marBottom w:val="0"/>
              <w:divBdr>
                <w:top w:val="none" w:sz="0" w:space="0" w:color="auto"/>
                <w:left w:val="none" w:sz="0" w:space="0" w:color="auto"/>
                <w:bottom w:val="none" w:sz="0" w:space="0" w:color="auto"/>
                <w:right w:val="none" w:sz="0" w:space="0" w:color="auto"/>
              </w:divBdr>
            </w:div>
            <w:div w:id="1962613777">
              <w:marLeft w:val="0"/>
              <w:marRight w:val="0"/>
              <w:marTop w:val="0"/>
              <w:marBottom w:val="0"/>
              <w:divBdr>
                <w:top w:val="none" w:sz="0" w:space="0" w:color="auto"/>
                <w:left w:val="none" w:sz="0" w:space="0" w:color="auto"/>
                <w:bottom w:val="none" w:sz="0" w:space="0" w:color="auto"/>
                <w:right w:val="none" w:sz="0" w:space="0" w:color="auto"/>
              </w:divBdr>
            </w:div>
          </w:divsChild>
        </w:div>
        <w:div w:id="122575850">
          <w:marLeft w:val="0"/>
          <w:marRight w:val="0"/>
          <w:marTop w:val="0"/>
          <w:marBottom w:val="0"/>
          <w:divBdr>
            <w:top w:val="none" w:sz="0" w:space="0" w:color="auto"/>
            <w:left w:val="none" w:sz="0" w:space="0" w:color="auto"/>
            <w:bottom w:val="single" w:sz="6" w:space="0" w:color="C5D8EA"/>
            <w:right w:val="none" w:sz="0" w:space="0" w:color="auto"/>
          </w:divBdr>
          <w:divsChild>
            <w:div w:id="724061256">
              <w:marLeft w:val="0"/>
              <w:marRight w:val="0"/>
              <w:marTop w:val="0"/>
              <w:marBottom w:val="0"/>
              <w:divBdr>
                <w:top w:val="none" w:sz="0" w:space="0" w:color="auto"/>
                <w:left w:val="none" w:sz="0" w:space="0" w:color="auto"/>
                <w:bottom w:val="none" w:sz="0" w:space="0" w:color="auto"/>
                <w:right w:val="none" w:sz="0" w:space="0" w:color="auto"/>
              </w:divBdr>
            </w:div>
            <w:div w:id="1759666731">
              <w:marLeft w:val="0"/>
              <w:marRight w:val="0"/>
              <w:marTop w:val="0"/>
              <w:marBottom w:val="0"/>
              <w:divBdr>
                <w:top w:val="none" w:sz="0" w:space="0" w:color="auto"/>
                <w:left w:val="none" w:sz="0" w:space="0" w:color="auto"/>
                <w:bottom w:val="none" w:sz="0" w:space="0" w:color="auto"/>
                <w:right w:val="none" w:sz="0" w:space="0" w:color="auto"/>
              </w:divBdr>
            </w:div>
          </w:divsChild>
        </w:div>
        <w:div w:id="200174919">
          <w:marLeft w:val="0"/>
          <w:marRight w:val="0"/>
          <w:marTop w:val="0"/>
          <w:marBottom w:val="0"/>
          <w:divBdr>
            <w:top w:val="none" w:sz="0" w:space="0" w:color="auto"/>
            <w:left w:val="none" w:sz="0" w:space="0" w:color="auto"/>
            <w:bottom w:val="single" w:sz="6" w:space="0" w:color="C5D8EA"/>
            <w:right w:val="none" w:sz="0" w:space="0" w:color="auto"/>
          </w:divBdr>
          <w:divsChild>
            <w:div w:id="703411447">
              <w:marLeft w:val="0"/>
              <w:marRight w:val="0"/>
              <w:marTop w:val="0"/>
              <w:marBottom w:val="0"/>
              <w:divBdr>
                <w:top w:val="none" w:sz="0" w:space="0" w:color="auto"/>
                <w:left w:val="none" w:sz="0" w:space="0" w:color="auto"/>
                <w:bottom w:val="none" w:sz="0" w:space="0" w:color="auto"/>
                <w:right w:val="none" w:sz="0" w:space="0" w:color="auto"/>
              </w:divBdr>
            </w:div>
            <w:div w:id="2087534521">
              <w:marLeft w:val="0"/>
              <w:marRight w:val="0"/>
              <w:marTop w:val="0"/>
              <w:marBottom w:val="0"/>
              <w:divBdr>
                <w:top w:val="none" w:sz="0" w:space="0" w:color="auto"/>
                <w:left w:val="none" w:sz="0" w:space="0" w:color="auto"/>
                <w:bottom w:val="none" w:sz="0" w:space="0" w:color="auto"/>
                <w:right w:val="none" w:sz="0" w:space="0" w:color="auto"/>
              </w:divBdr>
            </w:div>
          </w:divsChild>
        </w:div>
        <w:div w:id="238177585">
          <w:marLeft w:val="0"/>
          <w:marRight w:val="0"/>
          <w:marTop w:val="0"/>
          <w:marBottom w:val="0"/>
          <w:divBdr>
            <w:top w:val="none" w:sz="0" w:space="0" w:color="auto"/>
            <w:left w:val="none" w:sz="0" w:space="0" w:color="auto"/>
            <w:bottom w:val="single" w:sz="6" w:space="0" w:color="C5D8EA"/>
            <w:right w:val="none" w:sz="0" w:space="0" w:color="auto"/>
          </w:divBdr>
          <w:divsChild>
            <w:div w:id="342056627">
              <w:marLeft w:val="0"/>
              <w:marRight w:val="0"/>
              <w:marTop w:val="0"/>
              <w:marBottom w:val="0"/>
              <w:divBdr>
                <w:top w:val="none" w:sz="0" w:space="0" w:color="auto"/>
                <w:left w:val="none" w:sz="0" w:space="0" w:color="auto"/>
                <w:bottom w:val="none" w:sz="0" w:space="0" w:color="auto"/>
                <w:right w:val="none" w:sz="0" w:space="0" w:color="auto"/>
              </w:divBdr>
            </w:div>
            <w:div w:id="510530522">
              <w:marLeft w:val="0"/>
              <w:marRight w:val="0"/>
              <w:marTop w:val="0"/>
              <w:marBottom w:val="0"/>
              <w:divBdr>
                <w:top w:val="none" w:sz="0" w:space="0" w:color="auto"/>
                <w:left w:val="none" w:sz="0" w:space="0" w:color="auto"/>
                <w:bottom w:val="none" w:sz="0" w:space="0" w:color="auto"/>
                <w:right w:val="none" w:sz="0" w:space="0" w:color="auto"/>
              </w:divBdr>
            </w:div>
          </w:divsChild>
        </w:div>
        <w:div w:id="340133559">
          <w:marLeft w:val="0"/>
          <w:marRight w:val="0"/>
          <w:marTop w:val="0"/>
          <w:marBottom w:val="0"/>
          <w:divBdr>
            <w:top w:val="none" w:sz="0" w:space="0" w:color="auto"/>
            <w:left w:val="none" w:sz="0" w:space="0" w:color="auto"/>
            <w:bottom w:val="single" w:sz="6" w:space="0" w:color="C5D8EA"/>
            <w:right w:val="none" w:sz="0" w:space="0" w:color="auto"/>
          </w:divBdr>
          <w:divsChild>
            <w:div w:id="839663898">
              <w:marLeft w:val="0"/>
              <w:marRight w:val="0"/>
              <w:marTop w:val="0"/>
              <w:marBottom w:val="0"/>
              <w:divBdr>
                <w:top w:val="none" w:sz="0" w:space="0" w:color="auto"/>
                <w:left w:val="none" w:sz="0" w:space="0" w:color="auto"/>
                <w:bottom w:val="none" w:sz="0" w:space="0" w:color="auto"/>
                <w:right w:val="none" w:sz="0" w:space="0" w:color="auto"/>
              </w:divBdr>
            </w:div>
            <w:div w:id="1633169713">
              <w:marLeft w:val="0"/>
              <w:marRight w:val="0"/>
              <w:marTop w:val="0"/>
              <w:marBottom w:val="0"/>
              <w:divBdr>
                <w:top w:val="none" w:sz="0" w:space="0" w:color="auto"/>
                <w:left w:val="none" w:sz="0" w:space="0" w:color="auto"/>
                <w:bottom w:val="none" w:sz="0" w:space="0" w:color="auto"/>
                <w:right w:val="none" w:sz="0" w:space="0" w:color="auto"/>
              </w:divBdr>
            </w:div>
          </w:divsChild>
        </w:div>
        <w:div w:id="391119063">
          <w:marLeft w:val="0"/>
          <w:marRight w:val="0"/>
          <w:marTop w:val="0"/>
          <w:marBottom w:val="0"/>
          <w:divBdr>
            <w:top w:val="none" w:sz="0" w:space="0" w:color="auto"/>
            <w:left w:val="none" w:sz="0" w:space="0" w:color="auto"/>
            <w:bottom w:val="single" w:sz="6" w:space="0" w:color="C5D8EA"/>
            <w:right w:val="none" w:sz="0" w:space="0" w:color="auto"/>
          </w:divBdr>
          <w:divsChild>
            <w:div w:id="439371726">
              <w:marLeft w:val="0"/>
              <w:marRight w:val="0"/>
              <w:marTop w:val="0"/>
              <w:marBottom w:val="0"/>
              <w:divBdr>
                <w:top w:val="none" w:sz="0" w:space="0" w:color="auto"/>
                <w:left w:val="none" w:sz="0" w:space="0" w:color="auto"/>
                <w:bottom w:val="none" w:sz="0" w:space="0" w:color="auto"/>
                <w:right w:val="none" w:sz="0" w:space="0" w:color="auto"/>
              </w:divBdr>
            </w:div>
            <w:div w:id="1344013049">
              <w:marLeft w:val="0"/>
              <w:marRight w:val="0"/>
              <w:marTop w:val="0"/>
              <w:marBottom w:val="0"/>
              <w:divBdr>
                <w:top w:val="none" w:sz="0" w:space="0" w:color="auto"/>
                <w:left w:val="none" w:sz="0" w:space="0" w:color="auto"/>
                <w:bottom w:val="none" w:sz="0" w:space="0" w:color="auto"/>
                <w:right w:val="none" w:sz="0" w:space="0" w:color="auto"/>
              </w:divBdr>
            </w:div>
          </w:divsChild>
        </w:div>
        <w:div w:id="425538782">
          <w:marLeft w:val="0"/>
          <w:marRight w:val="0"/>
          <w:marTop w:val="0"/>
          <w:marBottom w:val="0"/>
          <w:divBdr>
            <w:top w:val="none" w:sz="0" w:space="0" w:color="auto"/>
            <w:left w:val="none" w:sz="0" w:space="0" w:color="auto"/>
            <w:bottom w:val="single" w:sz="6" w:space="0" w:color="C5D8EA"/>
            <w:right w:val="none" w:sz="0" w:space="0" w:color="auto"/>
          </w:divBdr>
          <w:divsChild>
            <w:div w:id="703750421">
              <w:marLeft w:val="0"/>
              <w:marRight w:val="0"/>
              <w:marTop w:val="0"/>
              <w:marBottom w:val="0"/>
              <w:divBdr>
                <w:top w:val="none" w:sz="0" w:space="0" w:color="auto"/>
                <w:left w:val="none" w:sz="0" w:space="0" w:color="auto"/>
                <w:bottom w:val="none" w:sz="0" w:space="0" w:color="auto"/>
                <w:right w:val="none" w:sz="0" w:space="0" w:color="auto"/>
              </w:divBdr>
            </w:div>
            <w:div w:id="1747723007">
              <w:marLeft w:val="0"/>
              <w:marRight w:val="0"/>
              <w:marTop w:val="0"/>
              <w:marBottom w:val="0"/>
              <w:divBdr>
                <w:top w:val="none" w:sz="0" w:space="0" w:color="auto"/>
                <w:left w:val="none" w:sz="0" w:space="0" w:color="auto"/>
                <w:bottom w:val="none" w:sz="0" w:space="0" w:color="auto"/>
                <w:right w:val="none" w:sz="0" w:space="0" w:color="auto"/>
              </w:divBdr>
            </w:div>
          </w:divsChild>
        </w:div>
        <w:div w:id="429157456">
          <w:marLeft w:val="0"/>
          <w:marRight w:val="0"/>
          <w:marTop w:val="0"/>
          <w:marBottom w:val="0"/>
          <w:divBdr>
            <w:top w:val="none" w:sz="0" w:space="0" w:color="auto"/>
            <w:left w:val="none" w:sz="0" w:space="0" w:color="auto"/>
            <w:bottom w:val="single" w:sz="6" w:space="0" w:color="C5D8EA"/>
            <w:right w:val="none" w:sz="0" w:space="0" w:color="auto"/>
          </w:divBdr>
          <w:divsChild>
            <w:div w:id="1093162419">
              <w:marLeft w:val="0"/>
              <w:marRight w:val="0"/>
              <w:marTop w:val="0"/>
              <w:marBottom w:val="0"/>
              <w:divBdr>
                <w:top w:val="none" w:sz="0" w:space="0" w:color="auto"/>
                <w:left w:val="none" w:sz="0" w:space="0" w:color="auto"/>
                <w:bottom w:val="none" w:sz="0" w:space="0" w:color="auto"/>
                <w:right w:val="none" w:sz="0" w:space="0" w:color="auto"/>
              </w:divBdr>
            </w:div>
            <w:div w:id="1185822611">
              <w:marLeft w:val="0"/>
              <w:marRight w:val="0"/>
              <w:marTop w:val="0"/>
              <w:marBottom w:val="0"/>
              <w:divBdr>
                <w:top w:val="none" w:sz="0" w:space="0" w:color="auto"/>
                <w:left w:val="none" w:sz="0" w:space="0" w:color="auto"/>
                <w:bottom w:val="none" w:sz="0" w:space="0" w:color="auto"/>
                <w:right w:val="none" w:sz="0" w:space="0" w:color="auto"/>
              </w:divBdr>
            </w:div>
          </w:divsChild>
        </w:div>
        <w:div w:id="433400094">
          <w:marLeft w:val="0"/>
          <w:marRight w:val="0"/>
          <w:marTop w:val="0"/>
          <w:marBottom w:val="0"/>
          <w:divBdr>
            <w:top w:val="none" w:sz="0" w:space="0" w:color="auto"/>
            <w:left w:val="none" w:sz="0" w:space="0" w:color="auto"/>
            <w:bottom w:val="single" w:sz="6" w:space="0" w:color="C5D8EA"/>
            <w:right w:val="none" w:sz="0" w:space="0" w:color="auto"/>
          </w:divBdr>
          <w:divsChild>
            <w:div w:id="359211587">
              <w:marLeft w:val="0"/>
              <w:marRight w:val="0"/>
              <w:marTop w:val="0"/>
              <w:marBottom w:val="0"/>
              <w:divBdr>
                <w:top w:val="none" w:sz="0" w:space="0" w:color="auto"/>
                <w:left w:val="none" w:sz="0" w:space="0" w:color="auto"/>
                <w:bottom w:val="none" w:sz="0" w:space="0" w:color="auto"/>
                <w:right w:val="none" w:sz="0" w:space="0" w:color="auto"/>
              </w:divBdr>
            </w:div>
            <w:div w:id="1947226155">
              <w:marLeft w:val="0"/>
              <w:marRight w:val="0"/>
              <w:marTop w:val="0"/>
              <w:marBottom w:val="0"/>
              <w:divBdr>
                <w:top w:val="none" w:sz="0" w:space="0" w:color="auto"/>
                <w:left w:val="none" w:sz="0" w:space="0" w:color="auto"/>
                <w:bottom w:val="none" w:sz="0" w:space="0" w:color="auto"/>
                <w:right w:val="none" w:sz="0" w:space="0" w:color="auto"/>
              </w:divBdr>
            </w:div>
          </w:divsChild>
        </w:div>
        <w:div w:id="503396916">
          <w:marLeft w:val="0"/>
          <w:marRight w:val="0"/>
          <w:marTop w:val="0"/>
          <w:marBottom w:val="0"/>
          <w:divBdr>
            <w:top w:val="none" w:sz="0" w:space="0" w:color="auto"/>
            <w:left w:val="none" w:sz="0" w:space="0" w:color="auto"/>
            <w:bottom w:val="single" w:sz="6" w:space="0" w:color="C5D8EA"/>
            <w:right w:val="none" w:sz="0" w:space="0" w:color="auto"/>
          </w:divBdr>
          <w:divsChild>
            <w:div w:id="610212486">
              <w:marLeft w:val="0"/>
              <w:marRight w:val="0"/>
              <w:marTop w:val="0"/>
              <w:marBottom w:val="0"/>
              <w:divBdr>
                <w:top w:val="none" w:sz="0" w:space="0" w:color="auto"/>
                <w:left w:val="none" w:sz="0" w:space="0" w:color="auto"/>
                <w:bottom w:val="none" w:sz="0" w:space="0" w:color="auto"/>
                <w:right w:val="none" w:sz="0" w:space="0" w:color="auto"/>
              </w:divBdr>
            </w:div>
            <w:div w:id="1031496558">
              <w:marLeft w:val="0"/>
              <w:marRight w:val="0"/>
              <w:marTop w:val="0"/>
              <w:marBottom w:val="0"/>
              <w:divBdr>
                <w:top w:val="none" w:sz="0" w:space="0" w:color="auto"/>
                <w:left w:val="none" w:sz="0" w:space="0" w:color="auto"/>
                <w:bottom w:val="none" w:sz="0" w:space="0" w:color="auto"/>
                <w:right w:val="none" w:sz="0" w:space="0" w:color="auto"/>
              </w:divBdr>
            </w:div>
          </w:divsChild>
        </w:div>
        <w:div w:id="612246855">
          <w:marLeft w:val="0"/>
          <w:marRight w:val="0"/>
          <w:marTop w:val="0"/>
          <w:marBottom w:val="0"/>
          <w:divBdr>
            <w:top w:val="none" w:sz="0" w:space="0" w:color="auto"/>
            <w:left w:val="none" w:sz="0" w:space="0" w:color="auto"/>
            <w:bottom w:val="single" w:sz="6" w:space="0" w:color="C5D8EA"/>
            <w:right w:val="none" w:sz="0" w:space="0" w:color="auto"/>
          </w:divBdr>
          <w:divsChild>
            <w:div w:id="368456515">
              <w:marLeft w:val="0"/>
              <w:marRight w:val="0"/>
              <w:marTop w:val="0"/>
              <w:marBottom w:val="0"/>
              <w:divBdr>
                <w:top w:val="none" w:sz="0" w:space="0" w:color="auto"/>
                <w:left w:val="none" w:sz="0" w:space="0" w:color="auto"/>
                <w:bottom w:val="none" w:sz="0" w:space="0" w:color="auto"/>
                <w:right w:val="none" w:sz="0" w:space="0" w:color="auto"/>
              </w:divBdr>
            </w:div>
            <w:div w:id="1591699637">
              <w:marLeft w:val="0"/>
              <w:marRight w:val="0"/>
              <w:marTop w:val="0"/>
              <w:marBottom w:val="0"/>
              <w:divBdr>
                <w:top w:val="none" w:sz="0" w:space="0" w:color="auto"/>
                <w:left w:val="none" w:sz="0" w:space="0" w:color="auto"/>
                <w:bottom w:val="none" w:sz="0" w:space="0" w:color="auto"/>
                <w:right w:val="none" w:sz="0" w:space="0" w:color="auto"/>
              </w:divBdr>
            </w:div>
          </w:divsChild>
        </w:div>
        <w:div w:id="977955154">
          <w:marLeft w:val="0"/>
          <w:marRight w:val="0"/>
          <w:marTop w:val="0"/>
          <w:marBottom w:val="0"/>
          <w:divBdr>
            <w:top w:val="none" w:sz="0" w:space="0" w:color="auto"/>
            <w:left w:val="none" w:sz="0" w:space="0" w:color="auto"/>
            <w:bottom w:val="single" w:sz="6" w:space="0" w:color="C5D8EA"/>
            <w:right w:val="none" w:sz="0" w:space="0" w:color="auto"/>
          </w:divBdr>
          <w:divsChild>
            <w:div w:id="1081221442">
              <w:marLeft w:val="0"/>
              <w:marRight w:val="0"/>
              <w:marTop w:val="0"/>
              <w:marBottom w:val="0"/>
              <w:divBdr>
                <w:top w:val="none" w:sz="0" w:space="0" w:color="auto"/>
                <w:left w:val="none" w:sz="0" w:space="0" w:color="auto"/>
                <w:bottom w:val="none" w:sz="0" w:space="0" w:color="auto"/>
                <w:right w:val="none" w:sz="0" w:space="0" w:color="auto"/>
              </w:divBdr>
            </w:div>
            <w:div w:id="1797723572">
              <w:marLeft w:val="0"/>
              <w:marRight w:val="0"/>
              <w:marTop w:val="0"/>
              <w:marBottom w:val="0"/>
              <w:divBdr>
                <w:top w:val="none" w:sz="0" w:space="0" w:color="auto"/>
                <w:left w:val="none" w:sz="0" w:space="0" w:color="auto"/>
                <w:bottom w:val="none" w:sz="0" w:space="0" w:color="auto"/>
                <w:right w:val="none" w:sz="0" w:space="0" w:color="auto"/>
              </w:divBdr>
            </w:div>
          </w:divsChild>
        </w:div>
        <w:div w:id="1319730740">
          <w:marLeft w:val="0"/>
          <w:marRight w:val="0"/>
          <w:marTop w:val="0"/>
          <w:marBottom w:val="0"/>
          <w:divBdr>
            <w:top w:val="none" w:sz="0" w:space="0" w:color="auto"/>
            <w:left w:val="none" w:sz="0" w:space="0" w:color="auto"/>
            <w:bottom w:val="single" w:sz="6" w:space="0" w:color="C5D8EA"/>
            <w:right w:val="none" w:sz="0" w:space="0" w:color="auto"/>
          </w:divBdr>
          <w:divsChild>
            <w:div w:id="146171744">
              <w:marLeft w:val="0"/>
              <w:marRight w:val="0"/>
              <w:marTop w:val="0"/>
              <w:marBottom w:val="0"/>
              <w:divBdr>
                <w:top w:val="none" w:sz="0" w:space="0" w:color="auto"/>
                <w:left w:val="none" w:sz="0" w:space="0" w:color="auto"/>
                <w:bottom w:val="none" w:sz="0" w:space="0" w:color="auto"/>
                <w:right w:val="none" w:sz="0" w:space="0" w:color="auto"/>
              </w:divBdr>
            </w:div>
            <w:div w:id="1642226567">
              <w:marLeft w:val="0"/>
              <w:marRight w:val="0"/>
              <w:marTop w:val="0"/>
              <w:marBottom w:val="0"/>
              <w:divBdr>
                <w:top w:val="none" w:sz="0" w:space="0" w:color="auto"/>
                <w:left w:val="none" w:sz="0" w:space="0" w:color="auto"/>
                <w:bottom w:val="none" w:sz="0" w:space="0" w:color="auto"/>
                <w:right w:val="none" w:sz="0" w:space="0" w:color="auto"/>
              </w:divBdr>
            </w:div>
          </w:divsChild>
        </w:div>
        <w:div w:id="1335454873">
          <w:marLeft w:val="0"/>
          <w:marRight w:val="0"/>
          <w:marTop w:val="0"/>
          <w:marBottom w:val="0"/>
          <w:divBdr>
            <w:top w:val="none" w:sz="0" w:space="0" w:color="auto"/>
            <w:left w:val="none" w:sz="0" w:space="0" w:color="auto"/>
            <w:bottom w:val="single" w:sz="6" w:space="0" w:color="C5D8EA"/>
            <w:right w:val="none" w:sz="0" w:space="0" w:color="auto"/>
          </w:divBdr>
          <w:divsChild>
            <w:div w:id="1402405500">
              <w:marLeft w:val="0"/>
              <w:marRight w:val="0"/>
              <w:marTop w:val="0"/>
              <w:marBottom w:val="0"/>
              <w:divBdr>
                <w:top w:val="none" w:sz="0" w:space="0" w:color="auto"/>
                <w:left w:val="none" w:sz="0" w:space="0" w:color="auto"/>
                <w:bottom w:val="none" w:sz="0" w:space="0" w:color="auto"/>
                <w:right w:val="none" w:sz="0" w:space="0" w:color="auto"/>
              </w:divBdr>
            </w:div>
            <w:div w:id="1442071612">
              <w:marLeft w:val="0"/>
              <w:marRight w:val="0"/>
              <w:marTop w:val="0"/>
              <w:marBottom w:val="0"/>
              <w:divBdr>
                <w:top w:val="none" w:sz="0" w:space="0" w:color="auto"/>
                <w:left w:val="none" w:sz="0" w:space="0" w:color="auto"/>
                <w:bottom w:val="none" w:sz="0" w:space="0" w:color="auto"/>
                <w:right w:val="none" w:sz="0" w:space="0" w:color="auto"/>
              </w:divBdr>
            </w:div>
          </w:divsChild>
        </w:div>
        <w:div w:id="1477068222">
          <w:marLeft w:val="0"/>
          <w:marRight w:val="0"/>
          <w:marTop w:val="0"/>
          <w:marBottom w:val="0"/>
          <w:divBdr>
            <w:top w:val="none" w:sz="0" w:space="0" w:color="auto"/>
            <w:left w:val="none" w:sz="0" w:space="0" w:color="auto"/>
            <w:bottom w:val="single" w:sz="6" w:space="0" w:color="C5D8EA"/>
            <w:right w:val="none" w:sz="0" w:space="0" w:color="auto"/>
          </w:divBdr>
          <w:divsChild>
            <w:div w:id="673414723">
              <w:marLeft w:val="0"/>
              <w:marRight w:val="0"/>
              <w:marTop w:val="0"/>
              <w:marBottom w:val="0"/>
              <w:divBdr>
                <w:top w:val="none" w:sz="0" w:space="0" w:color="auto"/>
                <w:left w:val="none" w:sz="0" w:space="0" w:color="auto"/>
                <w:bottom w:val="none" w:sz="0" w:space="0" w:color="auto"/>
                <w:right w:val="none" w:sz="0" w:space="0" w:color="auto"/>
              </w:divBdr>
            </w:div>
            <w:div w:id="2142070503">
              <w:marLeft w:val="0"/>
              <w:marRight w:val="0"/>
              <w:marTop w:val="0"/>
              <w:marBottom w:val="0"/>
              <w:divBdr>
                <w:top w:val="none" w:sz="0" w:space="0" w:color="auto"/>
                <w:left w:val="none" w:sz="0" w:space="0" w:color="auto"/>
                <w:bottom w:val="none" w:sz="0" w:space="0" w:color="auto"/>
                <w:right w:val="none" w:sz="0" w:space="0" w:color="auto"/>
              </w:divBdr>
            </w:div>
          </w:divsChild>
        </w:div>
        <w:div w:id="1495335478">
          <w:marLeft w:val="0"/>
          <w:marRight w:val="0"/>
          <w:marTop w:val="0"/>
          <w:marBottom w:val="0"/>
          <w:divBdr>
            <w:top w:val="none" w:sz="0" w:space="0" w:color="auto"/>
            <w:left w:val="none" w:sz="0" w:space="0" w:color="auto"/>
            <w:bottom w:val="single" w:sz="6" w:space="0" w:color="C5D8EA"/>
            <w:right w:val="none" w:sz="0" w:space="0" w:color="auto"/>
          </w:divBdr>
          <w:divsChild>
            <w:div w:id="827401609">
              <w:marLeft w:val="0"/>
              <w:marRight w:val="0"/>
              <w:marTop w:val="0"/>
              <w:marBottom w:val="0"/>
              <w:divBdr>
                <w:top w:val="none" w:sz="0" w:space="0" w:color="auto"/>
                <w:left w:val="none" w:sz="0" w:space="0" w:color="auto"/>
                <w:bottom w:val="none" w:sz="0" w:space="0" w:color="auto"/>
                <w:right w:val="none" w:sz="0" w:space="0" w:color="auto"/>
              </w:divBdr>
            </w:div>
            <w:div w:id="2139646145">
              <w:marLeft w:val="0"/>
              <w:marRight w:val="0"/>
              <w:marTop w:val="0"/>
              <w:marBottom w:val="0"/>
              <w:divBdr>
                <w:top w:val="none" w:sz="0" w:space="0" w:color="auto"/>
                <w:left w:val="none" w:sz="0" w:space="0" w:color="auto"/>
                <w:bottom w:val="none" w:sz="0" w:space="0" w:color="auto"/>
                <w:right w:val="none" w:sz="0" w:space="0" w:color="auto"/>
              </w:divBdr>
            </w:div>
          </w:divsChild>
        </w:div>
        <w:div w:id="1628007626">
          <w:marLeft w:val="0"/>
          <w:marRight w:val="0"/>
          <w:marTop w:val="0"/>
          <w:marBottom w:val="0"/>
          <w:divBdr>
            <w:top w:val="none" w:sz="0" w:space="0" w:color="auto"/>
            <w:left w:val="none" w:sz="0" w:space="0" w:color="auto"/>
            <w:bottom w:val="single" w:sz="6" w:space="0" w:color="C5D8EA"/>
            <w:right w:val="none" w:sz="0" w:space="0" w:color="auto"/>
          </w:divBdr>
          <w:divsChild>
            <w:div w:id="12071643">
              <w:marLeft w:val="0"/>
              <w:marRight w:val="0"/>
              <w:marTop w:val="0"/>
              <w:marBottom w:val="0"/>
              <w:divBdr>
                <w:top w:val="none" w:sz="0" w:space="0" w:color="auto"/>
                <w:left w:val="none" w:sz="0" w:space="0" w:color="auto"/>
                <w:bottom w:val="none" w:sz="0" w:space="0" w:color="auto"/>
                <w:right w:val="none" w:sz="0" w:space="0" w:color="auto"/>
              </w:divBdr>
            </w:div>
            <w:div w:id="268200553">
              <w:marLeft w:val="0"/>
              <w:marRight w:val="0"/>
              <w:marTop w:val="0"/>
              <w:marBottom w:val="0"/>
              <w:divBdr>
                <w:top w:val="none" w:sz="0" w:space="0" w:color="auto"/>
                <w:left w:val="none" w:sz="0" w:space="0" w:color="auto"/>
                <w:bottom w:val="none" w:sz="0" w:space="0" w:color="auto"/>
                <w:right w:val="none" w:sz="0" w:space="0" w:color="auto"/>
              </w:divBdr>
            </w:div>
          </w:divsChild>
        </w:div>
        <w:div w:id="1685790368">
          <w:marLeft w:val="0"/>
          <w:marRight w:val="0"/>
          <w:marTop w:val="0"/>
          <w:marBottom w:val="0"/>
          <w:divBdr>
            <w:top w:val="none" w:sz="0" w:space="0" w:color="auto"/>
            <w:left w:val="none" w:sz="0" w:space="0" w:color="auto"/>
            <w:bottom w:val="single" w:sz="6" w:space="0" w:color="C5D8EA"/>
            <w:right w:val="none" w:sz="0" w:space="0" w:color="auto"/>
          </w:divBdr>
          <w:divsChild>
            <w:div w:id="1448038525">
              <w:marLeft w:val="0"/>
              <w:marRight w:val="0"/>
              <w:marTop w:val="0"/>
              <w:marBottom w:val="0"/>
              <w:divBdr>
                <w:top w:val="none" w:sz="0" w:space="0" w:color="auto"/>
                <w:left w:val="none" w:sz="0" w:space="0" w:color="auto"/>
                <w:bottom w:val="none" w:sz="0" w:space="0" w:color="auto"/>
                <w:right w:val="none" w:sz="0" w:space="0" w:color="auto"/>
              </w:divBdr>
            </w:div>
            <w:div w:id="1700667237">
              <w:marLeft w:val="0"/>
              <w:marRight w:val="0"/>
              <w:marTop w:val="0"/>
              <w:marBottom w:val="0"/>
              <w:divBdr>
                <w:top w:val="none" w:sz="0" w:space="0" w:color="auto"/>
                <w:left w:val="none" w:sz="0" w:space="0" w:color="auto"/>
                <w:bottom w:val="none" w:sz="0" w:space="0" w:color="auto"/>
                <w:right w:val="none" w:sz="0" w:space="0" w:color="auto"/>
              </w:divBdr>
            </w:div>
          </w:divsChild>
        </w:div>
        <w:div w:id="2069720960">
          <w:marLeft w:val="0"/>
          <w:marRight w:val="0"/>
          <w:marTop w:val="0"/>
          <w:marBottom w:val="0"/>
          <w:divBdr>
            <w:top w:val="none" w:sz="0" w:space="0" w:color="auto"/>
            <w:left w:val="none" w:sz="0" w:space="0" w:color="auto"/>
            <w:bottom w:val="single" w:sz="6" w:space="0" w:color="C5D8EA"/>
            <w:right w:val="none" w:sz="0" w:space="0" w:color="auto"/>
          </w:divBdr>
          <w:divsChild>
            <w:div w:id="172646650">
              <w:marLeft w:val="0"/>
              <w:marRight w:val="0"/>
              <w:marTop w:val="0"/>
              <w:marBottom w:val="0"/>
              <w:divBdr>
                <w:top w:val="none" w:sz="0" w:space="0" w:color="auto"/>
                <w:left w:val="none" w:sz="0" w:space="0" w:color="auto"/>
                <w:bottom w:val="none" w:sz="0" w:space="0" w:color="auto"/>
                <w:right w:val="none" w:sz="0" w:space="0" w:color="auto"/>
              </w:divBdr>
            </w:div>
            <w:div w:id="220941277">
              <w:marLeft w:val="0"/>
              <w:marRight w:val="0"/>
              <w:marTop w:val="0"/>
              <w:marBottom w:val="0"/>
              <w:divBdr>
                <w:top w:val="none" w:sz="0" w:space="0" w:color="auto"/>
                <w:left w:val="none" w:sz="0" w:space="0" w:color="auto"/>
                <w:bottom w:val="none" w:sz="0" w:space="0" w:color="auto"/>
                <w:right w:val="none" w:sz="0" w:space="0" w:color="auto"/>
              </w:divBdr>
            </w:div>
          </w:divsChild>
        </w:div>
        <w:div w:id="2071682847">
          <w:marLeft w:val="0"/>
          <w:marRight w:val="0"/>
          <w:marTop w:val="0"/>
          <w:marBottom w:val="0"/>
          <w:divBdr>
            <w:top w:val="none" w:sz="0" w:space="0" w:color="auto"/>
            <w:left w:val="none" w:sz="0" w:space="0" w:color="auto"/>
            <w:bottom w:val="single" w:sz="6" w:space="0" w:color="C5D8EA"/>
            <w:right w:val="none" w:sz="0" w:space="0" w:color="auto"/>
          </w:divBdr>
          <w:divsChild>
            <w:div w:id="266667812">
              <w:marLeft w:val="0"/>
              <w:marRight w:val="0"/>
              <w:marTop w:val="0"/>
              <w:marBottom w:val="0"/>
              <w:divBdr>
                <w:top w:val="none" w:sz="0" w:space="0" w:color="auto"/>
                <w:left w:val="none" w:sz="0" w:space="0" w:color="auto"/>
                <w:bottom w:val="none" w:sz="0" w:space="0" w:color="auto"/>
                <w:right w:val="none" w:sz="0" w:space="0" w:color="auto"/>
              </w:divBdr>
            </w:div>
            <w:div w:id="82208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9710">
      <w:bodyDiv w:val="1"/>
      <w:marLeft w:val="0"/>
      <w:marRight w:val="0"/>
      <w:marTop w:val="0"/>
      <w:marBottom w:val="0"/>
      <w:divBdr>
        <w:top w:val="none" w:sz="0" w:space="0" w:color="auto"/>
        <w:left w:val="none" w:sz="0" w:space="0" w:color="auto"/>
        <w:bottom w:val="none" w:sz="0" w:space="0" w:color="auto"/>
        <w:right w:val="none" w:sz="0" w:space="0" w:color="auto"/>
      </w:divBdr>
    </w:div>
    <w:div w:id="1128670684">
      <w:bodyDiv w:val="1"/>
      <w:marLeft w:val="0"/>
      <w:marRight w:val="0"/>
      <w:marTop w:val="0"/>
      <w:marBottom w:val="0"/>
      <w:divBdr>
        <w:top w:val="none" w:sz="0" w:space="0" w:color="auto"/>
        <w:left w:val="none" w:sz="0" w:space="0" w:color="auto"/>
        <w:bottom w:val="none" w:sz="0" w:space="0" w:color="auto"/>
        <w:right w:val="none" w:sz="0" w:space="0" w:color="auto"/>
      </w:divBdr>
    </w:div>
    <w:div w:id="1135492173">
      <w:bodyDiv w:val="1"/>
      <w:marLeft w:val="0"/>
      <w:marRight w:val="0"/>
      <w:marTop w:val="0"/>
      <w:marBottom w:val="0"/>
      <w:divBdr>
        <w:top w:val="none" w:sz="0" w:space="0" w:color="auto"/>
        <w:left w:val="none" w:sz="0" w:space="0" w:color="auto"/>
        <w:bottom w:val="none" w:sz="0" w:space="0" w:color="auto"/>
        <w:right w:val="none" w:sz="0" w:space="0" w:color="auto"/>
      </w:divBdr>
      <w:divsChild>
        <w:div w:id="478301461">
          <w:marLeft w:val="0"/>
          <w:marRight w:val="0"/>
          <w:marTop w:val="0"/>
          <w:marBottom w:val="0"/>
          <w:divBdr>
            <w:top w:val="single" w:sz="6" w:space="0" w:color="E6E6E6"/>
            <w:left w:val="single" w:sz="6" w:space="0" w:color="E6E6E6"/>
            <w:bottom w:val="single" w:sz="6" w:space="0" w:color="E6E6E6"/>
            <w:right w:val="single" w:sz="6" w:space="0" w:color="E6E6E6"/>
          </w:divBdr>
          <w:divsChild>
            <w:div w:id="1102190427">
              <w:marLeft w:val="0"/>
              <w:marRight w:val="0"/>
              <w:marTop w:val="0"/>
              <w:marBottom w:val="0"/>
              <w:divBdr>
                <w:top w:val="none" w:sz="0" w:space="0" w:color="auto"/>
                <w:left w:val="none" w:sz="0" w:space="0" w:color="auto"/>
                <w:bottom w:val="none" w:sz="0" w:space="0" w:color="auto"/>
                <w:right w:val="none" w:sz="0" w:space="0" w:color="auto"/>
              </w:divBdr>
              <w:divsChild>
                <w:div w:id="229849040">
                  <w:marLeft w:val="0"/>
                  <w:marRight w:val="0"/>
                  <w:marTop w:val="0"/>
                  <w:marBottom w:val="0"/>
                  <w:divBdr>
                    <w:top w:val="none" w:sz="0" w:space="0" w:color="auto"/>
                    <w:left w:val="none" w:sz="0" w:space="0" w:color="auto"/>
                    <w:bottom w:val="none" w:sz="0" w:space="0" w:color="auto"/>
                    <w:right w:val="none" w:sz="0" w:space="0" w:color="auto"/>
                  </w:divBdr>
                </w:div>
                <w:div w:id="208175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09077">
          <w:marLeft w:val="0"/>
          <w:marRight w:val="0"/>
          <w:marTop w:val="0"/>
          <w:marBottom w:val="0"/>
          <w:divBdr>
            <w:top w:val="single" w:sz="6" w:space="0" w:color="E6E6E6"/>
            <w:left w:val="single" w:sz="6" w:space="0" w:color="E6E6E6"/>
            <w:bottom w:val="single" w:sz="6" w:space="0" w:color="E6E6E6"/>
            <w:right w:val="single" w:sz="6" w:space="0" w:color="E6E6E6"/>
          </w:divBdr>
          <w:divsChild>
            <w:div w:id="1321420732">
              <w:marLeft w:val="0"/>
              <w:marRight w:val="0"/>
              <w:marTop w:val="0"/>
              <w:marBottom w:val="0"/>
              <w:divBdr>
                <w:top w:val="none" w:sz="0" w:space="0" w:color="auto"/>
                <w:left w:val="none" w:sz="0" w:space="0" w:color="auto"/>
                <w:bottom w:val="none" w:sz="0" w:space="0" w:color="auto"/>
                <w:right w:val="none" w:sz="0" w:space="0" w:color="auto"/>
              </w:divBdr>
              <w:divsChild>
                <w:div w:id="271864329">
                  <w:marLeft w:val="0"/>
                  <w:marRight w:val="0"/>
                  <w:marTop w:val="0"/>
                  <w:marBottom w:val="0"/>
                  <w:divBdr>
                    <w:top w:val="none" w:sz="0" w:space="0" w:color="auto"/>
                    <w:left w:val="none" w:sz="0" w:space="0" w:color="auto"/>
                    <w:bottom w:val="none" w:sz="0" w:space="0" w:color="auto"/>
                    <w:right w:val="none" w:sz="0" w:space="0" w:color="auto"/>
                  </w:divBdr>
                </w:div>
                <w:div w:id="969624928">
                  <w:marLeft w:val="0"/>
                  <w:marRight w:val="0"/>
                  <w:marTop w:val="0"/>
                  <w:marBottom w:val="0"/>
                  <w:divBdr>
                    <w:top w:val="none" w:sz="0" w:space="0" w:color="auto"/>
                    <w:left w:val="none" w:sz="0" w:space="0" w:color="auto"/>
                    <w:bottom w:val="none" w:sz="0" w:space="0" w:color="auto"/>
                    <w:right w:val="none" w:sz="0" w:space="0" w:color="auto"/>
                  </w:divBdr>
                </w:div>
                <w:div w:id="191512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49045">
          <w:marLeft w:val="0"/>
          <w:marRight w:val="0"/>
          <w:marTop w:val="0"/>
          <w:marBottom w:val="0"/>
          <w:divBdr>
            <w:top w:val="single" w:sz="6" w:space="0" w:color="E6E6E6"/>
            <w:left w:val="single" w:sz="6" w:space="0" w:color="E6E6E6"/>
            <w:bottom w:val="single" w:sz="6" w:space="0" w:color="E6E6E6"/>
            <w:right w:val="single" w:sz="6" w:space="0" w:color="E6E6E6"/>
          </w:divBdr>
          <w:divsChild>
            <w:div w:id="2008900947">
              <w:marLeft w:val="0"/>
              <w:marRight w:val="0"/>
              <w:marTop w:val="0"/>
              <w:marBottom w:val="0"/>
              <w:divBdr>
                <w:top w:val="none" w:sz="0" w:space="0" w:color="auto"/>
                <w:left w:val="none" w:sz="0" w:space="0" w:color="auto"/>
                <w:bottom w:val="none" w:sz="0" w:space="0" w:color="auto"/>
                <w:right w:val="none" w:sz="0" w:space="0" w:color="auto"/>
              </w:divBdr>
              <w:divsChild>
                <w:div w:id="745031725">
                  <w:marLeft w:val="0"/>
                  <w:marRight w:val="0"/>
                  <w:marTop w:val="0"/>
                  <w:marBottom w:val="0"/>
                  <w:divBdr>
                    <w:top w:val="none" w:sz="0" w:space="0" w:color="auto"/>
                    <w:left w:val="none" w:sz="0" w:space="0" w:color="auto"/>
                    <w:bottom w:val="none" w:sz="0" w:space="0" w:color="auto"/>
                    <w:right w:val="none" w:sz="0" w:space="0" w:color="auto"/>
                  </w:divBdr>
                </w:div>
                <w:div w:id="989557342">
                  <w:marLeft w:val="0"/>
                  <w:marRight w:val="0"/>
                  <w:marTop w:val="0"/>
                  <w:marBottom w:val="0"/>
                  <w:divBdr>
                    <w:top w:val="none" w:sz="0" w:space="0" w:color="auto"/>
                    <w:left w:val="none" w:sz="0" w:space="0" w:color="auto"/>
                    <w:bottom w:val="none" w:sz="0" w:space="0" w:color="auto"/>
                    <w:right w:val="none" w:sz="0" w:space="0" w:color="auto"/>
                  </w:divBdr>
                </w:div>
                <w:div w:id="15861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011081">
          <w:marLeft w:val="0"/>
          <w:marRight w:val="0"/>
          <w:marTop w:val="0"/>
          <w:marBottom w:val="0"/>
          <w:divBdr>
            <w:top w:val="single" w:sz="6" w:space="0" w:color="E6E6E6"/>
            <w:left w:val="single" w:sz="6" w:space="0" w:color="E6E6E6"/>
            <w:bottom w:val="single" w:sz="6" w:space="0" w:color="E6E6E6"/>
            <w:right w:val="single" w:sz="6" w:space="0" w:color="E6E6E6"/>
          </w:divBdr>
          <w:divsChild>
            <w:div w:id="113139027">
              <w:marLeft w:val="0"/>
              <w:marRight w:val="0"/>
              <w:marTop w:val="0"/>
              <w:marBottom w:val="0"/>
              <w:divBdr>
                <w:top w:val="none" w:sz="0" w:space="0" w:color="auto"/>
                <w:left w:val="none" w:sz="0" w:space="0" w:color="auto"/>
                <w:bottom w:val="none" w:sz="0" w:space="0" w:color="auto"/>
                <w:right w:val="none" w:sz="0" w:space="0" w:color="auto"/>
              </w:divBdr>
              <w:divsChild>
                <w:div w:id="269122016">
                  <w:marLeft w:val="0"/>
                  <w:marRight w:val="0"/>
                  <w:marTop w:val="0"/>
                  <w:marBottom w:val="0"/>
                  <w:divBdr>
                    <w:top w:val="none" w:sz="0" w:space="0" w:color="auto"/>
                    <w:left w:val="none" w:sz="0" w:space="0" w:color="auto"/>
                    <w:bottom w:val="none" w:sz="0" w:space="0" w:color="auto"/>
                    <w:right w:val="none" w:sz="0" w:space="0" w:color="auto"/>
                  </w:divBdr>
                </w:div>
                <w:div w:id="1132478358">
                  <w:marLeft w:val="0"/>
                  <w:marRight w:val="0"/>
                  <w:marTop w:val="0"/>
                  <w:marBottom w:val="0"/>
                  <w:divBdr>
                    <w:top w:val="none" w:sz="0" w:space="0" w:color="auto"/>
                    <w:left w:val="none" w:sz="0" w:space="0" w:color="auto"/>
                    <w:bottom w:val="none" w:sz="0" w:space="0" w:color="auto"/>
                    <w:right w:val="none" w:sz="0" w:space="0" w:color="auto"/>
                  </w:divBdr>
                </w:div>
                <w:div w:id="177119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502202">
      <w:bodyDiv w:val="1"/>
      <w:marLeft w:val="0"/>
      <w:marRight w:val="0"/>
      <w:marTop w:val="0"/>
      <w:marBottom w:val="0"/>
      <w:divBdr>
        <w:top w:val="none" w:sz="0" w:space="0" w:color="auto"/>
        <w:left w:val="none" w:sz="0" w:space="0" w:color="auto"/>
        <w:bottom w:val="none" w:sz="0" w:space="0" w:color="auto"/>
        <w:right w:val="none" w:sz="0" w:space="0" w:color="auto"/>
      </w:divBdr>
    </w:div>
    <w:div w:id="1172837869">
      <w:bodyDiv w:val="1"/>
      <w:marLeft w:val="0"/>
      <w:marRight w:val="0"/>
      <w:marTop w:val="0"/>
      <w:marBottom w:val="0"/>
      <w:divBdr>
        <w:top w:val="none" w:sz="0" w:space="0" w:color="auto"/>
        <w:left w:val="none" w:sz="0" w:space="0" w:color="auto"/>
        <w:bottom w:val="none" w:sz="0" w:space="0" w:color="auto"/>
        <w:right w:val="none" w:sz="0" w:space="0" w:color="auto"/>
      </w:divBdr>
    </w:div>
    <w:div w:id="1205100227">
      <w:bodyDiv w:val="1"/>
      <w:marLeft w:val="0"/>
      <w:marRight w:val="0"/>
      <w:marTop w:val="0"/>
      <w:marBottom w:val="0"/>
      <w:divBdr>
        <w:top w:val="none" w:sz="0" w:space="0" w:color="auto"/>
        <w:left w:val="none" w:sz="0" w:space="0" w:color="auto"/>
        <w:bottom w:val="none" w:sz="0" w:space="0" w:color="auto"/>
        <w:right w:val="none" w:sz="0" w:space="0" w:color="auto"/>
      </w:divBdr>
    </w:div>
    <w:div w:id="1220701106">
      <w:bodyDiv w:val="1"/>
      <w:marLeft w:val="0"/>
      <w:marRight w:val="0"/>
      <w:marTop w:val="0"/>
      <w:marBottom w:val="0"/>
      <w:divBdr>
        <w:top w:val="none" w:sz="0" w:space="0" w:color="auto"/>
        <w:left w:val="none" w:sz="0" w:space="0" w:color="auto"/>
        <w:bottom w:val="none" w:sz="0" w:space="0" w:color="auto"/>
        <w:right w:val="none" w:sz="0" w:space="0" w:color="auto"/>
      </w:divBdr>
      <w:divsChild>
        <w:div w:id="778258106">
          <w:marLeft w:val="0"/>
          <w:marRight w:val="0"/>
          <w:marTop w:val="0"/>
          <w:marBottom w:val="0"/>
          <w:divBdr>
            <w:top w:val="single" w:sz="6" w:space="0" w:color="E6E6E6"/>
            <w:left w:val="single" w:sz="6" w:space="0" w:color="E6E6E6"/>
            <w:bottom w:val="single" w:sz="6" w:space="0" w:color="E6E6E6"/>
            <w:right w:val="single" w:sz="6" w:space="0" w:color="E6E6E6"/>
          </w:divBdr>
          <w:divsChild>
            <w:div w:id="19164395">
              <w:marLeft w:val="0"/>
              <w:marRight w:val="0"/>
              <w:marTop w:val="0"/>
              <w:marBottom w:val="0"/>
              <w:divBdr>
                <w:top w:val="none" w:sz="0" w:space="0" w:color="auto"/>
                <w:left w:val="none" w:sz="0" w:space="0" w:color="auto"/>
                <w:bottom w:val="none" w:sz="0" w:space="0" w:color="auto"/>
                <w:right w:val="none" w:sz="0" w:space="0" w:color="auto"/>
              </w:divBdr>
              <w:divsChild>
                <w:div w:id="1059790565">
                  <w:marLeft w:val="0"/>
                  <w:marRight w:val="0"/>
                  <w:marTop w:val="0"/>
                  <w:marBottom w:val="0"/>
                  <w:divBdr>
                    <w:top w:val="none" w:sz="0" w:space="0" w:color="auto"/>
                    <w:left w:val="none" w:sz="0" w:space="0" w:color="auto"/>
                    <w:bottom w:val="none" w:sz="0" w:space="0" w:color="auto"/>
                    <w:right w:val="none" w:sz="0" w:space="0" w:color="auto"/>
                  </w:divBdr>
                </w:div>
                <w:div w:id="1155219107">
                  <w:marLeft w:val="0"/>
                  <w:marRight w:val="0"/>
                  <w:marTop w:val="0"/>
                  <w:marBottom w:val="0"/>
                  <w:divBdr>
                    <w:top w:val="none" w:sz="0" w:space="0" w:color="auto"/>
                    <w:left w:val="none" w:sz="0" w:space="0" w:color="auto"/>
                    <w:bottom w:val="none" w:sz="0" w:space="0" w:color="auto"/>
                    <w:right w:val="none" w:sz="0" w:space="0" w:color="auto"/>
                  </w:divBdr>
                </w:div>
                <w:div w:id="206359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11005">
          <w:marLeft w:val="0"/>
          <w:marRight w:val="0"/>
          <w:marTop w:val="0"/>
          <w:marBottom w:val="0"/>
          <w:divBdr>
            <w:top w:val="single" w:sz="6" w:space="0" w:color="E6E6E6"/>
            <w:left w:val="single" w:sz="6" w:space="0" w:color="E6E6E6"/>
            <w:bottom w:val="single" w:sz="6" w:space="0" w:color="E6E6E6"/>
            <w:right w:val="single" w:sz="6" w:space="0" w:color="E6E6E6"/>
          </w:divBdr>
          <w:divsChild>
            <w:div w:id="1038360747">
              <w:marLeft w:val="0"/>
              <w:marRight w:val="0"/>
              <w:marTop w:val="0"/>
              <w:marBottom w:val="0"/>
              <w:divBdr>
                <w:top w:val="none" w:sz="0" w:space="0" w:color="auto"/>
                <w:left w:val="none" w:sz="0" w:space="0" w:color="auto"/>
                <w:bottom w:val="none" w:sz="0" w:space="0" w:color="auto"/>
                <w:right w:val="none" w:sz="0" w:space="0" w:color="auto"/>
              </w:divBdr>
              <w:divsChild>
                <w:div w:id="167328878">
                  <w:marLeft w:val="0"/>
                  <w:marRight w:val="0"/>
                  <w:marTop w:val="0"/>
                  <w:marBottom w:val="0"/>
                  <w:divBdr>
                    <w:top w:val="none" w:sz="0" w:space="0" w:color="auto"/>
                    <w:left w:val="none" w:sz="0" w:space="0" w:color="auto"/>
                    <w:bottom w:val="none" w:sz="0" w:space="0" w:color="auto"/>
                    <w:right w:val="none" w:sz="0" w:space="0" w:color="auto"/>
                  </w:divBdr>
                </w:div>
                <w:div w:id="1613317743">
                  <w:marLeft w:val="0"/>
                  <w:marRight w:val="0"/>
                  <w:marTop w:val="0"/>
                  <w:marBottom w:val="0"/>
                  <w:divBdr>
                    <w:top w:val="none" w:sz="0" w:space="0" w:color="auto"/>
                    <w:left w:val="none" w:sz="0" w:space="0" w:color="auto"/>
                    <w:bottom w:val="none" w:sz="0" w:space="0" w:color="auto"/>
                    <w:right w:val="none" w:sz="0" w:space="0" w:color="auto"/>
                  </w:divBdr>
                </w:div>
                <w:div w:id="207955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298035">
          <w:marLeft w:val="0"/>
          <w:marRight w:val="0"/>
          <w:marTop w:val="0"/>
          <w:marBottom w:val="0"/>
          <w:divBdr>
            <w:top w:val="single" w:sz="6" w:space="0" w:color="E6E6E6"/>
            <w:left w:val="single" w:sz="6" w:space="0" w:color="E6E6E6"/>
            <w:bottom w:val="single" w:sz="6" w:space="0" w:color="E6E6E6"/>
            <w:right w:val="single" w:sz="6" w:space="0" w:color="E6E6E6"/>
          </w:divBdr>
          <w:divsChild>
            <w:div w:id="1853379412">
              <w:marLeft w:val="0"/>
              <w:marRight w:val="0"/>
              <w:marTop w:val="0"/>
              <w:marBottom w:val="0"/>
              <w:divBdr>
                <w:top w:val="none" w:sz="0" w:space="0" w:color="auto"/>
                <w:left w:val="none" w:sz="0" w:space="0" w:color="auto"/>
                <w:bottom w:val="none" w:sz="0" w:space="0" w:color="auto"/>
                <w:right w:val="none" w:sz="0" w:space="0" w:color="auto"/>
              </w:divBdr>
              <w:divsChild>
                <w:div w:id="1341850556">
                  <w:marLeft w:val="0"/>
                  <w:marRight w:val="0"/>
                  <w:marTop w:val="0"/>
                  <w:marBottom w:val="0"/>
                  <w:divBdr>
                    <w:top w:val="none" w:sz="0" w:space="0" w:color="auto"/>
                    <w:left w:val="none" w:sz="0" w:space="0" w:color="auto"/>
                    <w:bottom w:val="none" w:sz="0" w:space="0" w:color="auto"/>
                    <w:right w:val="none" w:sz="0" w:space="0" w:color="auto"/>
                  </w:divBdr>
                </w:div>
                <w:div w:id="1481312162">
                  <w:marLeft w:val="0"/>
                  <w:marRight w:val="0"/>
                  <w:marTop w:val="0"/>
                  <w:marBottom w:val="0"/>
                  <w:divBdr>
                    <w:top w:val="none" w:sz="0" w:space="0" w:color="auto"/>
                    <w:left w:val="none" w:sz="0" w:space="0" w:color="auto"/>
                    <w:bottom w:val="none" w:sz="0" w:space="0" w:color="auto"/>
                    <w:right w:val="none" w:sz="0" w:space="0" w:color="auto"/>
                  </w:divBdr>
                </w:div>
                <w:div w:id="15376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262746">
          <w:marLeft w:val="0"/>
          <w:marRight w:val="0"/>
          <w:marTop w:val="0"/>
          <w:marBottom w:val="0"/>
          <w:divBdr>
            <w:top w:val="single" w:sz="6" w:space="0" w:color="E6E6E6"/>
            <w:left w:val="single" w:sz="6" w:space="0" w:color="E6E6E6"/>
            <w:bottom w:val="single" w:sz="6" w:space="0" w:color="E6E6E6"/>
            <w:right w:val="single" w:sz="6" w:space="0" w:color="E6E6E6"/>
          </w:divBdr>
          <w:divsChild>
            <w:div w:id="579026107">
              <w:marLeft w:val="0"/>
              <w:marRight w:val="0"/>
              <w:marTop w:val="0"/>
              <w:marBottom w:val="0"/>
              <w:divBdr>
                <w:top w:val="none" w:sz="0" w:space="0" w:color="auto"/>
                <w:left w:val="none" w:sz="0" w:space="0" w:color="auto"/>
                <w:bottom w:val="none" w:sz="0" w:space="0" w:color="auto"/>
                <w:right w:val="none" w:sz="0" w:space="0" w:color="auto"/>
              </w:divBdr>
              <w:divsChild>
                <w:div w:id="185949765">
                  <w:marLeft w:val="0"/>
                  <w:marRight w:val="0"/>
                  <w:marTop w:val="0"/>
                  <w:marBottom w:val="0"/>
                  <w:divBdr>
                    <w:top w:val="none" w:sz="0" w:space="0" w:color="auto"/>
                    <w:left w:val="none" w:sz="0" w:space="0" w:color="auto"/>
                    <w:bottom w:val="none" w:sz="0" w:space="0" w:color="auto"/>
                    <w:right w:val="none" w:sz="0" w:space="0" w:color="auto"/>
                  </w:divBdr>
                </w:div>
                <w:div w:id="25035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581821">
      <w:bodyDiv w:val="1"/>
      <w:marLeft w:val="0"/>
      <w:marRight w:val="0"/>
      <w:marTop w:val="0"/>
      <w:marBottom w:val="0"/>
      <w:divBdr>
        <w:top w:val="none" w:sz="0" w:space="0" w:color="auto"/>
        <w:left w:val="none" w:sz="0" w:space="0" w:color="auto"/>
        <w:bottom w:val="none" w:sz="0" w:space="0" w:color="auto"/>
        <w:right w:val="none" w:sz="0" w:space="0" w:color="auto"/>
      </w:divBdr>
      <w:divsChild>
        <w:div w:id="408505289">
          <w:marLeft w:val="0"/>
          <w:marRight w:val="0"/>
          <w:marTop w:val="0"/>
          <w:marBottom w:val="0"/>
          <w:divBdr>
            <w:top w:val="single" w:sz="6" w:space="0" w:color="E6E6E6"/>
            <w:left w:val="single" w:sz="6" w:space="0" w:color="E6E6E6"/>
            <w:bottom w:val="single" w:sz="6" w:space="0" w:color="E6E6E6"/>
            <w:right w:val="single" w:sz="6" w:space="0" w:color="E6E6E6"/>
          </w:divBdr>
          <w:divsChild>
            <w:div w:id="1462191546">
              <w:marLeft w:val="0"/>
              <w:marRight w:val="0"/>
              <w:marTop w:val="0"/>
              <w:marBottom w:val="0"/>
              <w:divBdr>
                <w:top w:val="none" w:sz="0" w:space="0" w:color="auto"/>
                <w:left w:val="none" w:sz="0" w:space="0" w:color="auto"/>
                <w:bottom w:val="none" w:sz="0" w:space="0" w:color="auto"/>
                <w:right w:val="none" w:sz="0" w:space="0" w:color="auto"/>
              </w:divBdr>
              <w:divsChild>
                <w:div w:id="342754326">
                  <w:marLeft w:val="0"/>
                  <w:marRight w:val="0"/>
                  <w:marTop w:val="0"/>
                  <w:marBottom w:val="0"/>
                  <w:divBdr>
                    <w:top w:val="none" w:sz="0" w:space="0" w:color="auto"/>
                    <w:left w:val="none" w:sz="0" w:space="0" w:color="auto"/>
                    <w:bottom w:val="none" w:sz="0" w:space="0" w:color="auto"/>
                    <w:right w:val="none" w:sz="0" w:space="0" w:color="auto"/>
                  </w:divBdr>
                </w:div>
                <w:div w:id="577136833">
                  <w:marLeft w:val="0"/>
                  <w:marRight w:val="0"/>
                  <w:marTop w:val="0"/>
                  <w:marBottom w:val="0"/>
                  <w:divBdr>
                    <w:top w:val="none" w:sz="0" w:space="0" w:color="auto"/>
                    <w:left w:val="none" w:sz="0" w:space="0" w:color="auto"/>
                    <w:bottom w:val="none" w:sz="0" w:space="0" w:color="auto"/>
                    <w:right w:val="none" w:sz="0" w:space="0" w:color="auto"/>
                  </w:divBdr>
                </w:div>
                <w:div w:id="122711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250262">
          <w:marLeft w:val="0"/>
          <w:marRight w:val="0"/>
          <w:marTop w:val="0"/>
          <w:marBottom w:val="0"/>
          <w:divBdr>
            <w:top w:val="single" w:sz="6" w:space="0" w:color="E6E6E6"/>
            <w:left w:val="single" w:sz="6" w:space="0" w:color="E6E6E6"/>
            <w:bottom w:val="single" w:sz="6" w:space="0" w:color="E6E6E6"/>
            <w:right w:val="single" w:sz="6" w:space="0" w:color="E6E6E6"/>
          </w:divBdr>
          <w:divsChild>
            <w:div w:id="1430388845">
              <w:marLeft w:val="0"/>
              <w:marRight w:val="0"/>
              <w:marTop w:val="0"/>
              <w:marBottom w:val="0"/>
              <w:divBdr>
                <w:top w:val="none" w:sz="0" w:space="0" w:color="auto"/>
                <w:left w:val="none" w:sz="0" w:space="0" w:color="auto"/>
                <w:bottom w:val="none" w:sz="0" w:space="0" w:color="auto"/>
                <w:right w:val="none" w:sz="0" w:space="0" w:color="auto"/>
              </w:divBdr>
              <w:divsChild>
                <w:div w:id="377827597">
                  <w:marLeft w:val="0"/>
                  <w:marRight w:val="0"/>
                  <w:marTop w:val="0"/>
                  <w:marBottom w:val="0"/>
                  <w:divBdr>
                    <w:top w:val="none" w:sz="0" w:space="0" w:color="auto"/>
                    <w:left w:val="none" w:sz="0" w:space="0" w:color="auto"/>
                    <w:bottom w:val="none" w:sz="0" w:space="0" w:color="auto"/>
                    <w:right w:val="none" w:sz="0" w:space="0" w:color="auto"/>
                  </w:divBdr>
                </w:div>
                <w:div w:id="937567152">
                  <w:marLeft w:val="0"/>
                  <w:marRight w:val="0"/>
                  <w:marTop w:val="0"/>
                  <w:marBottom w:val="0"/>
                  <w:divBdr>
                    <w:top w:val="none" w:sz="0" w:space="0" w:color="auto"/>
                    <w:left w:val="none" w:sz="0" w:space="0" w:color="auto"/>
                    <w:bottom w:val="none" w:sz="0" w:space="0" w:color="auto"/>
                    <w:right w:val="none" w:sz="0" w:space="0" w:color="auto"/>
                  </w:divBdr>
                </w:div>
                <w:div w:id="148204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401286">
          <w:marLeft w:val="0"/>
          <w:marRight w:val="0"/>
          <w:marTop w:val="0"/>
          <w:marBottom w:val="0"/>
          <w:divBdr>
            <w:top w:val="single" w:sz="6" w:space="0" w:color="E6E6E6"/>
            <w:left w:val="single" w:sz="6" w:space="0" w:color="E6E6E6"/>
            <w:bottom w:val="single" w:sz="6" w:space="0" w:color="E6E6E6"/>
            <w:right w:val="single" w:sz="6" w:space="0" w:color="E6E6E6"/>
          </w:divBdr>
          <w:divsChild>
            <w:div w:id="259335490">
              <w:marLeft w:val="0"/>
              <w:marRight w:val="0"/>
              <w:marTop w:val="0"/>
              <w:marBottom w:val="0"/>
              <w:divBdr>
                <w:top w:val="none" w:sz="0" w:space="0" w:color="auto"/>
                <w:left w:val="none" w:sz="0" w:space="0" w:color="auto"/>
                <w:bottom w:val="none" w:sz="0" w:space="0" w:color="auto"/>
                <w:right w:val="none" w:sz="0" w:space="0" w:color="auto"/>
              </w:divBdr>
              <w:divsChild>
                <w:div w:id="83646418">
                  <w:marLeft w:val="0"/>
                  <w:marRight w:val="0"/>
                  <w:marTop w:val="0"/>
                  <w:marBottom w:val="0"/>
                  <w:divBdr>
                    <w:top w:val="none" w:sz="0" w:space="0" w:color="auto"/>
                    <w:left w:val="none" w:sz="0" w:space="0" w:color="auto"/>
                    <w:bottom w:val="none" w:sz="0" w:space="0" w:color="auto"/>
                    <w:right w:val="none" w:sz="0" w:space="0" w:color="auto"/>
                  </w:divBdr>
                </w:div>
                <w:div w:id="77197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6157">
          <w:marLeft w:val="0"/>
          <w:marRight w:val="0"/>
          <w:marTop w:val="0"/>
          <w:marBottom w:val="0"/>
          <w:divBdr>
            <w:top w:val="single" w:sz="6" w:space="0" w:color="E6E6E6"/>
            <w:left w:val="single" w:sz="6" w:space="0" w:color="E6E6E6"/>
            <w:bottom w:val="single" w:sz="6" w:space="0" w:color="E6E6E6"/>
            <w:right w:val="single" w:sz="6" w:space="0" w:color="E6E6E6"/>
          </w:divBdr>
          <w:divsChild>
            <w:div w:id="554046308">
              <w:marLeft w:val="0"/>
              <w:marRight w:val="0"/>
              <w:marTop w:val="0"/>
              <w:marBottom w:val="0"/>
              <w:divBdr>
                <w:top w:val="none" w:sz="0" w:space="0" w:color="auto"/>
                <w:left w:val="none" w:sz="0" w:space="0" w:color="auto"/>
                <w:bottom w:val="none" w:sz="0" w:space="0" w:color="auto"/>
                <w:right w:val="none" w:sz="0" w:space="0" w:color="auto"/>
              </w:divBdr>
              <w:divsChild>
                <w:div w:id="818814676">
                  <w:marLeft w:val="0"/>
                  <w:marRight w:val="0"/>
                  <w:marTop w:val="0"/>
                  <w:marBottom w:val="0"/>
                  <w:divBdr>
                    <w:top w:val="none" w:sz="0" w:space="0" w:color="auto"/>
                    <w:left w:val="none" w:sz="0" w:space="0" w:color="auto"/>
                    <w:bottom w:val="none" w:sz="0" w:space="0" w:color="auto"/>
                    <w:right w:val="none" w:sz="0" w:space="0" w:color="auto"/>
                  </w:divBdr>
                </w:div>
                <w:div w:id="1072048492">
                  <w:marLeft w:val="0"/>
                  <w:marRight w:val="0"/>
                  <w:marTop w:val="0"/>
                  <w:marBottom w:val="0"/>
                  <w:divBdr>
                    <w:top w:val="none" w:sz="0" w:space="0" w:color="auto"/>
                    <w:left w:val="none" w:sz="0" w:space="0" w:color="auto"/>
                    <w:bottom w:val="none" w:sz="0" w:space="0" w:color="auto"/>
                    <w:right w:val="none" w:sz="0" w:space="0" w:color="auto"/>
                  </w:divBdr>
                </w:div>
                <w:div w:id="18042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161001">
      <w:bodyDiv w:val="1"/>
      <w:marLeft w:val="0"/>
      <w:marRight w:val="0"/>
      <w:marTop w:val="0"/>
      <w:marBottom w:val="0"/>
      <w:divBdr>
        <w:top w:val="none" w:sz="0" w:space="0" w:color="auto"/>
        <w:left w:val="none" w:sz="0" w:space="0" w:color="auto"/>
        <w:bottom w:val="none" w:sz="0" w:space="0" w:color="auto"/>
        <w:right w:val="none" w:sz="0" w:space="0" w:color="auto"/>
      </w:divBdr>
    </w:div>
    <w:div w:id="1304116630">
      <w:bodyDiv w:val="1"/>
      <w:marLeft w:val="0"/>
      <w:marRight w:val="0"/>
      <w:marTop w:val="0"/>
      <w:marBottom w:val="0"/>
      <w:divBdr>
        <w:top w:val="none" w:sz="0" w:space="0" w:color="auto"/>
        <w:left w:val="none" w:sz="0" w:space="0" w:color="auto"/>
        <w:bottom w:val="none" w:sz="0" w:space="0" w:color="auto"/>
        <w:right w:val="none" w:sz="0" w:space="0" w:color="auto"/>
      </w:divBdr>
    </w:div>
    <w:div w:id="1326277317">
      <w:bodyDiv w:val="1"/>
      <w:marLeft w:val="0"/>
      <w:marRight w:val="0"/>
      <w:marTop w:val="0"/>
      <w:marBottom w:val="0"/>
      <w:divBdr>
        <w:top w:val="none" w:sz="0" w:space="0" w:color="auto"/>
        <w:left w:val="none" w:sz="0" w:space="0" w:color="auto"/>
        <w:bottom w:val="none" w:sz="0" w:space="0" w:color="auto"/>
        <w:right w:val="none" w:sz="0" w:space="0" w:color="auto"/>
      </w:divBdr>
    </w:div>
    <w:div w:id="1332445061">
      <w:bodyDiv w:val="1"/>
      <w:marLeft w:val="0"/>
      <w:marRight w:val="0"/>
      <w:marTop w:val="0"/>
      <w:marBottom w:val="0"/>
      <w:divBdr>
        <w:top w:val="none" w:sz="0" w:space="0" w:color="auto"/>
        <w:left w:val="none" w:sz="0" w:space="0" w:color="auto"/>
        <w:bottom w:val="none" w:sz="0" w:space="0" w:color="auto"/>
        <w:right w:val="none" w:sz="0" w:space="0" w:color="auto"/>
      </w:divBdr>
      <w:divsChild>
        <w:div w:id="1384938820">
          <w:marLeft w:val="0"/>
          <w:marRight w:val="0"/>
          <w:marTop w:val="0"/>
          <w:marBottom w:val="0"/>
          <w:divBdr>
            <w:top w:val="none" w:sz="0" w:space="0" w:color="auto"/>
            <w:left w:val="none" w:sz="0" w:space="0" w:color="auto"/>
            <w:bottom w:val="none" w:sz="0" w:space="0" w:color="auto"/>
            <w:right w:val="none" w:sz="0" w:space="0" w:color="auto"/>
          </w:divBdr>
        </w:div>
        <w:div w:id="1429424208">
          <w:marLeft w:val="0"/>
          <w:marRight w:val="0"/>
          <w:marTop w:val="0"/>
          <w:marBottom w:val="0"/>
          <w:divBdr>
            <w:top w:val="none" w:sz="0" w:space="0" w:color="auto"/>
            <w:left w:val="none" w:sz="0" w:space="0" w:color="auto"/>
            <w:bottom w:val="none" w:sz="0" w:space="0" w:color="auto"/>
            <w:right w:val="none" w:sz="0" w:space="0" w:color="auto"/>
          </w:divBdr>
        </w:div>
      </w:divsChild>
    </w:div>
    <w:div w:id="1338655578">
      <w:bodyDiv w:val="1"/>
      <w:marLeft w:val="0"/>
      <w:marRight w:val="0"/>
      <w:marTop w:val="0"/>
      <w:marBottom w:val="0"/>
      <w:divBdr>
        <w:top w:val="none" w:sz="0" w:space="0" w:color="auto"/>
        <w:left w:val="none" w:sz="0" w:space="0" w:color="auto"/>
        <w:bottom w:val="none" w:sz="0" w:space="0" w:color="auto"/>
        <w:right w:val="none" w:sz="0" w:space="0" w:color="auto"/>
      </w:divBdr>
    </w:div>
    <w:div w:id="1340735807">
      <w:bodyDiv w:val="1"/>
      <w:marLeft w:val="0"/>
      <w:marRight w:val="0"/>
      <w:marTop w:val="0"/>
      <w:marBottom w:val="0"/>
      <w:divBdr>
        <w:top w:val="none" w:sz="0" w:space="0" w:color="auto"/>
        <w:left w:val="none" w:sz="0" w:space="0" w:color="auto"/>
        <w:bottom w:val="none" w:sz="0" w:space="0" w:color="auto"/>
        <w:right w:val="none" w:sz="0" w:space="0" w:color="auto"/>
      </w:divBdr>
      <w:divsChild>
        <w:div w:id="53241658">
          <w:marLeft w:val="0"/>
          <w:marRight w:val="0"/>
          <w:marTop w:val="0"/>
          <w:marBottom w:val="0"/>
          <w:divBdr>
            <w:top w:val="none" w:sz="0" w:space="0" w:color="auto"/>
            <w:left w:val="none" w:sz="0" w:space="0" w:color="auto"/>
            <w:bottom w:val="single" w:sz="6" w:space="0" w:color="C5D8EA"/>
            <w:right w:val="none" w:sz="0" w:space="0" w:color="auto"/>
          </w:divBdr>
          <w:divsChild>
            <w:div w:id="47263000">
              <w:marLeft w:val="0"/>
              <w:marRight w:val="0"/>
              <w:marTop w:val="0"/>
              <w:marBottom w:val="0"/>
              <w:divBdr>
                <w:top w:val="none" w:sz="0" w:space="0" w:color="auto"/>
                <w:left w:val="none" w:sz="0" w:space="0" w:color="auto"/>
                <w:bottom w:val="none" w:sz="0" w:space="0" w:color="auto"/>
                <w:right w:val="none" w:sz="0" w:space="0" w:color="auto"/>
              </w:divBdr>
            </w:div>
            <w:div w:id="474684248">
              <w:marLeft w:val="0"/>
              <w:marRight w:val="0"/>
              <w:marTop w:val="0"/>
              <w:marBottom w:val="0"/>
              <w:divBdr>
                <w:top w:val="none" w:sz="0" w:space="0" w:color="auto"/>
                <w:left w:val="none" w:sz="0" w:space="0" w:color="auto"/>
                <w:bottom w:val="none" w:sz="0" w:space="0" w:color="auto"/>
                <w:right w:val="none" w:sz="0" w:space="0" w:color="auto"/>
              </w:divBdr>
            </w:div>
          </w:divsChild>
        </w:div>
        <w:div w:id="99838297">
          <w:marLeft w:val="0"/>
          <w:marRight w:val="0"/>
          <w:marTop w:val="0"/>
          <w:marBottom w:val="0"/>
          <w:divBdr>
            <w:top w:val="none" w:sz="0" w:space="0" w:color="auto"/>
            <w:left w:val="none" w:sz="0" w:space="0" w:color="auto"/>
            <w:bottom w:val="single" w:sz="6" w:space="0" w:color="C5D8EA"/>
            <w:right w:val="none" w:sz="0" w:space="0" w:color="auto"/>
          </w:divBdr>
          <w:divsChild>
            <w:div w:id="1850676005">
              <w:marLeft w:val="0"/>
              <w:marRight w:val="0"/>
              <w:marTop w:val="0"/>
              <w:marBottom w:val="0"/>
              <w:divBdr>
                <w:top w:val="none" w:sz="0" w:space="0" w:color="auto"/>
                <w:left w:val="none" w:sz="0" w:space="0" w:color="auto"/>
                <w:bottom w:val="none" w:sz="0" w:space="0" w:color="auto"/>
                <w:right w:val="none" w:sz="0" w:space="0" w:color="auto"/>
              </w:divBdr>
            </w:div>
            <w:div w:id="1962959411">
              <w:marLeft w:val="0"/>
              <w:marRight w:val="0"/>
              <w:marTop w:val="0"/>
              <w:marBottom w:val="0"/>
              <w:divBdr>
                <w:top w:val="none" w:sz="0" w:space="0" w:color="auto"/>
                <w:left w:val="none" w:sz="0" w:space="0" w:color="auto"/>
                <w:bottom w:val="none" w:sz="0" w:space="0" w:color="auto"/>
                <w:right w:val="none" w:sz="0" w:space="0" w:color="auto"/>
              </w:divBdr>
            </w:div>
          </w:divsChild>
        </w:div>
        <w:div w:id="133642217">
          <w:marLeft w:val="0"/>
          <w:marRight w:val="0"/>
          <w:marTop w:val="0"/>
          <w:marBottom w:val="0"/>
          <w:divBdr>
            <w:top w:val="none" w:sz="0" w:space="0" w:color="auto"/>
            <w:left w:val="none" w:sz="0" w:space="0" w:color="auto"/>
            <w:bottom w:val="single" w:sz="6" w:space="0" w:color="C5D8EA"/>
            <w:right w:val="none" w:sz="0" w:space="0" w:color="auto"/>
          </w:divBdr>
          <w:divsChild>
            <w:div w:id="1215119001">
              <w:marLeft w:val="0"/>
              <w:marRight w:val="0"/>
              <w:marTop w:val="0"/>
              <w:marBottom w:val="0"/>
              <w:divBdr>
                <w:top w:val="none" w:sz="0" w:space="0" w:color="auto"/>
                <w:left w:val="none" w:sz="0" w:space="0" w:color="auto"/>
                <w:bottom w:val="none" w:sz="0" w:space="0" w:color="auto"/>
                <w:right w:val="none" w:sz="0" w:space="0" w:color="auto"/>
              </w:divBdr>
            </w:div>
            <w:div w:id="1371028079">
              <w:marLeft w:val="0"/>
              <w:marRight w:val="0"/>
              <w:marTop w:val="0"/>
              <w:marBottom w:val="0"/>
              <w:divBdr>
                <w:top w:val="none" w:sz="0" w:space="0" w:color="auto"/>
                <w:left w:val="none" w:sz="0" w:space="0" w:color="auto"/>
                <w:bottom w:val="none" w:sz="0" w:space="0" w:color="auto"/>
                <w:right w:val="none" w:sz="0" w:space="0" w:color="auto"/>
              </w:divBdr>
            </w:div>
          </w:divsChild>
        </w:div>
        <w:div w:id="312295697">
          <w:marLeft w:val="0"/>
          <w:marRight w:val="0"/>
          <w:marTop w:val="0"/>
          <w:marBottom w:val="0"/>
          <w:divBdr>
            <w:top w:val="none" w:sz="0" w:space="0" w:color="auto"/>
            <w:left w:val="none" w:sz="0" w:space="0" w:color="auto"/>
            <w:bottom w:val="single" w:sz="6" w:space="0" w:color="C5D8EA"/>
            <w:right w:val="none" w:sz="0" w:space="0" w:color="auto"/>
          </w:divBdr>
          <w:divsChild>
            <w:div w:id="294071019">
              <w:marLeft w:val="0"/>
              <w:marRight w:val="0"/>
              <w:marTop w:val="0"/>
              <w:marBottom w:val="0"/>
              <w:divBdr>
                <w:top w:val="none" w:sz="0" w:space="0" w:color="auto"/>
                <w:left w:val="none" w:sz="0" w:space="0" w:color="auto"/>
                <w:bottom w:val="none" w:sz="0" w:space="0" w:color="auto"/>
                <w:right w:val="none" w:sz="0" w:space="0" w:color="auto"/>
              </w:divBdr>
            </w:div>
            <w:div w:id="1236403324">
              <w:marLeft w:val="0"/>
              <w:marRight w:val="0"/>
              <w:marTop w:val="0"/>
              <w:marBottom w:val="0"/>
              <w:divBdr>
                <w:top w:val="none" w:sz="0" w:space="0" w:color="auto"/>
                <w:left w:val="none" w:sz="0" w:space="0" w:color="auto"/>
                <w:bottom w:val="none" w:sz="0" w:space="0" w:color="auto"/>
                <w:right w:val="none" w:sz="0" w:space="0" w:color="auto"/>
              </w:divBdr>
            </w:div>
          </w:divsChild>
        </w:div>
        <w:div w:id="421225861">
          <w:marLeft w:val="0"/>
          <w:marRight w:val="0"/>
          <w:marTop w:val="0"/>
          <w:marBottom w:val="0"/>
          <w:divBdr>
            <w:top w:val="none" w:sz="0" w:space="0" w:color="auto"/>
            <w:left w:val="none" w:sz="0" w:space="0" w:color="auto"/>
            <w:bottom w:val="single" w:sz="6" w:space="0" w:color="C5D8EA"/>
            <w:right w:val="none" w:sz="0" w:space="0" w:color="auto"/>
          </w:divBdr>
          <w:divsChild>
            <w:div w:id="168641535">
              <w:marLeft w:val="0"/>
              <w:marRight w:val="0"/>
              <w:marTop w:val="0"/>
              <w:marBottom w:val="0"/>
              <w:divBdr>
                <w:top w:val="none" w:sz="0" w:space="0" w:color="auto"/>
                <w:left w:val="none" w:sz="0" w:space="0" w:color="auto"/>
                <w:bottom w:val="none" w:sz="0" w:space="0" w:color="auto"/>
                <w:right w:val="none" w:sz="0" w:space="0" w:color="auto"/>
              </w:divBdr>
            </w:div>
            <w:div w:id="557672609">
              <w:marLeft w:val="0"/>
              <w:marRight w:val="0"/>
              <w:marTop w:val="0"/>
              <w:marBottom w:val="0"/>
              <w:divBdr>
                <w:top w:val="none" w:sz="0" w:space="0" w:color="auto"/>
                <w:left w:val="none" w:sz="0" w:space="0" w:color="auto"/>
                <w:bottom w:val="none" w:sz="0" w:space="0" w:color="auto"/>
                <w:right w:val="none" w:sz="0" w:space="0" w:color="auto"/>
              </w:divBdr>
            </w:div>
          </w:divsChild>
        </w:div>
        <w:div w:id="575482782">
          <w:marLeft w:val="0"/>
          <w:marRight w:val="0"/>
          <w:marTop w:val="0"/>
          <w:marBottom w:val="0"/>
          <w:divBdr>
            <w:top w:val="none" w:sz="0" w:space="0" w:color="auto"/>
            <w:left w:val="none" w:sz="0" w:space="0" w:color="auto"/>
            <w:bottom w:val="single" w:sz="6" w:space="0" w:color="C5D8EA"/>
            <w:right w:val="none" w:sz="0" w:space="0" w:color="auto"/>
          </w:divBdr>
          <w:divsChild>
            <w:div w:id="1349595899">
              <w:marLeft w:val="0"/>
              <w:marRight w:val="0"/>
              <w:marTop w:val="0"/>
              <w:marBottom w:val="0"/>
              <w:divBdr>
                <w:top w:val="none" w:sz="0" w:space="0" w:color="auto"/>
                <w:left w:val="none" w:sz="0" w:space="0" w:color="auto"/>
                <w:bottom w:val="none" w:sz="0" w:space="0" w:color="auto"/>
                <w:right w:val="none" w:sz="0" w:space="0" w:color="auto"/>
              </w:divBdr>
            </w:div>
            <w:div w:id="1579093741">
              <w:marLeft w:val="0"/>
              <w:marRight w:val="0"/>
              <w:marTop w:val="0"/>
              <w:marBottom w:val="0"/>
              <w:divBdr>
                <w:top w:val="none" w:sz="0" w:space="0" w:color="auto"/>
                <w:left w:val="none" w:sz="0" w:space="0" w:color="auto"/>
                <w:bottom w:val="none" w:sz="0" w:space="0" w:color="auto"/>
                <w:right w:val="none" w:sz="0" w:space="0" w:color="auto"/>
              </w:divBdr>
            </w:div>
          </w:divsChild>
        </w:div>
        <w:div w:id="611935151">
          <w:marLeft w:val="0"/>
          <w:marRight w:val="0"/>
          <w:marTop w:val="0"/>
          <w:marBottom w:val="0"/>
          <w:divBdr>
            <w:top w:val="none" w:sz="0" w:space="0" w:color="auto"/>
            <w:left w:val="none" w:sz="0" w:space="0" w:color="auto"/>
            <w:bottom w:val="single" w:sz="6" w:space="0" w:color="C5D8EA"/>
            <w:right w:val="none" w:sz="0" w:space="0" w:color="auto"/>
          </w:divBdr>
          <w:divsChild>
            <w:div w:id="1104035595">
              <w:marLeft w:val="0"/>
              <w:marRight w:val="0"/>
              <w:marTop w:val="0"/>
              <w:marBottom w:val="0"/>
              <w:divBdr>
                <w:top w:val="none" w:sz="0" w:space="0" w:color="auto"/>
                <w:left w:val="none" w:sz="0" w:space="0" w:color="auto"/>
                <w:bottom w:val="none" w:sz="0" w:space="0" w:color="auto"/>
                <w:right w:val="none" w:sz="0" w:space="0" w:color="auto"/>
              </w:divBdr>
            </w:div>
            <w:div w:id="1821267155">
              <w:marLeft w:val="0"/>
              <w:marRight w:val="0"/>
              <w:marTop w:val="0"/>
              <w:marBottom w:val="0"/>
              <w:divBdr>
                <w:top w:val="none" w:sz="0" w:space="0" w:color="auto"/>
                <w:left w:val="none" w:sz="0" w:space="0" w:color="auto"/>
                <w:bottom w:val="none" w:sz="0" w:space="0" w:color="auto"/>
                <w:right w:val="none" w:sz="0" w:space="0" w:color="auto"/>
              </w:divBdr>
            </w:div>
          </w:divsChild>
        </w:div>
        <w:div w:id="726534940">
          <w:marLeft w:val="0"/>
          <w:marRight w:val="0"/>
          <w:marTop w:val="0"/>
          <w:marBottom w:val="0"/>
          <w:divBdr>
            <w:top w:val="none" w:sz="0" w:space="0" w:color="auto"/>
            <w:left w:val="none" w:sz="0" w:space="0" w:color="auto"/>
            <w:bottom w:val="single" w:sz="6" w:space="0" w:color="C5D8EA"/>
            <w:right w:val="none" w:sz="0" w:space="0" w:color="auto"/>
          </w:divBdr>
          <w:divsChild>
            <w:div w:id="1273056920">
              <w:marLeft w:val="0"/>
              <w:marRight w:val="0"/>
              <w:marTop w:val="0"/>
              <w:marBottom w:val="0"/>
              <w:divBdr>
                <w:top w:val="none" w:sz="0" w:space="0" w:color="auto"/>
                <w:left w:val="none" w:sz="0" w:space="0" w:color="auto"/>
                <w:bottom w:val="none" w:sz="0" w:space="0" w:color="auto"/>
                <w:right w:val="none" w:sz="0" w:space="0" w:color="auto"/>
              </w:divBdr>
            </w:div>
            <w:div w:id="1954707913">
              <w:marLeft w:val="0"/>
              <w:marRight w:val="0"/>
              <w:marTop w:val="0"/>
              <w:marBottom w:val="0"/>
              <w:divBdr>
                <w:top w:val="none" w:sz="0" w:space="0" w:color="auto"/>
                <w:left w:val="none" w:sz="0" w:space="0" w:color="auto"/>
                <w:bottom w:val="none" w:sz="0" w:space="0" w:color="auto"/>
                <w:right w:val="none" w:sz="0" w:space="0" w:color="auto"/>
              </w:divBdr>
            </w:div>
          </w:divsChild>
        </w:div>
        <w:div w:id="816842996">
          <w:marLeft w:val="0"/>
          <w:marRight w:val="0"/>
          <w:marTop w:val="0"/>
          <w:marBottom w:val="0"/>
          <w:divBdr>
            <w:top w:val="none" w:sz="0" w:space="0" w:color="auto"/>
            <w:left w:val="none" w:sz="0" w:space="0" w:color="auto"/>
            <w:bottom w:val="single" w:sz="6" w:space="0" w:color="C5D8EA"/>
            <w:right w:val="none" w:sz="0" w:space="0" w:color="auto"/>
          </w:divBdr>
          <w:divsChild>
            <w:div w:id="65149912">
              <w:marLeft w:val="0"/>
              <w:marRight w:val="0"/>
              <w:marTop w:val="0"/>
              <w:marBottom w:val="0"/>
              <w:divBdr>
                <w:top w:val="none" w:sz="0" w:space="0" w:color="auto"/>
                <w:left w:val="none" w:sz="0" w:space="0" w:color="auto"/>
                <w:bottom w:val="none" w:sz="0" w:space="0" w:color="auto"/>
                <w:right w:val="none" w:sz="0" w:space="0" w:color="auto"/>
              </w:divBdr>
            </w:div>
            <w:div w:id="858394862">
              <w:marLeft w:val="0"/>
              <w:marRight w:val="0"/>
              <w:marTop w:val="0"/>
              <w:marBottom w:val="0"/>
              <w:divBdr>
                <w:top w:val="none" w:sz="0" w:space="0" w:color="auto"/>
                <w:left w:val="none" w:sz="0" w:space="0" w:color="auto"/>
                <w:bottom w:val="none" w:sz="0" w:space="0" w:color="auto"/>
                <w:right w:val="none" w:sz="0" w:space="0" w:color="auto"/>
              </w:divBdr>
            </w:div>
          </w:divsChild>
        </w:div>
        <w:div w:id="830025868">
          <w:marLeft w:val="0"/>
          <w:marRight w:val="0"/>
          <w:marTop w:val="0"/>
          <w:marBottom w:val="0"/>
          <w:divBdr>
            <w:top w:val="none" w:sz="0" w:space="0" w:color="auto"/>
            <w:left w:val="none" w:sz="0" w:space="0" w:color="auto"/>
            <w:bottom w:val="single" w:sz="6" w:space="0" w:color="C5D8EA"/>
            <w:right w:val="none" w:sz="0" w:space="0" w:color="auto"/>
          </w:divBdr>
          <w:divsChild>
            <w:div w:id="1524319633">
              <w:marLeft w:val="0"/>
              <w:marRight w:val="0"/>
              <w:marTop w:val="0"/>
              <w:marBottom w:val="0"/>
              <w:divBdr>
                <w:top w:val="none" w:sz="0" w:space="0" w:color="auto"/>
                <w:left w:val="none" w:sz="0" w:space="0" w:color="auto"/>
                <w:bottom w:val="none" w:sz="0" w:space="0" w:color="auto"/>
                <w:right w:val="none" w:sz="0" w:space="0" w:color="auto"/>
              </w:divBdr>
            </w:div>
            <w:div w:id="2064985316">
              <w:marLeft w:val="0"/>
              <w:marRight w:val="0"/>
              <w:marTop w:val="0"/>
              <w:marBottom w:val="0"/>
              <w:divBdr>
                <w:top w:val="none" w:sz="0" w:space="0" w:color="auto"/>
                <w:left w:val="none" w:sz="0" w:space="0" w:color="auto"/>
                <w:bottom w:val="none" w:sz="0" w:space="0" w:color="auto"/>
                <w:right w:val="none" w:sz="0" w:space="0" w:color="auto"/>
              </w:divBdr>
            </w:div>
          </w:divsChild>
        </w:div>
        <w:div w:id="897324208">
          <w:marLeft w:val="0"/>
          <w:marRight w:val="0"/>
          <w:marTop w:val="0"/>
          <w:marBottom w:val="0"/>
          <w:divBdr>
            <w:top w:val="none" w:sz="0" w:space="0" w:color="auto"/>
            <w:left w:val="none" w:sz="0" w:space="0" w:color="auto"/>
            <w:bottom w:val="single" w:sz="6" w:space="0" w:color="C5D8EA"/>
            <w:right w:val="none" w:sz="0" w:space="0" w:color="auto"/>
          </w:divBdr>
          <w:divsChild>
            <w:div w:id="144472464">
              <w:marLeft w:val="0"/>
              <w:marRight w:val="0"/>
              <w:marTop w:val="0"/>
              <w:marBottom w:val="0"/>
              <w:divBdr>
                <w:top w:val="none" w:sz="0" w:space="0" w:color="auto"/>
                <w:left w:val="none" w:sz="0" w:space="0" w:color="auto"/>
                <w:bottom w:val="none" w:sz="0" w:space="0" w:color="auto"/>
                <w:right w:val="none" w:sz="0" w:space="0" w:color="auto"/>
              </w:divBdr>
            </w:div>
            <w:div w:id="866790236">
              <w:marLeft w:val="0"/>
              <w:marRight w:val="0"/>
              <w:marTop w:val="0"/>
              <w:marBottom w:val="0"/>
              <w:divBdr>
                <w:top w:val="none" w:sz="0" w:space="0" w:color="auto"/>
                <w:left w:val="none" w:sz="0" w:space="0" w:color="auto"/>
                <w:bottom w:val="none" w:sz="0" w:space="0" w:color="auto"/>
                <w:right w:val="none" w:sz="0" w:space="0" w:color="auto"/>
              </w:divBdr>
            </w:div>
          </w:divsChild>
        </w:div>
        <w:div w:id="956644624">
          <w:marLeft w:val="0"/>
          <w:marRight w:val="0"/>
          <w:marTop w:val="0"/>
          <w:marBottom w:val="0"/>
          <w:divBdr>
            <w:top w:val="none" w:sz="0" w:space="0" w:color="auto"/>
            <w:left w:val="none" w:sz="0" w:space="0" w:color="auto"/>
            <w:bottom w:val="single" w:sz="6" w:space="0" w:color="C5D8EA"/>
            <w:right w:val="none" w:sz="0" w:space="0" w:color="auto"/>
          </w:divBdr>
          <w:divsChild>
            <w:div w:id="730233553">
              <w:marLeft w:val="0"/>
              <w:marRight w:val="0"/>
              <w:marTop w:val="0"/>
              <w:marBottom w:val="0"/>
              <w:divBdr>
                <w:top w:val="none" w:sz="0" w:space="0" w:color="auto"/>
                <w:left w:val="none" w:sz="0" w:space="0" w:color="auto"/>
                <w:bottom w:val="none" w:sz="0" w:space="0" w:color="auto"/>
                <w:right w:val="none" w:sz="0" w:space="0" w:color="auto"/>
              </w:divBdr>
            </w:div>
            <w:div w:id="1118719530">
              <w:marLeft w:val="0"/>
              <w:marRight w:val="0"/>
              <w:marTop w:val="0"/>
              <w:marBottom w:val="0"/>
              <w:divBdr>
                <w:top w:val="none" w:sz="0" w:space="0" w:color="auto"/>
                <w:left w:val="none" w:sz="0" w:space="0" w:color="auto"/>
                <w:bottom w:val="none" w:sz="0" w:space="0" w:color="auto"/>
                <w:right w:val="none" w:sz="0" w:space="0" w:color="auto"/>
              </w:divBdr>
            </w:div>
          </w:divsChild>
        </w:div>
        <w:div w:id="1001394213">
          <w:marLeft w:val="0"/>
          <w:marRight w:val="0"/>
          <w:marTop w:val="0"/>
          <w:marBottom w:val="0"/>
          <w:divBdr>
            <w:top w:val="none" w:sz="0" w:space="0" w:color="auto"/>
            <w:left w:val="none" w:sz="0" w:space="0" w:color="auto"/>
            <w:bottom w:val="single" w:sz="6" w:space="0" w:color="C5D8EA"/>
            <w:right w:val="none" w:sz="0" w:space="0" w:color="auto"/>
          </w:divBdr>
          <w:divsChild>
            <w:div w:id="689918640">
              <w:marLeft w:val="0"/>
              <w:marRight w:val="0"/>
              <w:marTop w:val="0"/>
              <w:marBottom w:val="0"/>
              <w:divBdr>
                <w:top w:val="none" w:sz="0" w:space="0" w:color="auto"/>
                <w:left w:val="none" w:sz="0" w:space="0" w:color="auto"/>
                <w:bottom w:val="none" w:sz="0" w:space="0" w:color="auto"/>
                <w:right w:val="none" w:sz="0" w:space="0" w:color="auto"/>
              </w:divBdr>
            </w:div>
            <w:div w:id="1908950826">
              <w:marLeft w:val="0"/>
              <w:marRight w:val="0"/>
              <w:marTop w:val="0"/>
              <w:marBottom w:val="0"/>
              <w:divBdr>
                <w:top w:val="none" w:sz="0" w:space="0" w:color="auto"/>
                <w:left w:val="none" w:sz="0" w:space="0" w:color="auto"/>
                <w:bottom w:val="none" w:sz="0" w:space="0" w:color="auto"/>
                <w:right w:val="none" w:sz="0" w:space="0" w:color="auto"/>
              </w:divBdr>
            </w:div>
          </w:divsChild>
        </w:div>
        <w:div w:id="1282692021">
          <w:marLeft w:val="0"/>
          <w:marRight w:val="0"/>
          <w:marTop w:val="0"/>
          <w:marBottom w:val="0"/>
          <w:divBdr>
            <w:top w:val="none" w:sz="0" w:space="0" w:color="auto"/>
            <w:left w:val="none" w:sz="0" w:space="0" w:color="auto"/>
            <w:bottom w:val="single" w:sz="6" w:space="0" w:color="C5D8EA"/>
            <w:right w:val="none" w:sz="0" w:space="0" w:color="auto"/>
          </w:divBdr>
          <w:divsChild>
            <w:div w:id="870412955">
              <w:marLeft w:val="0"/>
              <w:marRight w:val="0"/>
              <w:marTop w:val="0"/>
              <w:marBottom w:val="0"/>
              <w:divBdr>
                <w:top w:val="none" w:sz="0" w:space="0" w:color="auto"/>
                <w:left w:val="none" w:sz="0" w:space="0" w:color="auto"/>
                <w:bottom w:val="none" w:sz="0" w:space="0" w:color="auto"/>
                <w:right w:val="none" w:sz="0" w:space="0" w:color="auto"/>
              </w:divBdr>
            </w:div>
            <w:div w:id="1178428818">
              <w:marLeft w:val="0"/>
              <w:marRight w:val="0"/>
              <w:marTop w:val="0"/>
              <w:marBottom w:val="0"/>
              <w:divBdr>
                <w:top w:val="none" w:sz="0" w:space="0" w:color="auto"/>
                <w:left w:val="none" w:sz="0" w:space="0" w:color="auto"/>
                <w:bottom w:val="none" w:sz="0" w:space="0" w:color="auto"/>
                <w:right w:val="none" w:sz="0" w:space="0" w:color="auto"/>
              </w:divBdr>
            </w:div>
          </w:divsChild>
        </w:div>
        <w:div w:id="1585913549">
          <w:marLeft w:val="0"/>
          <w:marRight w:val="0"/>
          <w:marTop w:val="0"/>
          <w:marBottom w:val="0"/>
          <w:divBdr>
            <w:top w:val="none" w:sz="0" w:space="0" w:color="auto"/>
            <w:left w:val="none" w:sz="0" w:space="0" w:color="auto"/>
            <w:bottom w:val="single" w:sz="6" w:space="0" w:color="C5D8EA"/>
            <w:right w:val="none" w:sz="0" w:space="0" w:color="auto"/>
          </w:divBdr>
          <w:divsChild>
            <w:div w:id="611011185">
              <w:marLeft w:val="0"/>
              <w:marRight w:val="0"/>
              <w:marTop w:val="0"/>
              <w:marBottom w:val="0"/>
              <w:divBdr>
                <w:top w:val="none" w:sz="0" w:space="0" w:color="auto"/>
                <w:left w:val="none" w:sz="0" w:space="0" w:color="auto"/>
                <w:bottom w:val="none" w:sz="0" w:space="0" w:color="auto"/>
                <w:right w:val="none" w:sz="0" w:space="0" w:color="auto"/>
              </w:divBdr>
            </w:div>
            <w:div w:id="1726290853">
              <w:marLeft w:val="0"/>
              <w:marRight w:val="0"/>
              <w:marTop w:val="0"/>
              <w:marBottom w:val="0"/>
              <w:divBdr>
                <w:top w:val="none" w:sz="0" w:space="0" w:color="auto"/>
                <w:left w:val="none" w:sz="0" w:space="0" w:color="auto"/>
                <w:bottom w:val="none" w:sz="0" w:space="0" w:color="auto"/>
                <w:right w:val="none" w:sz="0" w:space="0" w:color="auto"/>
              </w:divBdr>
            </w:div>
          </w:divsChild>
        </w:div>
        <w:div w:id="1596865579">
          <w:marLeft w:val="0"/>
          <w:marRight w:val="0"/>
          <w:marTop w:val="0"/>
          <w:marBottom w:val="0"/>
          <w:divBdr>
            <w:top w:val="none" w:sz="0" w:space="0" w:color="auto"/>
            <w:left w:val="none" w:sz="0" w:space="0" w:color="auto"/>
            <w:bottom w:val="single" w:sz="6" w:space="0" w:color="C5D8EA"/>
            <w:right w:val="none" w:sz="0" w:space="0" w:color="auto"/>
          </w:divBdr>
          <w:divsChild>
            <w:div w:id="901793119">
              <w:marLeft w:val="0"/>
              <w:marRight w:val="0"/>
              <w:marTop w:val="0"/>
              <w:marBottom w:val="0"/>
              <w:divBdr>
                <w:top w:val="none" w:sz="0" w:space="0" w:color="auto"/>
                <w:left w:val="none" w:sz="0" w:space="0" w:color="auto"/>
                <w:bottom w:val="none" w:sz="0" w:space="0" w:color="auto"/>
                <w:right w:val="none" w:sz="0" w:space="0" w:color="auto"/>
              </w:divBdr>
            </w:div>
            <w:div w:id="1197423935">
              <w:marLeft w:val="0"/>
              <w:marRight w:val="0"/>
              <w:marTop w:val="0"/>
              <w:marBottom w:val="0"/>
              <w:divBdr>
                <w:top w:val="none" w:sz="0" w:space="0" w:color="auto"/>
                <w:left w:val="none" w:sz="0" w:space="0" w:color="auto"/>
                <w:bottom w:val="none" w:sz="0" w:space="0" w:color="auto"/>
                <w:right w:val="none" w:sz="0" w:space="0" w:color="auto"/>
              </w:divBdr>
            </w:div>
          </w:divsChild>
        </w:div>
        <w:div w:id="1667125879">
          <w:marLeft w:val="0"/>
          <w:marRight w:val="0"/>
          <w:marTop w:val="0"/>
          <w:marBottom w:val="0"/>
          <w:divBdr>
            <w:top w:val="none" w:sz="0" w:space="0" w:color="auto"/>
            <w:left w:val="none" w:sz="0" w:space="0" w:color="auto"/>
            <w:bottom w:val="single" w:sz="6" w:space="0" w:color="C5D8EA"/>
            <w:right w:val="none" w:sz="0" w:space="0" w:color="auto"/>
          </w:divBdr>
          <w:divsChild>
            <w:div w:id="305354654">
              <w:marLeft w:val="0"/>
              <w:marRight w:val="0"/>
              <w:marTop w:val="0"/>
              <w:marBottom w:val="0"/>
              <w:divBdr>
                <w:top w:val="none" w:sz="0" w:space="0" w:color="auto"/>
                <w:left w:val="none" w:sz="0" w:space="0" w:color="auto"/>
                <w:bottom w:val="none" w:sz="0" w:space="0" w:color="auto"/>
                <w:right w:val="none" w:sz="0" w:space="0" w:color="auto"/>
              </w:divBdr>
            </w:div>
            <w:div w:id="1891455975">
              <w:marLeft w:val="0"/>
              <w:marRight w:val="0"/>
              <w:marTop w:val="0"/>
              <w:marBottom w:val="0"/>
              <w:divBdr>
                <w:top w:val="none" w:sz="0" w:space="0" w:color="auto"/>
                <w:left w:val="none" w:sz="0" w:space="0" w:color="auto"/>
                <w:bottom w:val="none" w:sz="0" w:space="0" w:color="auto"/>
                <w:right w:val="none" w:sz="0" w:space="0" w:color="auto"/>
              </w:divBdr>
            </w:div>
          </w:divsChild>
        </w:div>
        <w:div w:id="1747995639">
          <w:marLeft w:val="0"/>
          <w:marRight w:val="0"/>
          <w:marTop w:val="0"/>
          <w:marBottom w:val="0"/>
          <w:divBdr>
            <w:top w:val="none" w:sz="0" w:space="0" w:color="auto"/>
            <w:left w:val="none" w:sz="0" w:space="0" w:color="auto"/>
            <w:bottom w:val="single" w:sz="6" w:space="0" w:color="C5D8EA"/>
            <w:right w:val="none" w:sz="0" w:space="0" w:color="auto"/>
          </w:divBdr>
          <w:divsChild>
            <w:div w:id="746466260">
              <w:marLeft w:val="0"/>
              <w:marRight w:val="0"/>
              <w:marTop w:val="0"/>
              <w:marBottom w:val="0"/>
              <w:divBdr>
                <w:top w:val="none" w:sz="0" w:space="0" w:color="auto"/>
                <w:left w:val="none" w:sz="0" w:space="0" w:color="auto"/>
                <w:bottom w:val="none" w:sz="0" w:space="0" w:color="auto"/>
                <w:right w:val="none" w:sz="0" w:space="0" w:color="auto"/>
              </w:divBdr>
            </w:div>
            <w:div w:id="1435633282">
              <w:marLeft w:val="0"/>
              <w:marRight w:val="0"/>
              <w:marTop w:val="0"/>
              <w:marBottom w:val="0"/>
              <w:divBdr>
                <w:top w:val="none" w:sz="0" w:space="0" w:color="auto"/>
                <w:left w:val="none" w:sz="0" w:space="0" w:color="auto"/>
                <w:bottom w:val="none" w:sz="0" w:space="0" w:color="auto"/>
                <w:right w:val="none" w:sz="0" w:space="0" w:color="auto"/>
              </w:divBdr>
            </w:div>
          </w:divsChild>
        </w:div>
        <w:div w:id="1876385730">
          <w:marLeft w:val="0"/>
          <w:marRight w:val="0"/>
          <w:marTop w:val="0"/>
          <w:marBottom w:val="0"/>
          <w:divBdr>
            <w:top w:val="none" w:sz="0" w:space="0" w:color="auto"/>
            <w:left w:val="none" w:sz="0" w:space="0" w:color="auto"/>
            <w:bottom w:val="single" w:sz="6" w:space="0" w:color="C5D8EA"/>
            <w:right w:val="none" w:sz="0" w:space="0" w:color="auto"/>
          </w:divBdr>
          <w:divsChild>
            <w:div w:id="253781183">
              <w:marLeft w:val="0"/>
              <w:marRight w:val="0"/>
              <w:marTop w:val="0"/>
              <w:marBottom w:val="0"/>
              <w:divBdr>
                <w:top w:val="none" w:sz="0" w:space="0" w:color="auto"/>
                <w:left w:val="none" w:sz="0" w:space="0" w:color="auto"/>
                <w:bottom w:val="none" w:sz="0" w:space="0" w:color="auto"/>
                <w:right w:val="none" w:sz="0" w:space="0" w:color="auto"/>
              </w:divBdr>
            </w:div>
            <w:div w:id="347145823">
              <w:marLeft w:val="0"/>
              <w:marRight w:val="0"/>
              <w:marTop w:val="0"/>
              <w:marBottom w:val="0"/>
              <w:divBdr>
                <w:top w:val="none" w:sz="0" w:space="0" w:color="auto"/>
                <w:left w:val="none" w:sz="0" w:space="0" w:color="auto"/>
                <w:bottom w:val="none" w:sz="0" w:space="0" w:color="auto"/>
                <w:right w:val="none" w:sz="0" w:space="0" w:color="auto"/>
              </w:divBdr>
            </w:div>
          </w:divsChild>
        </w:div>
        <w:div w:id="1954894669">
          <w:marLeft w:val="0"/>
          <w:marRight w:val="0"/>
          <w:marTop w:val="0"/>
          <w:marBottom w:val="0"/>
          <w:divBdr>
            <w:top w:val="none" w:sz="0" w:space="0" w:color="auto"/>
            <w:left w:val="none" w:sz="0" w:space="0" w:color="auto"/>
            <w:bottom w:val="single" w:sz="6" w:space="0" w:color="C5D8EA"/>
            <w:right w:val="none" w:sz="0" w:space="0" w:color="auto"/>
          </w:divBdr>
          <w:divsChild>
            <w:div w:id="1360861151">
              <w:marLeft w:val="0"/>
              <w:marRight w:val="0"/>
              <w:marTop w:val="0"/>
              <w:marBottom w:val="0"/>
              <w:divBdr>
                <w:top w:val="none" w:sz="0" w:space="0" w:color="auto"/>
                <w:left w:val="none" w:sz="0" w:space="0" w:color="auto"/>
                <w:bottom w:val="none" w:sz="0" w:space="0" w:color="auto"/>
                <w:right w:val="none" w:sz="0" w:space="0" w:color="auto"/>
              </w:divBdr>
            </w:div>
            <w:div w:id="158518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76799">
      <w:bodyDiv w:val="1"/>
      <w:marLeft w:val="0"/>
      <w:marRight w:val="0"/>
      <w:marTop w:val="0"/>
      <w:marBottom w:val="0"/>
      <w:divBdr>
        <w:top w:val="none" w:sz="0" w:space="0" w:color="auto"/>
        <w:left w:val="none" w:sz="0" w:space="0" w:color="auto"/>
        <w:bottom w:val="none" w:sz="0" w:space="0" w:color="auto"/>
        <w:right w:val="none" w:sz="0" w:space="0" w:color="auto"/>
      </w:divBdr>
      <w:divsChild>
        <w:div w:id="32847688">
          <w:marLeft w:val="0"/>
          <w:marRight w:val="0"/>
          <w:marTop w:val="0"/>
          <w:marBottom w:val="0"/>
          <w:divBdr>
            <w:top w:val="single" w:sz="6" w:space="0" w:color="E6E6E6"/>
            <w:left w:val="single" w:sz="6" w:space="0" w:color="E6E6E6"/>
            <w:bottom w:val="single" w:sz="6" w:space="0" w:color="E6E6E6"/>
            <w:right w:val="single" w:sz="6" w:space="0" w:color="E6E6E6"/>
          </w:divBdr>
          <w:divsChild>
            <w:div w:id="1486045849">
              <w:marLeft w:val="0"/>
              <w:marRight w:val="0"/>
              <w:marTop w:val="0"/>
              <w:marBottom w:val="0"/>
              <w:divBdr>
                <w:top w:val="none" w:sz="0" w:space="0" w:color="auto"/>
                <w:left w:val="none" w:sz="0" w:space="0" w:color="auto"/>
                <w:bottom w:val="none" w:sz="0" w:space="0" w:color="auto"/>
                <w:right w:val="none" w:sz="0" w:space="0" w:color="auto"/>
              </w:divBdr>
              <w:divsChild>
                <w:div w:id="300698188">
                  <w:marLeft w:val="0"/>
                  <w:marRight w:val="0"/>
                  <w:marTop w:val="0"/>
                  <w:marBottom w:val="0"/>
                  <w:divBdr>
                    <w:top w:val="none" w:sz="0" w:space="0" w:color="auto"/>
                    <w:left w:val="none" w:sz="0" w:space="0" w:color="auto"/>
                    <w:bottom w:val="none" w:sz="0" w:space="0" w:color="auto"/>
                    <w:right w:val="none" w:sz="0" w:space="0" w:color="auto"/>
                  </w:divBdr>
                </w:div>
                <w:div w:id="193890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67867">
          <w:marLeft w:val="0"/>
          <w:marRight w:val="0"/>
          <w:marTop w:val="0"/>
          <w:marBottom w:val="0"/>
          <w:divBdr>
            <w:top w:val="single" w:sz="6" w:space="0" w:color="E6E6E6"/>
            <w:left w:val="single" w:sz="6" w:space="0" w:color="E6E6E6"/>
            <w:bottom w:val="single" w:sz="6" w:space="0" w:color="E6E6E6"/>
            <w:right w:val="single" w:sz="6" w:space="0" w:color="E6E6E6"/>
          </w:divBdr>
          <w:divsChild>
            <w:div w:id="1888954584">
              <w:marLeft w:val="0"/>
              <w:marRight w:val="0"/>
              <w:marTop w:val="0"/>
              <w:marBottom w:val="0"/>
              <w:divBdr>
                <w:top w:val="none" w:sz="0" w:space="0" w:color="auto"/>
                <w:left w:val="none" w:sz="0" w:space="0" w:color="auto"/>
                <w:bottom w:val="none" w:sz="0" w:space="0" w:color="auto"/>
                <w:right w:val="none" w:sz="0" w:space="0" w:color="auto"/>
              </w:divBdr>
              <w:divsChild>
                <w:div w:id="78722677">
                  <w:marLeft w:val="0"/>
                  <w:marRight w:val="0"/>
                  <w:marTop w:val="0"/>
                  <w:marBottom w:val="0"/>
                  <w:divBdr>
                    <w:top w:val="none" w:sz="0" w:space="0" w:color="auto"/>
                    <w:left w:val="none" w:sz="0" w:space="0" w:color="auto"/>
                    <w:bottom w:val="none" w:sz="0" w:space="0" w:color="auto"/>
                    <w:right w:val="none" w:sz="0" w:space="0" w:color="auto"/>
                  </w:divBdr>
                </w:div>
                <w:div w:id="865562675">
                  <w:marLeft w:val="0"/>
                  <w:marRight w:val="0"/>
                  <w:marTop w:val="0"/>
                  <w:marBottom w:val="0"/>
                  <w:divBdr>
                    <w:top w:val="none" w:sz="0" w:space="0" w:color="auto"/>
                    <w:left w:val="none" w:sz="0" w:space="0" w:color="auto"/>
                    <w:bottom w:val="none" w:sz="0" w:space="0" w:color="auto"/>
                    <w:right w:val="none" w:sz="0" w:space="0" w:color="auto"/>
                  </w:divBdr>
                </w:div>
                <w:div w:id="211859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478854">
      <w:bodyDiv w:val="1"/>
      <w:marLeft w:val="0"/>
      <w:marRight w:val="0"/>
      <w:marTop w:val="0"/>
      <w:marBottom w:val="0"/>
      <w:divBdr>
        <w:top w:val="none" w:sz="0" w:space="0" w:color="auto"/>
        <w:left w:val="none" w:sz="0" w:space="0" w:color="auto"/>
        <w:bottom w:val="none" w:sz="0" w:space="0" w:color="auto"/>
        <w:right w:val="none" w:sz="0" w:space="0" w:color="auto"/>
      </w:divBdr>
    </w:div>
    <w:div w:id="1387266359">
      <w:bodyDiv w:val="1"/>
      <w:marLeft w:val="0"/>
      <w:marRight w:val="0"/>
      <w:marTop w:val="0"/>
      <w:marBottom w:val="0"/>
      <w:divBdr>
        <w:top w:val="none" w:sz="0" w:space="0" w:color="auto"/>
        <w:left w:val="none" w:sz="0" w:space="0" w:color="auto"/>
        <w:bottom w:val="none" w:sz="0" w:space="0" w:color="auto"/>
        <w:right w:val="none" w:sz="0" w:space="0" w:color="auto"/>
      </w:divBdr>
    </w:div>
    <w:div w:id="1394155125">
      <w:bodyDiv w:val="1"/>
      <w:marLeft w:val="0"/>
      <w:marRight w:val="0"/>
      <w:marTop w:val="0"/>
      <w:marBottom w:val="0"/>
      <w:divBdr>
        <w:top w:val="none" w:sz="0" w:space="0" w:color="auto"/>
        <w:left w:val="none" w:sz="0" w:space="0" w:color="auto"/>
        <w:bottom w:val="none" w:sz="0" w:space="0" w:color="auto"/>
        <w:right w:val="none" w:sz="0" w:space="0" w:color="auto"/>
      </w:divBdr>
    </w:div>
    <w:div w:id="1399935939">
      <w:bodyDiv w:val="1"/>
      <w:marLeft w:val="0"/>
      <w:marRight w:val="0"/>
      <w:marTop w:val="0"/>
      <w:marBottom w:val="0"/>
      <w:divBdr>
        <w:top w:val="none" w:sz="0" w:space="0" w:color="auto"/>
        <w:left w:val="none" w:sz="0" w:space="0" w:color="auto"/>
        <w:bottom w:val="none" w:sz="0" w:space="0" w:color="auto"/>
        <w:right w:val="none" w:sz="0" w:space="0" w:color="auto"/>
      </w:divBdr>
    </w:div>
    <w:div w:id="1512066794">
      <w:bodyDiv w:val="1"/>
      <w:marLeft w:val="0"/>
      <w:marRight w:val="0"/>
      <w:marTop w:val="0"/>
      <w:marBottom w:val="0"/>
      <w:divBdr>
        <w:top w:val="none" w:sz="0" w:space="0" w:color="auto"/>
        <w:left w:val="none" w:sz="0" w:space="0" w:color="auto"/>
        <w:bottom w:val="none" w:sz="0" w:space="0" w:color="auto"/>
        <w:right w:val="none" w:sz="0" w:space="0" w:color="auto"/>
      </w:divBdr>
    </w:div>
    <w:div w:id="1580361221">
      <w:bodyDiv w:val="1"/>
      <w:marLeft w:val="0"/>
      <w:marRight w:val="0"/>
      <w:marTop w:val="0"/>
      <w:marBottom w:val="0"/>
      <w:divBdr>
        <w:top w:val="none" w:sz="0" w:space="0" w:color="auto"/>
        <w:left w:val="none" w:sz="0" w:space="0" w:color="auto"/>
        <w:bottom w:val="none" w:sz="0" w:space="0" w:color="auto"/>
        <w:right w:val="none" w:sz="0" w:space="0" w:color="auto"/>
      </w:divBdr>
    </w:div>
    <w:div w:id="1581677814">
      <w:bodyDiv w:val="1"/>
      <w:marLeft w:val="0"/>
      <w:marRight w:val="0"/>
      <w:marTop w:val="0"/>
      <w:marBottom w:val="0"/>
      <w:divBdr>
        <w:top w:val="none" w:sz="0" w:space="0" w:color="auto"/>
        <w:left w:val="none" w:sz="0" w:space="0" w:color="auto"/>
        <w:bottom w:val="none" w:sz="0" w:space="0" w:color="auto"/>
        <w:right w:val="none" w:sz="0" w:space="0" w:color="auto"/>
      </w:divBdr>
    </w:div>
    <w:div w:id="1603146133">
      <w:bodyDiv w:val="1"/>
      <w:marLeft w:val="0"/>
      <w:marRight w:val="0"/>
      <w:marTop w:val="0"/>
      <w:marBottom w:val="0"/>
      <w:divBdr>
        <w:top w:val="none" w:sz="0" w:space="0" w:color="auto"/>
        <w:left w:val="none" w:sz="0" w:space="0" w:color="auto"/>
        <w:bottom w:val="none" w:sz="0" w:space="0" w:color="auto"/>
        <w:right w:val="none" w:sz="0" w:space="0" w:color="auto"/>
      </w:divBdr>
    </w:div>
    <w:div w:id="1607887737">
      <w:bodyDiv w:val="1"/>
      <w:marLeft w:val="0"/>
      <w:marRight w:val="0"/>
      <w:marTop w:val="0"/>
      <w:marBottom w:val="0"/>
      <w:divBdr>
        <w:top w:val="none" w:sz="0" w:space="0" w:color="auto"/>
        <w:left w:val="none" w:sz="0" w:space="0" w:color="auto"/>
        <w:bottom w:val="none" w:sz="0" w:space="0" w:color="auto"/>
        <w:right w:val="none" w:sz="0" w:space="0" w:color="auto"/>
      </w:divBdr>
    </w:div>
    <w:div w:id="1615748677">
      <w:bodyDiv w:val="1"/>
      <w:marLeft w:val="0"/>
      <w:marRight w:val="0"/>
      <w:marTop w:val="0"/>
      <w:marBottom w:val="0"/>
      <w:divBdr>
        <w:top w:val="none" w:sz="0" w:space="0" w:color="auto"/>
        <w:left w:val="none" w:sz="0" w:space="0" w:color="auto"/>
        <w:bottom w:val="none" w:sz="0" w:space="0" w:color="auto"/>
        <w:right w:val="none" w:sz="0" w:space="0" w:color="auto"/>
      </w:divBdr>
      <w:divsChild>
        <w:div w:id="588852036">
          <w:marLeft w:val="0"/>
          <w:marRight w:val="0"/>
          <w:marTop w:val="0"/>
          <w:marBottom w:val="0"/>
          <w:divBdr>
            <w:top w:val="single" w:sz="6" w:space="0" w:color="E6E6E6"/>
            <w:left w:val="single" w:sz="6" w:space="0" w:color="E6E6E6"/>
            <w:bottom w:val="single" w:sz="6" w:space="0" w:color="E6E6E6"/>
            <w:right w:val="single" w:sz="6" w:space="0" w:color="E6E6E6"/>
          </w:divBdr>
          <w:divsChild>
            <w:div w:id="631863926">
              <w:marLeft w:val="0"/>
              <w:marRight w:val="0"/>
              <w:marTop w:val="0"/>
              <w:marBottom w:val="0"/>
              <w:divBdr>
                <w:top w:val="none" w:sz="0" w:space="0" w:color="auto"/>
                <w:left w:val="none" w:sz="0" w:space="0" w:color="auto"/>
                <w:bottom w:val="none" w:sz="0" w:space="0" w:color="auto"/>
                <w:right w:val="none" w:sz="0" w:space="0" w:color="auto"/>
              </w:divBdr>
              <w:divsChild>
                <w:div w:id="539975728">
                  <w:marLeft w:val="0"/>
                  <w:marRight w:val="0"/>
                  <w:marTop w:val="0"/>
                  <w:marBottom w:val="0"/>
                  <w:divBdr>
                    <w:top w:val="none" w:sz="0" w:space="0" w:color="auto"/>
                    <w:left w:val="none" w:sz="0" w:space="0" w:color="auto"/>
                    <w:bottom w:val="none" w:sz="0" w:space="0" w:color="auto"/>
                    <w:right w:val="none" w:sz="0" w:space="0" w:color="auto"/>
                  </w:divBdr>
                </w:div>
                <w:div w:id="547769066">
                  <w:marLeft w:val="0"/>
                  <w:marRight w:val="0"/>
                  <w:marTop w:val="0"/>
                  <w:marBottom w:val="0"/>
                  <w:divBdr>
                    <w:top w:val="none" w:sz="0" w:space="0" w:color="auto"/>
                    <w:left w:val="none" w:sz="0" w:space="0" w:color="auto"/>
                    <w:bottom w:val="none" w:sz="0" w:space="0" w:color="auto"/>
                    <w:right w:val="none" w:sz="0" w:space="0" w:color="auto"/>
                  </w:divBdr>
                </w:div>
                <w:div w:id="11661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68452">
          <w:marLeft w:val="0"/>
          <w:marRight w:val="0"/>
          <w:marTop w:val="0"/>
          <w:marBottom w:val="0"/>
          <w:divBdr>
            <w:top w:val="single" w:sz="6" w:space="0" w:color="E6E6E6"/>
            <w:left w:val="single" w:sz="6" w:space="0" w:color="E6E6E6"/>
            <w:bottom w:val="single" w:sz="6" w:space="0" w:color="E6E6E6"/>
            <w:right w:val="single" w:sz="6" w:space="0" w:color="E6E6E6"/>
          </w:divBdr>
          <w:divsChild>
            <w:div w:id="543448913">
              <w:marLeft w:val="0"/>
              <w:marRight w:val="0"/>
              <w:marTop w:val="0"/>
              <w:marBottom w:val="0"/>
              <w:divBdr>
                <w:top w:val="none" w:sz="0" w:space="0" w:color="auto"/>
                <w:left w:val="none" w:sz="0" w:space="0" w:color="auto"/>
                <w:bottom w:val="none" w:sz="0" w:space="0" w:color="auto"/>
                <w:right w:val="none" w:sz="0" w:space="0" w:color="auto"/>
              </w:divBdr>
              <w:divsChild>
                <w:div w:id="949970475">
                  <w:marLeft w:val="0"/>
                  <w:marRight w:val="0"/>
                  <w:marTop w:val="0"/>
                  <w:marBottom w:val="0"/>
                  <w:divBdr>
                    <w:top w:val="none" w:sz="0" w:space="0" w:color="auto"/>
                    <w:left w:val="none" w:sz="0" w:space="0" w:color="auto"/>
                    <w:bottom w:val="none" w:sz="0" w:space="0" w:color="auto"/>
                    <w:right w:val="none" w:sz="0" w:space="0" w:color="auto"/>
                  </w:divBdr>
                </w:div>
                <w:div w:id="1493642281">
                  <w:marLeft w:val="0"/>
                  <w:marRight w:val="0"/>
                  <w:marTop w:val="0"/>
                  <w:marBottom w:val="0"/>
                  <w:divBdr>
                    <w:top w:val="none" w:sz="0" w:space="0" w:color="auto"/>
                    <w:left w:val="none" w:sz="0" w:space="0" w:color="auto"/>
                    <w:bottom w:val="none" w:sz="0" w:space="0" w:color="auto"/>
                    <w:right w:val="none" w:sz="0" w:space="0" w:color="auto"/>
                  </w:divBdr>
                </w:div>
                <w:div w:id="15065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1377">
          <w:marLeft w:val="0"/>
          <w:marRight w:val="0"/>
          <w:marTop w:val="0"/>
          <w:marBottom w:val="0"/>
          <w:divBdr>
            <w:top w:val="single" w:sz="6" w:space="0" w:color="E6E6E6"/>
            <w:left w:val="single" w:sz="6" w:space="0" w:color="E6E6E6"/>
            <w:bottom w:val="single" w:sz="6" w:space="0" w:color="E6E6E6"/>
            <w:right w:val="single" w:sz="6" w:space="0" w:color="E6E6E6"/>
          </w:divBdr>
          <w:divsChild>
            <w:div w:id="1153833948">
              <w:marLeft w:val="0"/>
              <w:marRight w:val="0"/>
              <w:marTop w:val="0"/>
              <w:marBottom w:val="0"/>
              <w:divBdr>
                <w:top w:val="none" w:sz="0" w:space="0" w:color="auto"/>
                <w:left w:val="none" w:sz="0" w:space="0" w:color="auto"/>
                <w:bottom w:val="none" w:sz="0" w:space="0" w:color="auto"/>
                <w:right w:val="none" w:sz="0" w:space="0" w:color="auto"/>
              </w:divBdr>
              <w:divsChild>
                <w:div w:id="233397840">
                  <w:marLeft w:val="0"/>
                  <w:marRight w:val="0"/>
                  <w:marTop w:val="0"/>
                  <w:marBottom w:val="0"/>
                  <w:divBdr>
                    <w:top w:val="none" w:sz="0" w:space="0" w:color="auto"/>
                    <w:left w:val="none" w:sz="0" w:space="0" w:color="auto"/>
                    <w:bottom w:val="none" w:sz="0" w:space="0" w:color="auto"/>
                    <w:right w:val="none" w:sz="0" w:space="0" w:color="auto"/>
                  </w:divBdr>
                </w:div>
                <w:div w:id="475612926">
                  <w:marLeft w:val="0"/>
                  <w:marRight w:val="0"/>
                  <w:marTop w:val="0"/>
                  <w:marBottom w:val="0"/>
                  <w:divBdr>
                    <w:top w:val="none" w:sz="0" w:space="0" w:color="auto"/>
                    <w:left w:val="none" w:sz="0" w:space="0" w:color="auto"/>
                    <w:bottom w:val="none" w:sz="0" w:space="0" w:color="auto"/>
                    <w:right w:val="none" w:sz="0" w:space="0" w:color="auto"/>
                  </w:divBdr>
                </w:div>
                <w:div w:id="49056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87638">
          <w:marLeft w:val="0"/>
          <w:marRight w:val="0"/>
          <w:marTop w:val="0"/>
          <w:marBottom w:val="0"/>
          <w:divBdr>
            <w:top w:val="single" w:sz="6" w:space="0" w:color="E6E6E6"/>
            <w:left w:val="single" w:sz="6" w:space="0" w:color="E6E6E6"/>
            <w:bottom w:val="single" w:sz="6" w:space="0" w:color="E6E6E6"/>
            <w:right w:val="single" w:sz="6" w:space="0" w:color="E6E6E6"/>
          </w:divBdr>
          <w:divsChild>
            <w:div w:id="1487092419">
              <w:marLeft w:val="0"/>
              <w:marRight w:val="0"/>
              <w:marTop w:val="0"/>
              <w:marBottom w:val="0"/>
              <w:divBdr>
                <w:top w:val="none" w:sz="0" w:space="0" w:color="auto"/>
                <w:left w:val="none" w:sz="0" w:space="0" w:color="auto"/>
                <w:bottom w:val="none" w:sz="0" w:space="0" w:color="auto"/>
                <w:right w:val="none" w:sz="0" w:space="0" w:color="auto"/>
              </w:divBdr>
              <w:divsChild>
                <w:div w:id="64499916">
                  <w:marLeft w:val="0"/>
                  <w:marRight w:val="0"/>
                  <w:marTop w:val="0"/>
                  <w:marBottom w:val="0"/>
                  <w:divBdr>
                    <w:top w:val="none" w:sz="0" w:space="0" w:color="auto"/>
                    <w:left w:val="none" w:sz="0" w:space="0" w:color="auto"/>
                    <w:bottom w:val="none" w:sz="0" w:space="0" w:color="auto"/>
                    <w:right w:val="none" w:sz="0" w:space="0" w:color="auto"/>
                  </w:divBdr>
                </w:div>
                <w:div w:id="5679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572197">
      <w:bodyDiv w:val="1"/>
      <w:marLeft w:val="0"/>
      <w:marRight w:val="0"/>
      <w:marTop w:val="0"/>
      <w:marBottom w:val="0"/>
      <w:divBdr>
        <w:top w:val="none" w:sz="0" w:space="0" w:color="auto"/>
        <w:left w:val="none" w:sz="0" w:space="0" w:color="auto"/>
        <w:bottom w:val="none" w:sz="0" w:space="0" w:color="auto"/>
        <w:right w:val="none" w:sz="0" w:space="0" w:color="auto"/>
      </w:divBdr>
      <w:divsChild>
        <w:div w:id="745954269">
          <w:marLeft w:val="0"/>
          <w:marRight w:val="0"/>
          <w:marTop w:val="0"/>
          <w:marBottom w:val="0"/>
          <w:divBdr>
            <w:top w:val="single" w:sz="6" w:space="0" w:color="E6E6E6"/>
            <w:left w:val="single" w:sz="6" w:space="0" w:color="E6E6E6"/>
            <w:bottom w:val="single" w:sz="6" w:space="0" w:color="E6E6E6"/>
            <w:right w:val="single" w:sz="6" w:space="0" w:color="E6E6E6"/>
          </w:divBdr>
          <w:divsChild>
            <w:div w:id="795224522">
              <w:marLeft w:val="0"/>
              <w:marRight w:val="0"/>
              <w:marTop w:val="0"/>
              <w:marBottom w:val="0"/>
              <w:divBdr>
                <w:top w:val="none" w:sz="0" w:space="0" w:color="auto"/>
                <w:left w:val="none" w:sz="0" w:space="0" w:color="auto"/>
                <w:bottom w:val="none" w:sz="0" w:space="0" w:color="auto"/>
                <w:right w:val="none" w:sz="0" w:space="0" w:color="auto"/>
              </w:divBdr>
              <w:divsChild>
                <w:div w:id="1633250298">
                  <w:marLeft w:val="0"/>
                  <w:marRight w:val="0"/>
                  <w:marTop w:val="0"/>
                  <w:marBottom w:val="0"/>
                  <w:divBdr>
                    <w:top w:val="none" w:sz="0" w:space="0" w:color="auto"/>
                    <w:left w:val="none" w:sz="0" w:space="0" w:color="auto"/>
                    <w:bottom w:val="none" w:sz="0" w:space="0" w:color="auto"/>
                    <w:right w:val="none" w:sz="0" w:space="0" w:color="auto"/>
                  </w:divBdr>
                </w:div>
                <w:div w:id="196452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824813">
          <w:marLeft w:val="0"/>
          <w:marRight w:val="0"/>
          <w:marTop w:val="0"/>
          <w:marBottom w:val="0"/>
          <w:divBdr>
            <w:top w:val="single" w:sz="6" w:space="0" w:color="E6E6E6"/>
            <w:left w:val="single" w:sz="6" w:space="0" w:color="E6E6E6"/>
            <w:bottom w:val="single" w:sz="6" w:space="0" w:color="E6E6E6"/>
            <w:right w:val="single" w:sz="6" w:space="0" w:color="E6E6E6"/>
          </w:divBdr>
          <w:divsChild>
            <w:div w:id="1577517301">
              <w:marLeft w:val="0"/>
              <w:marRight w:val="0"/>
              <w:marTop w:val="0"/>
              <w:marBottom w:val="0"/>
              <w:divBdr>
                <w:top w:val="none" w:sz="0" w:space="0" w:color="auto"/>
                <w:left w:val="none" w:sz="0" w:space="0" w:color="auto"/>
                <w:bottom w:val="none" w:sz="0" w:space="0" w:color="auto"/>
                <w:right w:val="none" w:sz="0" w:space="0" w:color="auto"/>
              </w:divBdr>
              <w:divsChild>
                <w:div w:id="369184119">
                  <w:marLeft w:val="0"/>
                  <w:marRight w:val="0"/>
                  <w:marTop w:val="0"/>
                  <w:marBottom w:val="0"/>
                  <w:divBdr>
                    <w:top w:val="none" w:sz="0" w:space="0" w:color="auto"/>
                    <w:left w:val="none" w:sz="0" w:space="0" w:color="auto"/>
                    <w:bottom w:val="none" w:sz="0" w:space="0" w:color="auto"/>
                    <w:right w:val="none" w:sz="0" w:space="0" w:color="auto"/>
                  </w:divBdr>
                </w:div>
                <w:div w:id="1315641448">
                  <w:marLeft w:val="0"/>
                  <w:marRight w:val="0"/>
                  <w:marTop w:val="0"/>
                  <w:marBottom w:val="0"/>
                  <w:divBdr>
                    <w:top w:val="none" w:sz="0" w:space="0" w:color="auto"/>
                    <w:left w:val="none" w:sz="0" w:space="0" w:color="auto"/>
                    <w:bottom w:val="none" w:sz="0" w:space="0" w:color="auto"/>
                    <w:right w:val="none" w:sz="0" w:space="0" w:color="auto"/>
                  </w:divBdr>
                </w:div>
                <w:div w:id="142653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729609">
          <w:marLeft w:val="0"/>
          <w:marRight w:val="0"/>
          <w:marTop w:val="0"/>
          <w:marBottom w:val="0"/>
          <w:divBdr>
            <w:top w:val="single" w:sz="6" w:space="0" w:color="E6E6E6"/>
            <w:left w:val="single" w:sz="6" w:space="0" w:color="E6E6E6"/>
            <w:bottom w:val="single" w:sz="6" w:space="0" w:color="E6E6E6"/>
            <w:right w:val="single" w:sz="6" w:space="0" w:color="E6E6E6"/>
          </w:divBdr>
          <w:divsChild>
            <w:div w:id="757559807">
              <w:marLeft w:val="0"/>
              <w:marRight w:val="0"/>
              <w:marTop w:val="0"/>
              <w:marBottom w:val="0"/>
              <w:divBdr>
                <w:top w:val="none" w:sz="0" w:space="0" w:color="auto"/>
                <w:left w:val="none" w:sz="0" w:space="0" w:color="auto"/>
                <w:bottom w:val="none" w:sz="0" w:space="0" w:color="auto"/>
                <w:right w:val="none" w:sz="0" w:space="0" w:color="auto"/>
              </w:divBdr>
              <w:divsChild>
                <w:div w:id="265117861">
                  <w:marLeft w:val="0"/>
                  <w:marRight w:val="0"/>
                  <w:marTop w:val="0"/>
                  <w:marBottom w:val="0"/>
                  <w:divBdr>
                    <w:top w:val="none" w:sz="0" w:space="0" w:color="auto"/>
                    <w:left w:val="none" w:sz="0" w:space="0" w:color="auto"/>
                    <w:bottom w:val="none" w:sz="0" w:space="0" w:color="auto"/>
                    <w:right w:val="none" w:sz="0" w:space="0" w:color="auto"/>
                  </w:divBdr>
                </w:div>
                <w:div w:id="628558114">
                  <w:marLeft w:val="0"/>
                  <w:marRight w:val="0"/>
                  <w:marTop w:val="0"/>
                  <w:marBottom w:val="0"/>
                  <w:divBdr>
                    <w:top w:val="none" w:sz="0" w:space="0" w:color="auto"/>
                    <w:left w:val="none" w:sz="0" w:space="0" w:color="auto"/>
                    <w:bottom w:val="none" w:sz="0" w:space="0" w:color="auto"/>
                    <w:right w:val="none" w:sz="0" w:space="0" w:color="auto"/>
                  </w:divBdr>
                </w:div>
                <w:div w:id="175997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750533">
          <w:marLeft w:val="0"/>
          <w:marRight w:val="0"/>
          <w:marTop w:val="0"/>
          <w:marBottom w:val="0"/>
          <w:divBdr>
            <w:top w:val="single" w:sz="6" w:space="0" w:color="E6E6E6"/>
            <w:left w:val="single" w:sz="6" w:space="0" w:color="E6E6E6"/>
            <w:bottom w:val="single" w:sz="6" w:space="0" w:color="E6E6E6"/>
            <w:right w:val="single" w:sz="6" w:space="0" w:color="E6E6E6"/>
          </w:divBdr>
          <w:divsChild>
            <w:div w:id="1855146873">
              <w:marLeft w:val="0"/>
              <w:marRight w:val="0"/>
              <w:marTop w:val="0"/>
              <w:marBottom w:val="0"/>
              <w:divBdr>
                <w:top w:val="none" w:sz="0" w:space="0" w:color="auto"/>
                <w:left w:val="none" w:sz="0" w:space="0" w:color="auto"/>
                <w:bottom w:val="none" w:sz="0" w:space="0" w:color="auto"/>
                <w:right w:val="none" w:sz="0" w:space="0" w:color="auto"/>
              </w:divBdr>
              <w:divsChild>
                <w:div w:id="109982441">
                  <w:marLeft w:val="0"/>
                  <w:marRight w:val="0"/>
                  <w:marTop w:val="0"/>
                  <w:marBottom w:val="0"/>
                  <w:divBdr>
                    <w:top w:val="none" w:sz="0" w:space="0" w:color="auto"/>
                    <w:left w:val="none" w:sz="0" w:space="0" w:color="auto"/>
                    <w:bottom w:val="none" w:sz="0" w:space="0" w:color="auto"/>
                    <w:right w:val="none" w:sz="0" w:space="0" w:color="auto"/>
                  </w:divBdr>
                </w:div>
                <w:div w:id="529269349">
                  <w:marLeft w:val="0"/>
                  <w:marRight w:val="0"/>
                  <w:marTop w:val="0"/>
                  <w:marBottom w:val="0"/>
                  <w:divBdr>
                    <w:top w:val="none" w:sz="0" w:space="0" w:color="auto"/>
                    <w:left w:val="none" w:sz="0" w:space="0" w:color="auto"/>
                    <w:bottom w:val="none" w:sz="0" w:space="0" w:color="auto"/>
                    <w:right w:val="none" w:sz="0" w:space="0" w:color="auto"/>
                  </w:divBdr>
                </w:div>
                <w:div w:id="181417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83130">
      <w:bodyDiv w:val="1"/>
      <w:marLeft w:val="0"/>
      <w:marRight w:val="0"/>
      <w:marTop w:val="0"/>
      <w:marBottom w:val="0"/>
      <w:divBdr>
        <w:top w:val="none" w:sz="0" w:space="0" w:color="auto"/>
        <w:left w:val="none" w:sz="0" w:space="0" w:color="auto"/>
        <w:bottom w:val="none" w:sz="0" w:space="0" w:color="auto"/>
        <w:right w:val="none" w:sz="0" w:space="0" w:color="auto"/>
      </w:divBdr>
      <w:divsChild>
        <w:div w:id="1616134958">
          <w:marLeft w:val="0"/>
          <w:marRight w:val="0"/>
          <w:marTop w:val="0"/>
          <w:marBottom w:val="0"/>
          <w:divBdr>
            <w:top w:val="none" w:sz="0" w:space="0" w:color="auto"/>
            <w:left w:val="none" w:sz="0" w:space="0" w:color="auto"/>
            <w:bottom w:val="none" w:sz="0" w:space="0" w:color="auto"/>
            <w:right w:val="none" w:sz="0" w:space="0" w:color="auto"/>
          </w:divBdr>
        </w:div>
        <w:div w:id="2014527742">
          <w:marLeft w:val="0"/>
          <w:marRight w:val="0"/>
          <w:marTop w:val="0"/>
          <w:marBottom w:val="0"/>
          <w:divBdr>
            <w:top w:val="none" w:sz="0" w:space="0" w:color="auto"/>
            <w:left w:val="none" w:sz="0" w:space="0" w:color="auto"/>
            <w:bottom w:val="none" w:sz="0" w:space="0" w:color="auto"/>
            <w:right w:val="none" w:sz="0" w:space="0" w:color="auto"/>
          </w:divBdr>
        </w:div>
      </w:divsChild>
    </w:div>
    <w:div w:id="1656714379">
      <w:bodyDiv w:val="1"/>
      <w:marLeft w:val="0"/>
      <w:marRight w:val="0"/>
      <w:marTop w:val="0"/>
      <w:marBottom w:val="0"/>
      <w:divBdr>
        <w:top w:val="none" w:sz="0" w:space="0" w:color="auto"/>
        <w:left w:val="none" w:sz="0" w:space="0" w:color="auto"/>
        <w:bottom w:val="none" w:sz="0" w:space="0" w:color="auto"/>
        <w:right w:val="none" w:sz="0" w:space="0" w:color="auto"/>
      </w:divBdr>
    </w:div>
    <w:div w:id="1661734301">
      <w:bodyDiv w:val="1"/>
      <w:marLeft w:val="0"/>
      <w:marRight w:val="0"/>
      <w:marTop w:val="0"/>
      <w:marBottom w:val="0"/>
      <w:divBdr>
        <w:top w:val="none" w:sz="0" w:space="0" w:color="auto"/>
        <w:left w:val="none" w:sz="0" w:space="0" w:color="auto"/>
        <w:bottom w:val="none" w:sz="0" w:space="0" w:color="auto"/>
        <w:right w:val="none" w:sz="0" w:space="0" w:color="auto"/>
      </w:divBdr>
    </w:div>
    <w:div w:id="1673949114">
      <w:bodyDiv w:val="1"/>
      <w:marLeft w:val="0"/>
      <w:marRight w:val="0"/>
      <w:marTop w:val="0"/>
      <w:marBottom w:val="0"/>
      <w:divBdr>
        <w:top w:val="none" w:sz="0" w:space="0" w:color="auto"/>
        <w:left w:val="none" w:sz="0" w:space="0" w:color="auto"/>
        <w:bottom w:val="none" w:sz="0" w:space="0" w:color="auto"/>
        <w:right w:val="none" w:sz="0" w:space="0" w:color="auto"/>
      </w:divBdr>
    </w:div>
    <w:div w:id="1690644722">
      <w:bodyDiv w:val="1"/>
      <w:marLeft w:val="0"/>
      <w:marRight w:val="0"/>
      <w:marTop w:val="0"/>
      <w:marBottom w:val="0"/>
      <w:divBdr>
        <w:top w:val="none" w:sz="0" w:space="0" w:color="auto"/>
        <w:left w:val="none" w:sz="0" w:space="0" w:color="auto"/>
        <w:bottom w:val="none" w:sz="0" w:space="0" w:color="auto"/>
        <w:right w:val="none" w:sz="0" w:space="0" w:color="auto"/>
      </w:divBdr>
    </w:div>
    <w:div w:id="1706440990">
      <w:bodyDiv w:val="1"/>
      <w:marLeft w:val="0"/>
      <w:marRight w:val="0"/>
      <w:marTop w:val="0"/>
      <w:marBottom w:val="0"/>
      <w:divBdr>
        <w:top w:val="none" w:sz="0" w:space="0" w:color="auto"/>
        <w:left w:val="none" w:sz="0" w:space="0" w:color="auto"/>
        <w:bottom w:val="none" w:sz="0" w:space="0" w:color="auto"/>
        <w:right w:val="none" w:sz="0" w:space="0" w:color="auto"/>
      </w:divBdr>
    </w:div>
    <w:div w:id="1707943666">
      <w:bodyDiv w:val="1"/>
      <w:marLeft w:val="0"/>
      <w:marRight w:val="0"/>
      <w:marTop w:val="0"/>
      <w:marBottom w:val="0"/>
      <w:divBdr>
        <w:top w:val="none" w:sz="0" w:space="0" w:color="auto"/>
        <w:left w:val="none" w:sz="0" w:space="0" w:color="auto"/>
        <w:bottom w:val="none" w:sz="0" w:space="0" w:color="auto"/>
        <w:right w:val="none" w:sz="0" w:space="0" w:color="auto"/>
      </w:divBdr>
      <w:divsChild>
        <w:div w:id="620844160">
          <w:marLeft w:val="0"/>
          <w:marRight w:val="0"/>
          <w:marTop w:val="0"/>
          <w:marBottom w:val="0"/>
          <w:divBdr>
            <w:top w:val="single" w:sz="6" w:space="0" w:color="E6E6E6"/>
            <w:left w:val="single" w:sz="6" w:space="0" w:color="E6E6E6"/>
            <w:bottom w:val="single" w:sz="6" w:space="0" w:color="E6E6E6"/>
            <w:right w:val="single" w:sz="6" w:space="0" w:color="E6E6E6"/>
          </w:divBdr>
          <w:divsChild>
            <w:div w:id="683437735">
              <w:marLeft w:val="0"/>
              <w:marRight w:val="0"/>
              <w:marTop w:val="0"/>
              <w:marBottom w:val="0"/>
              <w:divBdr>
                <w:top w:val="none" w:sz="0" w:space="0" w:color="auto"/>
                <w:left w:val="none" w:sz="0" w:space="0" w:color="auto"/>
                <w:bottom w:val="none" w:sz="0" w:space="0" w:color="auto"/>
                <w:right w:val="none" w:sz="0" w:space="0" w:color="auto"/>
              </w:divBdr>
              <w:divsChild>
                <w:div w:id="248471377">
                  <w:marLeft w:val="0"/>
                  <w:marRight w:val="0"/>
                  <w:marTop w:val="0"/>
                  <w:marBottom w:val="0"/>
                  <w:divBdr>
                    <w:top w:val="none" w:sz="0" w:space="0" w:color="auto"/>
                    <w:left w:val="none" w:sz="0" w:space="0" w:color="auto"/>
                    <w:bottom w:val="none" w:sz="0" w:space="0" w:color="auto"/>
                    <w:right w:val="none" w:sz="0" w:space="0" w:color="auto"/>
                  </w:divBdr>
                </w:div>
                <w:div w:id="964652330">
                  <w:marLeft w:val="0"/>
                  <w:marRight w:val="0"/>
                  <w:marTop w:val="0"/>
                  <w:marBottom w:val="0"/>
                  <w:divBdr>
                    <w:top w:val="none" w:sz="0" w:space="0" w:color="auto"/>
                    <w:left w:val="none" w:sz="0" w:space="0" w:color="auto"/>
                    <w:bottom w:val="none" w:sz="0" w:space="0" w:color="auto"/>
                    <w:right w:val="none" w:sz="0" w:space="0" w:color="auto"/>
                  </w:divBdr>
                </w:div>
                <w:div w:id="134998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1354">
          <w:marLeft w:val="0"/>
          <w:marRight w:val="0"/>
          <w:marTop w:val="0"/>
          <w:marBottom w:val="0"/>
          <w:divBdr>
            <w:top w:val="single" w:sz="6" w:space="0" w:color="E6E6E6"/>
            <w:left w:val="single" w:sz="6" w:space="0" w:color="E6E6E6"/>
            <w:bottom w:val="single" w:sz="6" w:space="0" w:color="E6E6E6"/>
            <w:right w:val="single" w:sz="6" w:space="0" w:color="E6E6E6"/>
          </w:divBdr>
          <w:divsChild>
            <w:div w:id="113912152">
              <w:marLeft w:val="0"/>
              <w:marRight w:val="0"/>
              <w:marTop w:val="0"/>
              <w:marBottom w:val="0"/>
              <w:divBdr>
                <w:top w:val="none" w:sz="0" w:space="0" w:color="auto"/>
                <w:left w:val="none" w:sz="0" w:space="0" w:color="auto"/>
                <w:bottom w:val="none" w:sz="0" w:space="0" w:color="auto"/>
                <w:right w:val="none" w:sz="0" w:space="0" w:color="auto"/>
              </w:divBdr>
              <w:divsChild>
                <w:div w:id="653681194">
                  <w:marLeft w:val="0"/>
                  <w:marRight w:val="0"/>
                  <w:marTop w:val="0"/>
                  <w:marBottom w:val="0"/>
                  <w:divBdr>
                    <w:top w:val="none" w:sz="0" w:space="0" w:color="auto"/>
                    <w:left w:val="none" w:sz="0" w:space="0" w:color="auto"/>
                    <w:bottom w:val="none" w:sz="0" w:space="0" w:color="auto"/>
                    <w:right w:val="none" w:sz="0" w:space="0" w:color="auto"/>
                  </w:divBdr>
                </w:div>
                <w:div w:id="1683818283">
                  <w:marLeft w:val="0"/>
                  <w:marRight w:val="0"/>
                  <w:marTop w:val="0"/>
                  <w:marBottom w:val="0"/>
                  <w:divBdr>
                    <w:top w:val="none" w:sz="0" w:space="0" w:color="auto"/>
                    <w:left w:val="none" w:sz="0" w:space="0" w:color="auto"/>
                    <w:bottom w:val="none" w:sz="0" w:space="0" w:color="auto"/>
                    <w:right w:val="none" w:sz="0" w:space="0" w:color="auto"/>
                  </w:divBdr>
                </w:div>
                <w:div w:id="197224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350523">
          <w:marLeft w:val="0"/>
          <w:marRight w:val="0"/>
          <w:marTop w:val="0"/>
          <w:marBottom w:val="0"/>
          <w:divBdr>
            <w:top w:val="single" w:sz="6" w:space="0" w:color="E6E6E6"/>
            <w:left w:val="single" w:sz="6" w:space="0" w:color="E6E6E6"/>
            <w:bottom w:val="single" w:sz="6" w:space="0" w:color="E6E6E6"/>
            <w:right w:val="single" w:sz="6" w:space="0" w:color="E6E6E6"/>
          </w:divBdr>
          <w:divsChild>
            <w:div w:id="286931810">
              <w:marLeft w:val="0"/>
              <w:marRight w:val="0"/>
              <w:marTop w:val="0"/>
              <w:marBottom w:val="0"/>
              <w:divBdr>
                <w:top w:val="none" w:sz="0" w:space="0" w:color="auto"/>
                <w:left w:val="none" w:sz="0" w:space="0" w:color="auto"/>
                <w:bottom w:val="none" w:sz="0" w:space="0" w:color="auto"/>
                <w:right w:val="none" w:sz="0" w:space="0" w:color="auto"/>
              </w:divBdr>
              <w:divsChild>
                <w:div w:id="756050046">
                  <w:marLeft w:val="0"/>
                  <w:marRight w:val="0"/>
                  <w:marTop w:val="0"/>
                  <w:marBottom w:val="0"/>
                  <w:divBdr>
                    <w:top w:val="none" w:sz="0" w:space="0" w:color="auto"/>
                    <w:left w:val="none" w:sz="0" w:space="0" w:color="auto"/>
                    <w:bottom w:val="none" w:sz="0" w:space="0" w:color="auto"/>
                    <w:right w:val="none" w:sz="0" w:space="0" w:color="auto"/>
                  </w:divBdr>
                </w:div>
                <w:div w:id="964656387">
                  <w:marLeft w:val="0"/>
                  <w:marRight w:val="0"/>
                  <w:marTop w:val="0"/>
                  <w:marBottom w:val="0"/>
                  <w:divBdr>
                    <w:top w:val="none" w:sz="0" w:space="0" w:color="auto"/>
                    <w:left w:val="none" w:sz="0" w:space="0" w:color="auto"/>
                    <w:bottom w:val="none" w:sz="0" w:space="0" w:color="auto"/>
                    <w:right w:val="none" w:sz="0" w:space="0" w:color="auto"/>
                  </w:divBdr>
                </w:div>
                <w:div w:id="11650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394812">
          <w:marLeft w:val="0"/>
          <w:marRight w:val="0"/>
          <w:marTop w:val="0"/>
          <w:marBottom w:val="0"/>
          <w:divBdr>
            <w:top w:val="single" w:sz="6" w:space="0" w:color="E6E6E6"/>
            <w:left w:val="single" w:sz="6" w:space="0" w:color="E6E6E6"/>
            <w:bottom w:val="single" w:sz="6" w:space="0" w:color="E6E6E6"/>
            <w:right w:val="single" w:sz="6" w:space="0" w:color="E6E6E6"/>
          </w:divBdr>
          <w:divsChild>
            <w:div w:id="1310939258">
              <w:marLeft w:val="0"/>
              <w:marRight w:val="0"/>
              <w:marTop w:val="0"/>
              <w:marBottom w:val="0"/>
              <w:divBdr>
                <w:top w:val="none" w:sz="0" w:space="0" w:color="auto"/>
                <w:left w:val="none" w:sz="0" w:space="0" w:color="auto"/>
                <w:bottom w:val="none" w:sz="0" w:space="0" w:color="auto"/>
                <w:right w:val="none" w:sz="0" w:space="0" w:color="auto"/>
              </w:divBdr>
              <w:divsChild>
                <w:div w:id="168446650">
                  <w:marLeft w:val="0"/>
                  <w:marRight w:val="0"/>
                  <w:marTop w:val="0"/>
                  <w:marBottom w:val="0"/>
                  <w:divBdr>
                    <w:top w:val="none" w:sz="0" w:space="0" w:color="auto"/>
                    <w:left w:val="none" w:sz="0" w:space="0" w:color="auto"/>
                    <w:bottom w:val="none" w:sz="0" w:space="0" w:color="auto"/>
                    <w:right w:val="none" w:sz="0" w:space="0" w:color="auto"/>
                  </w:divBdr>
                </w:div>
                <w:div w:id="2699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037809">
      <w:bodyDiv w:val="1"/>
      <w:marLeft w:val="0"/>
      <w:marRight w:val="0"/>
      <w:marTop w:val="0"/>
      <w:marBottom w:val="0"/>
      <w:divBdr>
        <w:top w:val="none" w:sz="0" w:space="0" w:color="auto"/>
        <w:left w:val="none" w:sz="0" w:space="0" w:color="auto"/>
        <w:bottom w:val="none" w:sz="0" w:space="0" w:color="auto"/>
        <w:right w:val="none" w:sz="0" w:space="0" w:color="auto"/>
      </w:divBdr>
    </w:div>
    <w:div w:id="1725565153">
      <w:bodyDiv w:val="1"/>
      <w:marLeft w:val="0"/>
      <w:marRight w:val="0"/>
      <w:marTop w:val="0"/>
      <w:marBottom w:val="0"/>
      <w:divBdr>
        <w:top w:val="none" w:sz="0" w:space="0" w:color="auto"/>
        <w:left w:val="none" w:sz="0" w:space="0" w:color="auto"/>
        <w:bottom w:val="none" w:sz="0" w:space="0" w:color="auto"/>
        <w:right w:val="none" w:sz="0" w:space="0" w:color="auto"/>
      </w:divBdr>
    </w:div>
    <w:div w:id="1734549035">
      <w:bodyDiv w:val="1"/>
      <w:marLeft w:val="0"/>
      <w:marRight w:val="0"/>
      <w:marTop w:val="0"/>
      <w:marBottom w:val="0"/>
      <w:divBdr>
        <w:top w:val="none" w:sz="0" w:space="0" w:color="auto"/>
        <w:left w:val="none" w:sz="0" w:space="0" w:color="auto"/>
        <w:bottom w:val="none" w:sz="0" w:space="0" w:color="auto"/>
        <w:right w:val="none" w:sz="0" w:space="0" w:color="auto"/>
      </w:divBdr>
      <w:divsChild>
        <w:div w:id="554508827">
          <w:marLeft w:val="446"/>
          <w:marRight w:val="0"/>
          <w:marTop w:val="0"/>
          <w:marBottom w:val="0"/>
          <w:divBdr>
            <w:top w:val="none" w:sz="0" w:space="0" w:color="auto"/>
            <w:left w:val="none" w:sz="0" w:space="0" w:color="auto"/>
            <w:bottom w:val="none" w:sz="0" w:space="0" w:color="auto"/>
            <w:right w:val="none" w:sz="0" w:space="0" w:color="auto"/>
          </w:divBdr>
        </w:div>
        <w:div w:id="775833321">
          <w:marLeft w:val="446"/>
          <w:marRight w:val="0"/>
          <w:marTop w:val="0"/>
          <w:marBottom w:val="0"/>
          <w:divBdr>
            <w:top w:val="none" w:sz="0" w:space="0" w:color="auto"/>
            <w:left w:val="none" w:sz="0" w:space="0" w:color="auto"/>
            <w:bottom w:val="none" w:sz="0" w:space="0" w:color="auto"/>
            <w:right w:val="none" w:sz="0" w:space="0" w:color="auto"/>
          </w:divBdr>
        </w:div>
        <w:div w:id="1913007742">
          <w:marLeft w:val="446"/>
          <w:marRight w:val="0"/>
          <w:marTop w:val="0"/>
          <w:marBottom w:val="0"/>
          <w:divBdr>
            <w:top w:val="none" w:sz="0" w:space="0" w:color="auto"/>
            <w:left w:val="none" w:sz="0" w:space="0" w:color="auto"/>
            <w:bottom w:val="none" w:sz="0" w:space="0" w:color="auto"/>
            <w:right w:val="none" w:sz="0" w:space="0" w:color="auto"/>
          </w:divBdr>
        </w:div>
      </w:divsChild>
    </w:div>
    <w:div w:id="1753506764">
      <w:bodyDiv w:val="1"/>
      <w:marLeft w:val="0"/>
      <w:marRight w:val="0"/>
      <w:marTop w:val="0"/>
      <w:marBottom w:val="0"/>
      <w:divBdr>
        <w:top w:val="none" w:sz="0" w:space="0" w:color="auto"/>
        <w:left w:val="none" w:sz="0" w:space="0" w:color="auto"/>
        <w:bottom w:val="none" w:sz="0" w:space="0" w:color="auto"/>
        <w:right w:val="none" w:sz="0" w:space="0" w:color="auto"/>
      </w:divBdr>
    </w:div>
    <w:div w:id="1767068559">
      <w:bodyDiv w:val="1"/>
      <w:marLeft w:val="0"/>
      <w:marRight w:val="0"/>
      <w:marTop w:val="0"/>
      <w:marBottom w:val="0"/>
      <w:divBdr>
        <w:top w:val="none" w:sz="0" w:space="0" w:color="auto"/>
        <w:left w:val="none" w:sz="0" w:space="0" w:color="auto"/>
        <w:bottom w:val="none" w:sz="0" w:space="0" w:color="auto"/>
        <w:right w:val="none" w:sz="0" w:space="0" w:color="auto"/>
      </w:divBdr>
    </w:div>
    <w:div w:id="1782873743">
      <w:bodyDiv w:val="1"/>
      <w:marLeft w:val="0"/>
      <w:marRight w:val="0"/>
      <w:marTop w:val="0"/>
      <w:marBottom w:val="0"/>
      <w:divBdr>
        <w:top w:val="none" w:sz="0" w:space="0" w:color="auto"/>
        <w:left w:val="none" w:sz="0" w:space="0" w:color="auto"/>
        <w:bottom w:val="none" w:sz="0" w:space="0" w:color="auto"/>
        <w:right w:val="none" w:sz="0" w:space="0" w:color="auto"/>
      </w:divBdr>
    </w:div>
    <w:div w:id="1809544837">
      <w:bodyDiv w:val="1"/>
      <w:marLeft w:val="0"/>
      <w:marRight w:val="0"/>
      <w:marTop w:val="0"/>
      <w:marBottom w:val="0"/>
      <w:divBdr>
        <w:top w:val="none" w:sz="0" w:space="0" w:color="auto"/>
        <w:left w:val="none" w:sz="0" w:space="0" w:color="auto"/>
        <w:bottom w:val="none" w:sz="0" w:space="0" w:color="auto"/>
        <w:right w:val="none" w:sz="0" w:space="0" w:color="auto"/>
      </w:divBdr>
    </w:div>
    <w:div w:id="1853758564">
      <w:bodyDiv w:val="1"/>
      <w:marLeft w:val="0"/>
      <w:marRight w:val="0"/>
      <w:marTop w:val="0"/>
      <w:marBottom w:val="0"/>
      <w:divBdr>
        <w:top w:val="none" w:sz="0" w:space="0" w:color="auto"/>
        <w:left w:val="none" w:sz="0" w:space="0" w:color="auto"/>
        <w:bottom w:val="none" w:sz="0" w:space="0" w:color="auto"/>
        <w:right w:val="none" w:sz="0" w:space="0" w:color="auto"/>
      </w:divBdr>
    </w:div>
    <w:div w:id="1882089016">
      <w:bodyDiv w:val="1"/>
      <w:marLeft w:val="0"/>
      <w:marRight w:val="0"/>
      <w:marTop w:val="0"/>
      <w:marBottom w:val="0"/>
      <w:divBdr>
        <w:top w:val="none" w:sz="0" w:space="0" w:color="auto"/>
        <w:left w:val="none" w:sz="0" w:space="0" w:color="auto"/>
        <w:bottom w:val="none" w:sz="0" w:space="0" w:color="auto"/>
        <w:right w:val="none" w:sz="0" w:space="0" w:color="auto"/>
      </w:divBdr>
    </w:div>
    <w:div w:id="1890607673">
      <w:bodyDiv w:val="1"/>
      <w:marLeft w:val="0"/>
      <w:marRight w:val="0"/>
      <w:marTop w:val="0"/>
      <w:marBottom w:val="0"/>
      <w:divBdr>
        <w:top w:val="none" w:sz="0" w:space="0" w:color="auto"/>
        <w:left w:val="none" w:sz="0" w:space="0" w:color="auto"/>
        <w:bottom w:val="none" w:sz="0" w:space="0" w:color="auto"/>
        <w:right w:val="none" w:sz="0" w:space="0" w:color="auto"/>
      </w:divBdr>
    </w:div>
    <w:div w:id="1896354547">
      <w:bodyDiv w:val="1"/>
      <w:marLeft w:val="0"/>
      <w:marRight w:val="0"/>
      <w:marTop w:val="0"/>
      <w:marBottom w:val="0"/>
      <w:divBdr>
        <w:top w:val="none" w:sz="0" w:space="0" w:color="auto"/>
        <w:left w:val="none" w:sz="0" w:space="0" w:color="auto"/>
        <w:bottom w:val="none" w:sz="0" w:space="0" w:color="auto"/>
        <w:right w:val="none" w:sz="0" w:space="0" w:color="auto"/>
      </w:divBdr>
      <w:divsChild>
        <w:div w:id="205455671">
          <w:marLeft w:val="0"/>
          <w:marRight w:val="0"/>
          <w:marTop w:val="0"/>
          <w:marBottom w:val="0"/>
          <w:divBdr>
            <w:top w:val="none" w:sz="0" w:space="0" w:color="auto"/>
            <w:left w:val="none" w:sz="0" w:space="0" w:color="auto"/>
            <w:bottom w:val="none" w:sz="0" w:space="0" w:color="auto"/>
            <w:right w:val="none" w:sz="0" w:space="0" w:color="auto"/>
          </w:divBdr>
        </w:div>
        <w:div w:id="638536609">
          <w:marLeft w:val="0"/>
          <w:marRight w:val="0"/>
          <w:marTop w:val="0"/>
          <w:marBottom w:val="0"/>
          <w:divBdr>
            <w:top w:val="none" w:sz="0" w:space="0" w:color="auto"/>
            <w:left w:val="none" w:sz="0" w:space="0" w:color="auto"/>
            <w:bottom w:val="none" w:sz="0" w:space="0" w:color="auto"/>
            <w:right w:val="none" w:sz="0" w:space="0" w:color="auto"/>
          </w:divBdr>
        </w:div>
      </w:divsChild>
    </w:div>
    <w:div w:id="1911226788">
      <w:bodyDiv w:val="1"/>
      <w:marLeft w:val="0"/>
      <w:marRight w:val="0"/>
      <w:marTop w:val="0"/>
      <w:marBottom w:val="0"/>
      <w:divBdr>
        <w:top w:val="none" w:sz="0" w:space="0" w:color="auto"/>
        <w:left w:val="none" w:sz="0" w:space="0" w:color="auto"/>
        <w:bottom w:val="none" w:sz="0" w:space="0" w:color="auto"/>
        <w:right w:val="none" w:sz="0" w:space="0" w:color="auto"/>
      </w:divBdr>
    </w:div>
    <w:div w:id="1974559890">
      <w:bodyDiv w:val="1"/>
      <w:marLeft w:val="0"/>
      <w:marRight w:val="0"/>
      <w:marTop w:val="0"/>
      <w:marBottom w:val="0"/>
      <w:divBdr>
        <w:top w:val="none" w:sz="0" w:space="0" w:color="auto"/>
        <w:left w:val="none" w:sz="0" w:space="0" w:color="auto"/>
        <w:bottom w:val="none" w:sz="0" w:space="0" w:color="auto"/>
        <w:right w:val="none" w:sz="0" w:space="0" w:color="auto"/>
      </w:divBdr>
    </w:div>
    <w:div w:id="1989439383">
      <w:bodyDiv w:val="1"/>
      <w:marLeft w:val="0"/>
      <w:marRight w:val="0"/>
      <w:marTop w:val="0"/>
      <w:marBottom w:val="0"/>
      <w:divBdr>
        <w:top w:val="none" w:sz="0" w:space="0" w:color="auto"/>
        <w:left w:val="none" w:sz="0" w:space="0" w:color="auto"/>
        <w:bottom w:val="none" w:sz="0" w:space="0" w:color="auto"/>
        <w:right w:val="none" w:sz="0" w:space="0" w:color="auto"/>
      </w:divBdr>
    </w:div>
    <w:div w:id="2013486445">
      <w:bodyDiv w:val="1"/>
      <w:marLeft w:val="0"/>
      <w:marRight w:val="0"/>
      <w:marTop w:val="0"/>
      <w:marBottom w:val="0"/>
      <w:divBdr>
        <w:top w:val="none" w:sz="0" w:space="0" w:color="auto"/>
        <w:left w:val="none" w:sz="0" w:space="0" w:color="auto"/>
        <w:bottom w:val="none" w:sz="0" w:space="0" w:color="auto"/>
        <w:right w:val="none" w:sz="0" w:space="0" w:color="auto"/>
      </w:divBdr>
    </w:div>
    <w:div w:id="2055041801">
      <w:bodyDiv w:val="1"/>
      <w:marLeft w:val="0"/>
      <w:marRight w:val="0"/>
      <w:marTop w:val="0"/>
      <w:marBottom w:val="0"/>
      <w:divBdr>
        <w:top w:val="none" w:sz="0" w:space="0" w:color="auto"/>
        <w:left w:val="none" w:sz="0" w:space="0" w:color="auto"/>
        <w:bottom w:val="none" w:sz="0" w:space="0" w:color="auto"/>
        <w:right w:val="none" w:sz="0" w:space="0" w:color="auto"/>
      </w:divBdr>
    </w:div>
    <w:div w:id="2066104527">
      <w:bodyDiv w:val="1"/>
      <w:marLeft w:val="0"/>
      <w:marRight w:val="0"/>
      <w:marTop w:val="0"/>
      <w:marBottom w:val="0"/>
      <w:divBdr>
        <w:top w:val="none" w:sz="0" w:space="0" w:color="auto"/>
        <w:left w:val="none" w:sz="0" w:space="0" w:color="auto"/>
        <w:bottom w:val="none" w:sz="0" w:space="0" w:color="auto"/>
        <w:right w:val="none" w:sz="0" w:space="0" w:color="auto"/>
      </w:divBdr>
    </w:div>
    <w:div w:id="2067684817">
      <w:bodyDiv w:val="1"/>
      <w:marLeft w:val="0"/>
      <w:marRight w:val="0"/>
      <w:marTop w:val="0"/>
      <w:marBottom w:val="0"/>
      <w:divBdr>
        <w:top w:val="none" w:sz="0" w:space="0" w:color="auto"/>
        <w:left w:val="none" w:sz="0" w:space="0" w:color="auto"/>
        <w:bottom w:val="none" w:sz="0" w:space="0" w:color="auto"/>
        <w:right w:val="none" w:sz="0" w:space="0" w:color="auto"/>
      </w:divBdr>
    </w:div>
    <w:div w:id="2078630140">
      <w:bodyDiv w:val="1"/>
      <w:marLeft w:val="0"/>
      <w:marRight w:val="0"/>
      <w:marTop w:val="0"/>
      <w:marBottom w:val="0"/>
      <w:divBdr>
        <w:top w:val="none" w:sz="0" w:space="0" w:color="auto"/>
        <w:left w:val="none" w:sz="0" w:space="0" w:color="auto"/>
        <w:bottom w:val="none" w:sz="0" w:space="0" w:color="auto"/>
        <w:right w:val="none" w:sz="0" w:space="0" w:color="auto"/>
      </w:divBdr>
    </w:div>
    <w:div w:id="2090997129">
      <w:bodyDiv w:val="1"/>
      <w:marLeft w:val="0"/>
      <w:marRight w:val="0"/>
      <w:marTop w:val="0"/>
      <w:marBottom w:val="0"/>
      <w:divBdr>
        <w:top w:val="none" w:sz="0" w:space="0" w:color="auto"/>
        <w:left w:val="none" w:sz="0" w:space="0" w:color="auto"/>
        <w:bottom w:val="none" w:sz="0" w:space="0" w:color="auto"/>
        <w:right w:val="none" w:sz="0" w:space="0" w:color="auto"/>
      </w:divBdr>
    </w:div>
    <w:div w:id="2115437381">
      <w:bodyDiv w:val="1"/>
      <w:marLeft w:val="0"/>
      <w:marRight w:val="0"/>
      <w:marTop w:val="0"/>
      <w:marBottom w:val="0"/>
      <w:divBdr>
        <w:top w:val="none" w:sz="0" w:space="0" w:color="auto"/>
        <w:left w:val="none" w:sz="0" w:space="0" w:color="auto"/>
        <w:bottom w:val="none" w:sz="0" w:space="0" w:color="auto"/>
        <w:right w:val="none" w:sz="0" w:space="0" w:color="auto"/>
      </w:divBdr>
    </w:div>
    <w:div w:id="2119636270">
      <w:bodyDiv w:val="1"/>
      <w:marLeft w:val="0"/>
      <w:marRight w:val="0"/>
      <w:marTop w:val="0"/>
      <w:marBottom w:val="0"/>
      <w:divBdr>
        <w:top w:val="none" w:sz="0" w:space="0" w:color="auto"/>
        <w:left w:val="none" w:sz="0" w:space="0" w:color="auto"/>
        <w:bottom w:val="none" w:sz="0" w:space="0" w:color="auto"/>
        <w:right w:val="none" w:sz="0" w:space="0" w:color="auto"/>
      </w:divBdr>
    </w:div>
    <w:div w:id="2131437529">
      <w:bodyDiv w:val="1"/>
      <w:marLeft w:val="0"/>
      <w:marRight w:val="0"/>
      <w:marTop w:val="0"/>
      <w:marBottom w:val="0"/>
      <w:divBdr>
        <w:top w:val="none" w:sz="0" w:space="0" w:color="auto"/>
        <w:left w:val="none" w:sz="0" w:space="0" w:color="auto"/>
        <w:bottom w:val="none" w:sz="0" w:space="0" w:color="auto"/>
        <w:right w:val="none" w:sz="0" w:space="0" w:color="auto"/>
      </w:divBdr>
      <w:divsChild>
        <w:div w:id="125009895">
          <w:marLeft w:val="0"/>
          <w:marRight w:val="0"/>
          <w:marTop w:val="0"/>
          <w:marBottom w:val="0"/>
          <w:divBdr>
            <w:top w:val="none" w:sz="0" w:space="0" w:color="auto"/>
            <w:left w:val="none" w:sz="0" w:space="0" w:color="auto"/>
            <w:bottom w:val="none" w:sz="0" w:space="0" w:color="auto"/>
            <w:right w:val="none" w:sz="0" w:space="0" w:color="auto"/>
          </w:divBdr>
        </w:div>
        <w:div w:id="167015633">
          <w:marLeft w:val="0"/>
          <w:marRight w:val="0"/>
          <w:marTop w:val="0"/>
          <w:marBottom w:val="0"/>
          <w:divBdr>
            <w:top w:val="none" w:sz="0" w:space="0" w:color="auto"/>
            <w:left w:val="none" w:sz="0" w:space="0" w:color="auto"/>
            <w:bottom w:val="none" w:sz="0" w:space="0" w:color="auto"/>
            <w:right w:val="none" w:sz="0" w:space="0" w:color="auto"/>
          </w:divBdr>
        </w:div>
        <w:div w:id="170027316">
          <w:marLeft w:val="0"/>
          <w:marRight w:val="0"/>
          <w:marTop w:val="0"/>
          <w:marBottom w:val="0"/>
          <w:divBdr>
            <w:top w:val="none" w:sz="0" w:space="0" w:color="auto"/>
            <w:left w:val="none" w:sz="0" w:space="0" w:color="auto"/>
            <w:bottom w:val="none" w:sz="0" w:space="0" w:color="auto"/>
            <w:right w:val="none" w:sz="0" w:space="0" w:color="auto"/>
          </w:divBdr>
        </w:div>
        <w:div w:id="218790568">
          <w:marLeft w:val="0"/>
          <w:marRight w:val="0"/>
          <w:marTop w:val="0"/>
          <w:marBottom w:val="0"/>
          <w:divBdr>
            <w:top w:val="none" w:sz="0" w:space="0" w:color="auto"/>
            <w:left w:val="none" w:sz="0" w:space="0" w:color="auto"/>
            <w:bottom w:val="none" w:sz="0" w:space="0" w:color="auto"/>
            <w:right w:val="none" w:sz="0" w:space="0" w:color="auto"/>
          </w:divBdr>
        </w:div>
        <w:div w:id="260964360">
          <w:marLeft w:val="0"/>
          <w:marRight w:val="0"/>
          <w:marTop w:val="0"/>
          <w:marBottom w:val="0"/>
          <w:divBdr>
            <w:top w:val="none" w:sz="0" w:space="0" w:color="auto"/>
            <w:left w:val="none" w:sz="0" w:space="0" w:color="auto"/>
            <w:bottom w:val="none" w:sz="0" w:space="0" w:color="auto"/>
            <w:right w:val="none" w:sz="0" w:space="0" w:color="auto"/>
          </w:divBdr>
        </w:div>
        <w:div w:id="326983755">
          <w:marLeft w:val="0"/>
          <w:marRight w:val="0"/>
          <w:marTop w:val="0"/>
          <w:marBottom w:val="0"/>
          <w:divBdr>
            <w:top w:val="none" w:sz="0" w:space="0" w:color="auto"/>
            <w:left w:val="none" w:sz="0" w:space="0" w:color="auto"/>
            <w:bottom w:val="none" w:sz="0" w:space="0" w:color="auto"/>
            <w:right w:val="none" w:sz="0" w:space="0" w:color="auto"/>
          </w:divBdr>
        </w:div>
        <w:div w:id="489367463">
          <w:marLeft w:val="0"/>
          <w:marRight w:val="0"/>
          <w:marTop w:val="0"/>
          <w:marBottom w:val="0"/>
          <w:divBdr>
            <w:top w:val="none" w:sz="0" w:space="0" w:color="auto"/>
            <w:left w:val="none" w:sz="0" w:space="0" w:color="auto"/>
            <w:bottom w:val="none" w:sz="0" w:space="0" w:color="auto"/>
            <w:right w:val="none" w:sz="0" w:space="0" w:color="auto"/>
          </w:divBdr>
        </w:div>
        <w:div w:id="635331768">
          <w:marLeft w:val="0"/>
          <w:marRight w:val="0"/>
          <w:marTop w:val="0"/>
          <w:marBottom w:val="0"/>
          <w:divBdr>
            <w:top w:val="none" w:sz="0" w:space="0" w:color="auto"/>
            <w:left w:val="none" w:sz="0" w:space="0" w:color="auto"/>
            <w:bottom w:val="none" w:sz="0" w:space="0" w:color="auto"/>
            <w:right w:val="none" w:sz="0" w:space="0" w:color="auto"/>
          </w:divBdr>
        </w:div>
        <w:div w:id="907837139">
          <w:marLeft w:val="0"/>
          <w:marRight w:val="0"/>
          <w:marTop w:val="0"/>
          <w:marBottom w:val="0"/>
          <w:divBdr>
            <w:top w:val="none" w:sz="0" w:space="0" w:color="auto"/>
            <w:left w:val="none" w:sz="0" w:space="0" w:color="auto"/>
            <w:bottom w:val="none" w:sz="0" w:space="0" w:color="auto"/>
            <w:right w:val="none" w:sz="0" w:space="0" w:color="auto"/>
          </w:divBdr>
        </w:div>
        <w:div w:id="926419928">
          <w:marLeft w:val="0"/>
          <w:marRight w:val="0"/>
          <w:marTop w:val="0"/>
          <w:marBottom w:val="0"/>
          <w:divBdr>
            <w:top w:val="none" w:sz="0" w:space="0" w:color="auto"/>
            <w:left w:val="none" w:sz="0" w:space="0" w:color="auto"/>
            <w:bottom w:val="none" w:sz="0" w:space="0" w:color="auto"/>
            <w:right w:val="none" w:sz="0" w:space="0" w:color="auto"/>
          </w:divBdr>
        </w:div>
        <w:div w:id="980621642">
          <w:marLeft w:val="0"/>
          <w:marRight w:val="0"/>
          <w:marTop w:val="0"/>
          <w:marBottom w:val="0"/>
          <w:divBdr>
            <w:top w:val="none" w:sz="0" w:space="0" w:color="auto"/>
            <w:left w:val="none" w:sz="0" w:space="0" w:color="auto"/>
            <w:bottom w:val="none" w:sz="0" w:space="0" w:color="auto"/>
            <w:right w:val="none" w:sz="0" w:space="0" w:color="auto"/>
          </w:divBdr>
        </w:div>
        <w:div w:id="982931559">
          <w:marLeft w:val="0"/>
          <w:marRight w:val="0"/>
          <w:marTop w:val="0"/>
          <w:marBottom w:val="0"/>
          <w:divBdr>
            <w:top w:val="none" w:sz="0" w:space="0" w:color="auto"/>
            <w:left w:val="none" w:sz="0" w:space="0" w:color="auto"/>
            <w:bottom w:val="none" w:sz="0" w:space="0" w:color="auto"/>
            <w:right w:val="none" w:sz="0" w:space="0" w:color="auto"/>
          </w:divBdr>
        </w:div>
        <w:div w:id="1010176897">
          <w:marLeft w:val="0"/>
          <w:marRight w:val="0"/>
          <w:marTop w:val="0"/>
          <w:marBottom w:val="0"/>
          <w:divBdr>
            <w:top w:val="none" w:sz="0" w:space="0" w:color="auto"/>
            <w:left w:val="none" w:sz="0" w:space="0" w:color="auto"/>
            <w:bottom w:val="none" w:sz="0" w:space="0" w:color="auto"/>
            <w:right w:val="none" w:sz="0" w:space="0" w:color="auto"/>
          </w:divBdr>
        </w:div>
        <w:div w:id="1157189798">
          <w:marLeft w:val="0"/>
          <w:marRight w:val="0"/>
          <w:marTop w:val="0"/>
          <w:marBottom w:val="0"/>
          <w:divBdr>
            <w:top w:val="none" w:sz="0" w:space="0" w:color="auto"/>
            <w:left w:val="none" w:sz="0" w:space="0" w:color="auto"/>
            <w:bottom w:val="none" w:sz="0" w:space="0" w:color="auto"/>
            <w:right w:val="none" w:sz="0" w:space="0" w:color="auto"/>
          </w:divBdr>
        </w:div>
        <w:div w:id="1378823655">
          <w:marLeft w:val="0"/>
          <w:marRight w:val="0"/>
          <w:marTop w:val="0"/>
          <w:marBottom w:val="0"/>
          <w:divBdr>
            <w:top w:val="none" w:sz="0" w:space="0" w:color="auto"/>
            <w:left w:val="none" w:sz="0" w:space="0" w:color="auto"/>
            <w:bottom w:val="none" w:sz="0" w:space="0" w:color="auto"/>
            <w:right w:val="none" w:sz="0" w:space="0" w:color="auto"/>
          </w:divBdr>
        </w:div>
        <w:div w:id="1390566732">
          <w:marLeft w:val="0"/>
          <w:marRight w:val="0"/>
          <w:marTop w:val="0"/>
          <w:marBottom w:val="0"/>
          <w:divBdr>
            <w:top w:val="none" w:sz="0" w:space="0" w:color="auto"/>
            <w:left w:val="none" w:sz="0" w:space="0" w:color="auto"/>
            <w:bottom w:val="none" w:sz="0" w:space="0" w:color="auto"/>
            <w:right w:val="none" w:sz="0" w:space="0" w:color="auto"/>
          </w:divBdr>
        </w:div>
        <w:div w:id="1443644284">
          <w:marLeft w:val="0"/>
          <w:marRight w:val="0"/>
          <w:marTop w:val="0"/>
          <w:marBottom w:val="0"/>
          <w:divBdr>
            <w:top w:val="none" w:sz="0" w:space="0" w:color="auto"/>
            <w:left w:val="none" w:sz="0" w:space="0" w:color="auto"/>
            <w:bottom w:val="none" w:sz="0" w:space="0" w:color="auto"/>
            <w:right w:val="none" w:sz="0" w:space="0" w:color="auto"/>
          </w:divBdr>
        </w:div>
        <w:div w:id="1494761249">
          <w:marLeft w:val="0"/>
          <w:marRight w:val="0"/>
          <w:marTop w:val="0"/>
          <w:marBottom w:val="0"/>
          <w:divBdr>
            <w:top w:val="none" w:sz="0" w:space="0" w:color="auto"/>
            <w:left w:val="none" w:sz="0" w:space="0" w:color="auto"/>
            <w:bottom w:val="none" w:sz="0" w:space="0" w:color="auto"/>
            <w:right w:val="none" w:sz="0" w:space="0" w:color="auto"/>
          </w:divBdr>
        </w:div>
        <w:div w:id="1568304234">
          <w:marLeft w:val="0"/>
          <w:marRight w:val="0"/>
          <w:marTop w:val="0"/>
          <w:marBottom w:val="0"/>
          <w:divBdr>
            <w:top w:val="none" w:sz="0" w:space="0" w:color="auto"/>
            <w:left w:val="none" w:sz="0" w:space="0" w:color="auto"/>
            <w:bottom w:val="none" w:sz="0" w:space="0" w:color="auto"/>
            <w:right w:val="none" w:sz="0" w:space="0" w:color="auto"/>
          </w:divBdr>
        </w:div>
        <w:div w:id="1734810451">
          <w:marLeft w:val="0"/>
          <w:marRight w:val="0"/>
          <w:marTop w:val="0"/>
          <w:marBottom w:val="0"/>
          <w:divBdr>
            <w:top w:val="none" w:sz="0" w:space="0" w:color="auto"/>
            <w:left w:val="none" w:sz="0" w:space="0" w:color="auto"/>
            <w:bottom w:val="none" w:sz="0" w:space="0" w:color="auto"/>
            <w:right w:val="none" w:sz="0" w:space="0" w:color="auto"/>
          </w:divBdr>
        </w:div>
        <w:div w:id="1783064826">
          <w:marLeft w:val="0"/>
          <w:marRight w:val="0"/>
          <w:marTop w:val="0"/>
          <w:marBottom w:val="0"/>
          <w:divBdr>
            <w:top w:val="none" w:sz="0" w:space="0" w:color="auto"/>
            <w:left w:val="none" w:sz="0" w:space="0" w:color="auto"/>
            <w:bottom w:val="none" w:sz="0" w:space="0" w:color="auto"/>
            <w:right w:val="none" w:sz="0" w:space="0" w:color="auto"/>
          </w:divBdr>
        </w:div>
        <w:div w:id="1899707791">
          <w:marLeft w:val="0"/>
          <w:marRight w:val="0"/>
          <w:marTop w:val="0"/>
          <w:marBottom w:val="0"/>
          <w:divBdr>
            <w:top w:val="none" w:sz="0" w:space="0" w:color="auto"/>
            <w:left w:val="none" w:sz="0" w:space="0" w:color="auto"/>
            <w:bottom w:val="none" w:sz="0" w:space="0" w:color="auto"/>
            <w:right w:val="none" w:sz="0" w:space="0" w:color="auto"/>
          </w:divBdr>
        </w:div>
        <w:div w:id="1974212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DF428-EF6C-4C3B-9771-ED34D25F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subject/>
  <dc:creator>bl</dc:creator>
  <cp:keywords/>
  <cp:lastModifiedBy>Ms Bich</cp:lastModifiedBy>
  <cp:revision>29</cp:revision>
  <cp:lastPrinted>2026-04-02T06:21:00Z</cp:lastPrinted>
  <dcterms:created xsi:type="dcterms:W3CDTF">2026-04-10T02:44:00Z</dcterms:created>
  <dcterms:modified xsi:type="dcterms:W3CDTF">2026-04-10T08:44:00Z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868f89ad2bad3431b619bc61de2329a349f95192f3e8dafdc784822b526eb2cc</vt:lpwstr>
  </property>
</Properties>
</file>